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Ministry of Education and Science of the Republic of Kazakhstan</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 Auezov South Kazakhstan State University</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Department of Foreign Languages for Technical specialties</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C34F2E"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Ashimova T</w:t>
      </w:r>
      <w:r w:rsidR="006F3E4D">
        <w:rPr>
          <w:rFonts w:ascii="Times New Roman" w:hAnsi="Times New Roman" w:cs="Times New Roman"/>
          <w:b/>
          <w:sz w:val="28"/>
          <w:szCs w:val="28"/>
          <w:lang w:val="en-US"/>
        </w:rPr>
        <w:t>.S</w:t>
      </w:r>
      <w:r w:rsidR="00F376C4" w:rsidRPr="00D95418">
        <w:rPr>
          <w:rFonts w:ascii="Times New Roman" w:hAnsi="Times New Roman" w:cs="Times New Roman"/>
          <w:b/>
          <w:sz w:val="28"/>
          <w:szCs w:val="28"/>
          <w:lang w:val="en-US"/>
        </w:rPr>
        <w:t>.</w:t>
      </w:r>
      <w:r>
        <w:rPr>
          <w:rFonts w:ascii="Times New Roman" w:hAnsi="Times New Roman" w:cs="Times New Roman"/>
          <w:b/>
          <w:sz w:val="28"/>
          <w:szCs w:val="28"/>
          <w:lang w:val="en-US"/>
        </w:rPr>
        <w:t>, Musalieva M.M.</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7D75B5" w:rsidRPr="00D95418" w:rsidRDefault="005721E2"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 xml:space="preserve">Methodical instruction for the </w:t>
      </w:r>
      <w:r w:rsidR="00C34F2E">
        <w:rPr>
          <w:rFonts w:ascii="Times New Roman" w:hAnsi="Times New Roman" w:cs="Times New Roman"/>
          <w:b/>
          <w:sz w:val="28"/>
          <w:szCs w:val="28"/>
          <w:lang w:val="en-US"/>
        </w:rPr>
        <w:t>2</w:t>
      </w:r>
      <w:r w:rsidRPr="00D95418">
        <w:rPr>
          <w:rFonts w:ascii="Times New Roman" w:hAnsi="Times New Roman" w:cs="Times New Roman"/>
          <w:b/>
          <w:sz w:val="28"/>
          <w:szCs w:val="28"/>
          <w:vertAlign w:val="superscript"/>
          <w:lang w:val="en-US"/>
        </w:rPr>
        <w:t>rd</w:t>
      </w:r>
      <w:r w:rsidRPr="00D95418">
        <w:rPr>
          <w:rFonts w:ascii="Times New Roman" w:hAnsi="Times New Roman" w:cs="Times New Roman"/>
          <w:b/>
          <w:sz w:val="28"/>
          <w:szCs w:val="28"/>
          <w:lang w:val="en-US"/>
        </w:rPr>
        <w:t xml:space="preserve"> course</w:t>
      </w:r>
    </w:p>
    <w:p w:rsidR="00B10F2A" w:rsidRPr="00D95418" w:rsidRDefault="006F3E4D" w:rsidP="005721E2">
      <w:pPr>
        <w:jc w:val="center"/>
        <w:rPr>
          <w:rFonts w:ascii="Times New Roman" w:hAnsi="Times New Roman" w:cs="Times New Roman"/>
          <w:b/>
          <w:sz w:val="28"/>
          <w:szCs w:val="28"/>
          <w:lang w:val="kk-KZ"/>
        </w:rPr>
      </w:pPr>
      <w:r w:rsidRPr="00D95418">
        <w:rPr>
          <w:rFonts w:ascii="Times New Roman" w:hAnsi="Times New Roman" w:cs="Times New Roman"/>
          <w:b/>
          <w:sz w:val="28"/>
          <w:szCs w:val="28"/>
          <w:lang w:val="en-US"/>
        </w:rPr>
        <w:t>For</w:t>
      </w:r>
      <w:r>
        <w:rPr>
          <w:rFonts w:ascii="Times New Roman" w:hAnsi="Times New Roman" w:cs="Times New Roman"/>
          <w:b/>
          <w:sz w:val="28"/>
          <w:szCs w:val="28"/>
          <w:lang w:val="en-US"/>
        </w:rPr>
        <w:t xml:space="preserve"> 5В0718</w:t>
      </w:r>
      <w:r w:rsidRPr="00D95418">
        <w:rPr>
          <w:rFonts w:ascii="Times New Roman" w:hAnsi="Times New Roman" w:cs="Times New Roman"/>
          <w:b/>
          <w:sz w:val="28"/>
          <w:szCs w:val="28"/>
          <w:lang w:val="en-US"/>
        </w:rPr>
        <w:t>00-</w:t>
      </w:r>
      <w:r w:rsidR="007D75B5" w:rsidRPr="00D95418">
        <w:rPr>
          <w:rFonts w:ascii="Times New Roman" w:hAnsi="Times New Roman" w:cs="Times New Roman"/>
          <w:b/>
          <w:sz w:val="28"/>
          <w:szCs w:val="28"/>
          <w:lang w:val="kk-KZ"/>
        </w:rPr>
        <w:t xml:space="preserve">« </w:t>
      </w:r>
      <w:r>
        <w:rPr>
          <w:rFonts w:ascii="Times New Roman" w:hAnsi="Times New Roman" w:cs="Times New Roman"/>
          <w:b/>
          <w:sz w:val="28"/>
          <w:szCs w:val="28"/>
          <w:lang w:val="en-US"/>
        </w:rPr>
        <w:t>Electrical engineering</w:t>
      </w:r>
      <w:r w:rsidR="007D75B5" w:rsidRPr="00D95418">
        <w:rPr>
          <w:rFonts w:ascii="Times New Roman" w:hAnsi="Times New Roman" w:cs="Times New Roman"/>
          <w:b/>
          <w:sz w:val="28"/>
          <w:szCs w:val="28"/>
          <w:lang w:val="kk-KZ"/>
        </w:rPr>
        <w:t xml:space="preserve">» </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Form of study: full-time</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6F3E4D" w:rsidP="00FB3B59">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 2017</w:t>
      </w:r>
    </w:p>
    <w:p w:rsidR="005721E2" w:rsidRPr="00D95418" w:rsidRDefault="005721E2"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UDC: 626.81</w:t>
      </w:r>
    </w:p>
    <w:p w:rsidR="007D75B5" w:rsidRPr="00D95418" w:rsidRDefault="00DF2AFE" w:rsidP="007D75B5">
      <w:pPr>
        <w:rPr>
          <w:rFonts w:ascii="Times New Roman" w:hAnsi="Times New Roman" w:cs="Times New Roman"/>
          <w:sz w:val="28"/>
          <w:szCs w:val="28"/>
          <w:lang w:val="en-US"/>
        </w:rPr>
      </w:pPr>
      <w:r w:rsidRPr="00D95418">
        <w:rPr>
          <w:rFonts w:ascii="Times New Roman" w:hAnsi="Times New Roman" w:cs="Times New Roman"/>
          <w:sz w:val="28"/>
          <w:szCs w:val="28"/>
          <w:lang w:val="en-US"/>
        </w:rPr>
        <w:t>Developed by</w:t>
      </w:r>
      <w:r w:rsidR="003D008A">
        <w:rPr>
          <w:rFonts w:ascii="Times New Roman" w:hAnsi="Times New Roman" w:cs="Times New Roman"/>
          <w:sz w:val="28"/>
          <w:szCs w:val="28"/>
          <w:lang w:val="en-US"/>
        </w:rPr>
        <w:t xml:space="preserve"> Ashimova T.S., Musalieva M.M.</w:t>
      </w:r>
    </w:p>
    <w:p w:rsidR="0018356F" w:rsidRPr="00D95418" w:rsidRDefault="0018356F" w:rsidP="0018356F">
      <w:pPr>
        <w:rPr>
          <w:rFonts w:ascii="Times New Roman" w:hAnsi="Times New Roman" w:cs="Times New Roman"/>
          <w:b/>
          <w:sz w:val="28"/>
          <w:szCs w:val="28"/>
          <w:lang w:val="en-US"/>
        </w:rPr>
      </w:pPr>
      <w:r w:rsidRPr="00D95418">
        <w:rPr>
          <w:rFonts w:ascii="Times New Roman" w:hAnsi="Times New Roman" w:cs="Times New Roman"/>
          <w:b/>
          <w:sz w:val="28"/>
          <w:szCs w:val="28"/>
          <w:lang w:val="en-US"/>
        </w:rPr>
        <w:t xml:space="preserve">Methodical instruction for the </w:t>
      </w:r>
      <w:r w:rsidR="003D008A">
        <w:rPr>
          <w:rFonts w:ascii="Times New Roman" w:hAnsi="Times New Roman" w:cs="Times New Roman"/>
          <w:b/>
          <w:sz w:val="28"/>
          <w:szCs w:val="28"/>
          <w:lang w:val="en-US"/>
        </w:rPr>
        <w:t>2</w:t>
      </w:r>
      <w:r w:rsidR="003D008A" w:rsidRPr="003D008A">
        <w:rPr>
          <w:rFonts w:ascii="Times New Roman" w:hAnsi="Times New Roman" w:cs="Times New Roman"/>
          <w:b/>
          <w:sz w:val="28"/>
          <w:szCs w:val="28"/>
          <w:vertAlign w:val="superscript"/>
          <w:lang w:val="en-US"/>
        </w:rPr>
        <w:t>nd</w:t>
      </w:r>
      <w:r w:rsidR="003D008A">
        <w:rPr>
          <w:rFonts w:ascii="Times New Roman" w:hAnsi="Times New Roman" w:cs="Times New Roman"/>
          <w:b/>
          <w:sz w:val="28"/>
          <w:szCs w:val="28"/>
          <w:lang w:val="en-US"/>
        </w:rPr>
        <w:t xml:space="preserve"> </w:t>
      </w:r>
      <w:r w:rsidRPr="00D95418">
        <w:rPr>
          <w:rFonts w:ascii="Times New Roman" w:hAnsi="Times New Roman" w:cs="Times New Roman"/>
          <w:b/>
          <w:sz w:val="28"/>
          <w:szCs w:val="28"/>
          <w:lang w:val="en-US"/>
        </w:rPr>
        <w:t xml:space="preserve"> course</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Shymkent: M.Auezov South K</w:t>
      </w:r>
      <w:r w:rsidR="0016102C" w:rsidRPr="00D95418">
        <w:rPr>
          <w:rFonts w:ascii="Times New Roman" w:hAnsi="Times New Roman" w:cs="Times New Roman"/>
          <w:sz w:val="28"/>
          <w:szCs w:val="28"/>
          <w:lang w:val="en-US"/>
        </w:rPr>
        <w:t>azakhstan State University, 2016</w:t>
      </w:r>
      <w:r w:rsidR="0018356F" w:rsidRPr="00D95418">
        <w:rPr>
          <w:rFonts w:ascii="Times New Roman" w:hAnsi="Times New Roman" w:cs="Times New Roman"/>
          <w:sz w:val="28"/>
          <w:szCs w:val="28"/>
          <w:lang w:val="en-US"/>
        </w:rPr>
        <w:t>- 80</w:t>
      </w:r>
      <w:r w:rsidRPr="00D95418">
        <w:rPr>
          <w:rFonts w:ascii="Times New Roman" w:hAnsi="Times New Roman" w:cs="Times New Roman"/>
          <w:sz w:val="28"/>
          <w:szCs w:val="28"/>
          <w:lang w:val="en-US"/>
        </w:rPr>
        <w:t xml:space="preserve"> pp.</w:t>
      </w:r>
    </w:p>
    <w:p w:rsidR="00B10F2A" w:rsidRPr="00D95418" w:rsidRDefault="0018356F" w:rsidP="00B10F2A">
      <w:pPr>
        <w:rPr>
          <w:rFonts w:ascii="Times New Roman" w:hAnsi="Times New Roman" w:cs="Times New Roman"/>
          <w:b/>
          <w:sz w:val="28"/>
          <w:szCs w:val="28"/>
          <w:lang w:val="en-US"/>
        </w:rPr>
      </w:pPr>
      <w:r w:rsidRPr="00D95418">
        <w:rPr>
          <w:rFonts w:ascii="Times New Roman" w:hAnsi="Times New Roman" w:cs="Times New Roman"/>
          <w:sz w:val="28"/>
          <w:szCs w:val="28"/>
          <w:lang w:val="en-US"/>
        </w:rPr>
        <w:t>Methodical instruction</w:t>
      </w:r>
      <w:r w:rsidR="006F3E4D">
        <w:rPr>
          <w:rFonts w:ascii="Times New Roman" w:hAnsi="Times New Roman" w:cs="Times New Roman"/>
          <w:sz w:val="28"/>
          <w:szCs w:val="28"/>
          <w:lang w:val="en-US"/>
        </w:rPr>
        <w:t xml:space="preserve"> for students of the third </w:t>
      </w:r>
      <w:r w:rsidR="00B10F2A" w:rsidRPr="00D95418">
        <w:rPr>
          <w:rFonts w:ascii="Times New Roman" w:hAnsi="Times New Roman" w:cs="Times New Roman"/>
          <w:sz w:val="28"/>
          <w:szCs w:val="28"/>
          <w:lang w:val="en-US"/>
        </w:rPr>
        <w:t>course «</w:t>
      </w:r>
      <w:r w:rsidRPr="00D95418">
        <w:rPr>
          <w:rFonts w:ascii="Times New Roman" w:hAnsi="Times New Roman" w:cs="Times New Roman"/>
          <w:sz w:val="28"/>
          <w:szCs w:val="28"/>
          <w:lang w:val="en-US"/>
        </w:rPr>
        <w:t xml:space="preserve">Methodical instruction for the </w:t>
      </w:r>
      <w:r w:rsidR="003D008A">
        <w:rPr>
          <w:rFonts w:ascii="Times New Roman" w:hAnsi="Times New Roman" w:cs="Times New Roman"/>
          <w:sz w:val="28"/>
          <w:szCs w:val="28"/>
          <w:lang w:val="en-US"/>
        </w:rPr>
        <w:t>2</w:t>
      </w:r>
      <w:r w:rsidR="003D008A" w:rsidRPr="003D008A">
        <w:rPr>
          <w:rFonts w:ascii="Times New Roman" w:hAnsi="Times New Roman" w:cs="Times New Roman"/>
          <w:sz w:val="28"/>
          <w:szCs w:val="28"/>
          <w:vertAlign w:val="superscript"/>
          <w:lang w:val="en-US"/>
        </w:rPr>
        <w:t>nd</w:t>
      </w:r>
      <w:r w:rsidR="003D008A">
        <w:rPr>
          <w:rFonts w:ascii="Times New Roman" w:hAnsi="Times New Roman" w:cs="Times New Roman"/>
          <w:sz w:val="28"/>
          <w:szCs w:val="28"/>
          <w:lang w:val="en-US"/>
        </w:rPr>
        <w:t xml:space="preserve"> </w:t>
      </w:r>
      <w:r w:rsidR="003D008A" w:rsidRPr="00D95418">
        <w:rPr>
          <w:rFonts w:ascii="Times New Roman" w:hAnsi="Times New Roman" w:cs="Times New Roman"/>
          <w:sz w:val="28"/>
          <w:szCs w:val="28"/>
          <w:lang w:val="en-US"/>
        </w:rPr>
        <w:t>course</w:t>
      </w:r>
      <w:r w:rsidR="00EB398B" w:rsidRPr="00D95418">
        <w:rPr>
          <w:rFonts w:ascii="Times New Roman" w:hAnsi="Times New Roman" w:cs="Times New Roman"/>
          <w:sz w:val="28"/>
          <w:szCs w:val="28"/>
          <w:lang w:val="kk-KZ"/>
        </w:rPr>
        <w:t>»</w:t>
      </w:r>
      <w:r w:rsidR="00B10F2A" w:rsidRPr="00D95418">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w:t>
      </w:r>
      <w:r w:rsidRPr="00D95418">
        <w:rPr>
          <w:rFonts w:ascii="Times New Roman" w:hAnsi="Times New Roman" w:cs="Times New Roman"/>
          <w:sz w:val="28"/>
          <w:szCs w:val="28"/>
          <w:lang w:val="en-US"/>
        </w:rPr>
        <w:t>Methodical instruction</w:t>
      </w:r>
      <w:r w:rsidR="006F3E4D">
        <w:rPr>
          <w:rFonts w:ascii="Times New Roman" w:hAnsi="Times New Roman" w:cs="Times New Roman"/>
          <w:sz w:val="28"/>
          <w:szCs w:val="28"/>
          <w:lang w:val="en-US"/>
        </w:rPr>
        <w:t xml:space="preserve"> </w:t>
      </w:r>
      <w:r w:rsidRPr="00D95418">
        <w:rPr>
          <w:rFonts w:ascii="Times New Roman" w:hAnsi="Times New Roman" w:cs="Times New Roman"/>
          <w:sz w:val="28"/>
          <w:szCs w:val="28"/>
          <w:lang w:val="en-US"/>
        </w:rPr>
        <w:t>comprises</w:t>
      </w:r>
      <w:r w:rsidR="00B10F2A" w:rsidRPr="00D95418">
        <w:rPr>
          <w:rFonts w:ascii="Times New Roman" w:hAnsi="Times New Roman" w:cs="Times New Roman"/>
          <w:sz w:val="28"/>
          <w:szCs w:val="28"/>
          <w:lang w:val="en-US"/>
        </w:rPr>
        <w:t xml:space="preserve"> all necessary data on performance of the course themes. </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Reviewer:         </w:t>
      </w:r>
    </w:p>
    <w:p w:rsidR="00B10F2A" w:rsidRPr="00D95418" w:rsidRDefault="0018356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A.A. Suyberdieva- Candidate of Pedago</w:t>
      </w:r>
      <w:r w:rsidR="00B10F2A" w:rsidRPr="00D95418">
        <w:rPr>
          <w:rFonts w:ascii="Times New Roman" w:hAnsi="Times New Roman" w:cs="Times New Roman"/>
          <w:sz w:val="28"/>
          <w:szCs w:val="28"/>
          <w:lang w:val="en-US"/>
        </w:rPr>
        <w:t>gical Sciences, Department of</w:t>
      </w:r>
      <w:r w:rsidRPr="00D95418">
        <w:rPr>
          <w:rFonts w:ascii="Times New Roman" w:eastAsia="Times New Roman" w:hAnsi="Times New Roman" w:cs="Times New Roman"/>
          <w:sz w:val="28"/>
          <w:szCs w:val="28"/>
          <w:lang w:val="en-US"/>
        </w:rPr>
        <w:t xml:space="preserve">English </w:t>
      </w:r>
      <w:r w:rsidR="006F3E4D" w:rsidRPr="00D95418">
        <w:rPr>
          <w:rFonts w:ascii="Times New Roman" w:eastAsia="Times New Roman" w:hAnsi="Times New Roman" w:cs="Times New Roman"/>
          <w:sz w:val="28"/>
          <w:szCs w:val="28"/>
          <w:lang w:val="en-US"/>
        </w:rPr>
        <w:t>linguistics</w:t>
      </w:r>
      <w:r w:rsidR="006F3E4D" w:rsidRPr="00D95418">
        <w:rPr>
          <w:rFonts w:ascii="Times New Roman" w:hAnsi="Times New Roman" w:cs="Times New Roman"/>
          <w:sz w:val="28"/>
          <w:szCs w:val="28"/>
          <w:lang w:val="en-US"/>
        </w:rPr>
        <w:t>,</w:t>
      </w:r>
      <w:r w:rsidR="00B10F2A" w:rsidRPr="00D95418">
        <w:rPr>
          <w:rFonts w:ascii="Times New Roman" w:hAnsi="Times New Roman" w:cs="Times New Roman"/>
          <w:sz w:val="28"/>
          <w:szCs w:val="28"/>
          <w:lang w:val="en-US"/>
        </w:rPr>
        <w:t xml:space="preserve"> M. Auezov South Kazakhstan State University. </w:t>
      </w:r>
    </w:p>
    <w:p w:rsidR="00B10F2A" w:rsidRPr="00D95418" w:rsidRDefault="0018356F" w:rsidP="00B10F2A">
      <w:pPr>
        <w:rPr>
          <w:rFonts w:ascii="Times New Roman" w:hAnsi="Times New Roman" w:cs="Times New Roman"/>
          <w:b/>
          <w:sz w:val="28"/>
          <w:szCs w:val="28"/>
          <w:lang w:val="en-US"/>
        </w:rPr>
      </w:pPr>
      <w:r w:rsidRPr="00D95418">
        <w:rPr>
          <w:rFonts w:ascii="Times New Roman" w:hAnsi="Times New Roman" w:cs="Times New Roman"/>
          <w:sz w:val="28"/>
          <w:szCs w:val="28"/>
          <w:lang w:val="en-US"/>
        </w:rPr>
        <w:t>Methodical instruction</w:t>
      </w:r>
      <w:r w:rsidR="00B10F2A" w:rsidRPr="00D95418">
        <w:rPr>
          <w:rFonts w:ascii="Times New Roman" w:hAnsi="Times New Roman" w:cs="Times New Roman"/>
          <w:sz w:val="28"/>
          <w:szCs w:val="28"/>
          <w:lang w:val="en-US"/>
        </w:rPr>
        <w:t xml:space="preserve"> for the students of the first course </w:t>
      </w:r>
      <w:r w:rsidR="00EB398B" w:rsidRPr="00D95418">
        <w:rPr>
          <w:rFonts w:ascii="Times New Roman" w:hAnsi="Times New Roman" w:cs="Times New Roman"/>
          <w:sz w:val="28"/>
          <w:szCs w:val="28"/>
          <w:lang w:val="en-US"/>
        </w:rPr>
        <w:t>«</w:t>
      </w:r>
      <w:r w:rsidRPr="00D95418">
        <w:rPr>
          <w:rFonts w:ascii="Times New Roman" w:hAnsi="Times New Roman" w:cs="Times New Roman"/>
          <w:sz w:val="28"/>
          <w:szCs w:val="28"/>
          <w:lang w:val="en-US"/>
        </w:rPr>
        <w:t xml:space="preserve">Methodical instruction for the </w:t>
      </w:r>
      <w:r w:rsidR="003D008A">
        <w:rPr>
          <w:rFonts w:ascii="Times New Roman" w:hAnsi="Times New Roman" w:cs="Times New Roman"/>
          <w:sz w:val="28"/>
          <w:szCs w:val="28"/>
          <w:lang w:val="en-US"/>
        </w:rPr>
        <w:t>2</w:t>
      </w:r>
      <w:r w:rsidR="003D008A" w:rsidRPr="003D008A">
        <w:rPr>
          <w:rFonts w:ascii="Times New Roman" w:hAnsi="Times New Roman" w:cs="Times New Roman"/>
          <w:sz w:val="28"/>
          <w:szCs w:val="28"/>
          <w:vertAlign w:val="superscript"/>
          <w:lang w:val="en-US"/>
        </w:rPr>
        <w:t>nd</w:t>
      </w:r>
      <w:r w:rsidR="003D008A">
        <w:rPr>
          <w:rFonts w:ascii="Times New Roman" w:hAnsi="Times New Roman" w:cs="Times New Roman"/>
          <w:sz w:val="28"/>
          <w:szCs w:val="28"/>
          <w:lang w:val="en-US"/>
        </w:rPr>
        <w:t xml:space="preserve"> </w:t>
      </w:r>
      <w:r w:rsidRPr="00D95418">
        <w:rPr>
          <w:rFonts w:ascii="Times New Roman" w:hAnsi="Times New Roman" w:cs="Times New Roman"/>
          <w:sz w:val="28"/>
          <w:szCs w:val="28"/>
          <w:lang w:val="en-US"/>
        </w:rPr>
        <w:t>course</w:t>
      </w:r>
      <w:r w:rsidR="00B10F2A" w:rsidRPr="00D95418">
        <w:rPr>
          <w:rFonts w:ascii="Times New Roman" w:hAnsi="Times New Roman" w:cs="Times New Roman"/>
          <w:sz w:val="28"/>
          <w:szCs w:val="28"/>
          <w:lang w:val="kk-KZ"/>
        </w:rPr>
        <w:t>»</w:t>
      </w:r>
      <w:r w:rsidR="00B10F2A" w:rsidRPr="00D95418">
        <w:rPr>
          <w:rFonts w:ascii="Times New Roman" w:hAnsi="Times New Roman" w:cs="Times New Roman"/>
          <w:sz w:val="28"/>
          <w:szCs w:val="28"/>
          <w:lang w:val="en-US"/>
        </w:rPr>
        <w:t xml:space="preserve"> is discussed and recommended for publication at the meeting of the Chair of foreign languages for Technical specialties (Minutes №</w:t>
      </w:r>
      <w:r w:rsidR="006F3E4D">
        <w:rPr>
          <w:rFonts w:ascii="Times New Roman" w:hAnsi="Times New Roman" w:cs="Times New Roman"/>
          <w:sz w:val="28"/>
          <w:szCs w:val="28"/>
          <w:lang w:val="en-US"/>
        </w:rPr>
        <w:t xml:space="preserve">             2017</w:t>
      </w:r>
      <w:r w:rsidR="00B10F2A" w:rsidRPr="00D95418">
        <w:rPr>
          <w:rFonts w:ascii="Times New Roman" w:hAnsi="Times New Roman" w:cs="Times New Roman"/>
          <w:sz w:val="28"/>
          <w:szCs w:val="28"/>
          <w:lang w:val="en-US"/>
        </w:rPr>
        <w:t xml:space="preserve">) and at the </w:t>
      </w:r>
      <w:r w:rsidR="00300353" w:rsidRPr="00D95418">
        <w:rPr>
          <w:rFonts w:ascii="Times New Roman" w:hAnsi="Times New Roman" w:cs="Times New Roman"/>
          <w:sz w:val="28"/>
          <w:szCs w:val="28"/>
          <w:lang w:val="en-US"/>
        </w:rPr>
        <w:t>Committee on innovational technologies of training and Methodical provision of higher school “Information Techno</w:t>
      </w:r>
      <w:r w:rsidR="0016102C" w:rsidRPr="00D95418">
        <w:rPr>
          <w:rFonts w:ascii="Times New Roman" w:hAnsi="Times New Roman" w:cs="Times New Roman"/>
          <w:sz w:val="28"/>
          <w:szCs w:val="28"/>
          <w:lang w:val="en-US"/>
        </w:rPr>
        <w:t>logies and Energetics”</w:t>
      </w:r>
      <w:r w:rsidR="00B10F2A" w:rsidRPr="00D95418">
        <w:rPr>
          <w:rFonts w:ascii="Times New Roman" w:hAnsi="Times New Roman" w:cs="Times New Roman"/>
          <w:sz w:val="28"/>
          <w:szCs w:val="28"/>
          <w:lang w:val="en-US"/>
        </w:rPr>
        <w:t xml:space="preserve">(Minutes </w:t>
      </w:r>
      <w:r w:rsidR="00300353" w:rsidRPr="00D95418">
        <w:rPr>
          <w:rFonts w:ascii="Times New Roman" w:hAnsi="Times New Roman" w:cs="Times New Roman"/>
          <w:sz w:val="28"/>
          <w:szCs w:val="28"/>
          <w:lang w:val="en-US"/>
        </w:rPr>
        <w:t>№</w:t>
      </w:r>
      <w:r w:rsidR="006F3E4D">
        <w:rPr>
          <w:rFonts w:ascii="Times New Roman" w:hAnsi="Times New Roman" w:cs="Times New Roman"/>
          <w:sz w:val="28"/>
          <w:szCs w:val="28"/>
          <w:lang w:val="en-US"/>
        </w:rPr>
        <w:t xml:space="preserve">           </w:t>
      </w:r>
      <w:r w:rsidR="00563604" w:rsidRPr="00D95418">
        <w:rPr>
          <w:rFonts w:ascii="Times New Roman" w:hAnsi="Times New Roman" w:cs="Times New Roman"/>
          <w:sz w:val="28"/>
          <w:szCs w:val="28"/>
          <w:lang w:val="en-US"/>
        </w:rPr>
        <w:t>201</w:t>
      </w:r>
      <w:r w:rsidR="006F3E4D">
        <w:rPr>
          <w:rFonts w:ascii="Times New Roman" w:hAnsi="Times New Roman" w:cs="Times New Roman"/>
          <w:sz w:val="28"/>
          <w:szCs w:val="28"/>
          <w:lang w:val="en-US"/>
        </w:rPr>
        <w:t>7</w:t>
      </w:r>
      <w:r w:rsidR="00B10F2A" w:rsidRPr="00D95418">
        <w:rPr>
          <w:rFonts w:ascii="Times New Roman" w:hAnsi="Times New Roman" w:cs="Times New Roman"/>
          <w:sz w:val="28"/>
          <w:szCs w:val="28"/>
          <w:lang w:val="en-US"/>
        </w:rPr>
        <w:t xml:space="preserve">)  </w:t>
      </w:r>
    </w:p>
    <w:p w:rsidR="00B10F2A" w:rsidRPr="00D95418" w:rsidRDefault="00B10F2A"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B10F2A" w:rsidRPr="00D95418" w:rsidRDefault="00F2447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Methodical </w:t>
      </w:r>
      <w:r w:rsidR="006F3E4D" w:rsidRPr="00D95418">
        <w:rPr>
          <w:rFonts w:ascii="Times New Roman" w:hAnsi="Times New Roman" w:cs="Times New Roman"/>
          <w:sz w:val="28"/>
          <w:szCs w:val="28"/>
          <w:lang w:val="en-US"/>
        </w:rPr>
        <w:t>instruction is</w:t>
      </w:r>
      <w:r w:rsidR="00B10F2A" w:rsidRPr="00D95418">
        <w:rPr>
          <w:rFonts w:ascii="Times New Roman" w:hAnsi="Times New Roman" w:cs="Times New Roman"/>
          <w:sz w:val="28"/>
          <w:szCs w:val="28"/>
          <w:lang w:val="en-US"/>
        </w:rPr>
        <w:t xml:space="preserve"> recommended for printing by the Methodical Council of M.Auezov South Kazakhstan State University, M</w:t>
      </w:r>
      <w:r w:rsidR="006F3E4D">
        <w:rPr>
          <w:rFonts w:ascii="Times New Roman" w:hAnsi="Times New Roman" w:cs="Times New Roman"/>
          <w:sz w:val="28"/>
          <w:szCs w:val="28"/>
          <w:lang w:val="en-US"/>
        </w:rPr>
        <w:t>inutes № .____ ___________ 2017</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M.Auezov South K</w:t>
      </w:r>
      <w:r w:rsidR="006F3E4D">
        <w:rPr>
          <w:rFonts w:ascii="Times New Roman" w:hAnsi="Times New Roman" w:cs="Times New Roman"/>
          <w:sz w:val="28"/>
          <w:szCs w:val="28"/>
          <w:lang w:val="en-US"/>
        </w:rPr>
        <w:t>azakhstan State University, 2017</w:t>
      </w:r>
    </w:p>
    <w:p w:rsidR="00434EA2" w:rsidRPr="00D95418" w:rsidRDefault="00B10F2A" w:rsidP="00434EA2">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Responsible for printing:  </w:t>
      </w:r>
      <w:r w:rsidR="003D008A">
        <w:rPr>
          <w:rFonts w:ascii="Times New Roman" w:hAnsi="Times New Roman" w:cs="Times New Roman"/>
          <w:sz w:val="28"/>
          <w:szCs w:val="28"/>
          <w:lang w:val="en-US"/>
        </w:rPr>
        <w:t>Ashimova T.S., Musalieva M.M.</w:t>
      </w:r>
    </w:p>
    <w:p w:rsidR="00B10F2A" w:rsidRPr="00D95418" w:rsidRDefault="00B10F2A" w:rsidP="00B10F2A">
      <w:pPr>
        <w:rPr>
          <w:rFonts w:ascii="Times New Roman" w:hAnsi="Times New Roman" w:cs="Times New Roman"/>
          <w:sz w:val="28"/>
          <w:szCs w:val="28"/>
          <w:lang w:val="en-US"/>
        </w:rPr>
      </w:pPr>
    </w:p>
    <w:p w:rsidR="00434EA2" w:rsidRPr="00D95418" w:rsidRDefault="00434EA2" w:rsidP="00FB3B59">
      <w:pPr>
        <w:jc w:val="center"/>
        <w:rPr>
          <w:rFonts w:ascii="Times New Roman" w:hAnsi="Times New Roman" w:cs="Times New Roman"/>
          <w:b/>
          <w:sz w:val="28"/>
          <w:szCs w:val="28"/>
          <w:lang w:val="en-US"/>
        </w:rPr>
      </w:pPr>
    </w:p>
    <w:p w:rsidR="003C25F6" w:rsidRPr="00D95418" w:rsidRDefault="003C25F6" w:rsidP="00FB3B59">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lastRenderedPageBreak/>
        <w:t>Introduction</w:t>
      </w:r>
    </w:p>
    <w:p w:rsidR="006F3E4D" w:rsidRPr="006F3E4D" w:rsidRDefault="0018356F" w:rsidP="006F3E4D">
      <w:pPr>
        <w:rPr>
          <w:rFonts w:ascii="Times New Roman" w:hAnsi="Times New Roman" w:cs="Times New Roman"/>
          <w:sz w:val="28"/>
          <w:szCs w:val="28"/>
          <w:lang w:val="en-US"/>
        </w:rPr>
      </w:pPr>
      <w:r w:rsidRPr="006F3E4D">
        <w:rPr>
          <w:rFonts w:ascii="Times New Roman" w:hAnsi="Times New Roman" w:cs="Times New Roman"/>
          <w:sz w:val="28"/>
          <w:szCs w:val="28"/>
          <w:lang w:val="en-US"/>
        </w:rPr>
        <w:t xml:space="preserve">          </w:t>
      </w:r>
      <w:r w:rsidR="006F3E4D" w:rsidRPr="006F3E4D">
        <w:rPr>
          <w:rFonts w:ascii="Times New Roman" w:hAnsi="Times New Roman" w:cs="Times New Roman"/>
          <w:sz w:val="28"/>
          <w:szCs w:val="28"/>
          <w:lang w:val="en-US"/>
        </w:rPr>
        <w:t xml:space="preserve">The Methodical instruction for the students of the </w:t>
      </w:r>
      <w:r w:rsidR="003D008A">
        <w:rPr>
          <w:rFonts w:ascii="Times New Roman" w:hAnsi="Times New Roman" w:cs="Times New Roman"/>
          <w:sz w:val="28"/>
          <w:szCs w:val="28"/>
          <w:lang w:val="en-US"/>
        </w:rPr>
        <w:t>2</w:t>
      </w:r>
      <w:r w:rsidR="003D008A" w:rsidRPr="003D008A">
        <w:rPr>
          <w:rFonts w:ascii="Times New Roman" w:hAnsi="Times New Roman" w:cs="Times New Roman"/>
          <w:sz w:val="28"/>
          <w:szCs w:val="28"/>
          <w:vertAlign w:val="superscript"/>
          <w:lang w:val="en-US"/>
        </w:rPr>
        <w:t>nd</w:t>
      </w:r>
      <w:r w:rsidR="003D008A">
        <w:rPr>
          <w:rFonts w:ascii="Times New Roman" w:hAnsi="Times New Roman" w:cs="Times New Roman"/>
          <w:sz w:val="28"/>
          <w:szCs w:val="28"/>
          <w:lang w:val="en-US"/>
        </w:rPr>
        <w:t xml:space="preserve"> </w:t>
      </w:r>
      <w:r w:rsidR="006F3E4D" w:rsidRPr="006F3E4D">
        <w:rPr>
          <w:rFonts w:ascii="Times New Roman" w:hAnsi="Times New Roman" w:cs="Times New Roman"/>
          <w:sz w:val="28"/>
          <w:szCs w:val="28"/>
          <w:lang w:val="en-US"/>
        </w:rPr>
        <w:t xml:space="preserve">    course of High school </w:t>
      </w:r>
      <w:r w:rsidR="006F3E4D" w:rsidRPr="006F3E4D">
        <w:rPr>
          <w:rFonts w:ascii="Times New Roman" w:hAnsi="Times New Roman" w:cs="Times New Roman"/>
          <w:sz w:val="28"/>
          <w:szCs w:val="28"/>
          <w:lang w:val="kk-KZ"/>
        </w:rPr>
        <w:t>«</w:t>
      </w:r>
      <w:r w:rsidR="006F3E4D" w:rsidRPr="006F3E4D">
        <w:rPr>
          <w:rFonts w:ascii="Times New Roman" w:hAnsi="Times New Roman" w:cs="Times New Roman"/>
          <w:sz w:val="28"/>
          <w:szCs w:val="28"/>
          <w:lang w:val="en-US"/>
        </w:rPr>
        <w:t>Information technologies and Energetics</w:t>
      </w:r>
      <w:r w:rsidR="006F3E4D" w:rsidRPr="006F3E4D">
        <w:rPr>
          <w:rFonts w:ascii="Times New Roman" w:hAnsi="Times New Roman" w:cs="Times New Roman"/>
          <w:sz w:val="28"/>
          <w:szCs w:val="28"/>
          <w:lang w:val="kk-KZ"/>
        </w:rPr>
        <w:t>»</w:t>
      </w:r>
      <w:r w:rsidR="006F3E4D" w:rsidRPr="006F3E4D">
        <w:rPr>
          <w:rFonts w:ascii="Times New Roman" w:hAnsi="Times New Roman" w:cs="Times New Roman"/>
          <w:sz w:val="28"/>
          <w:szCs w:val="28"/>
          <w:lang w:val="en-US"/>
        </w:rPr>
        <w:t xml:space="preserve"> is developed in accordance with the requirements of State Educational Standards for specialties and curriculum of the given discipline. </w:t>
      </w:r>
    </w:p>
    <w:p w:rsidR="006F3E4D" w:rsidRPr="006F3E4D" w:rsidRDefault="006F3E4D" w:rsidP="006F3E4D">
      <w:pPr>
        <w:rPr>
          <w:rFonts w:ascii="Times New Roman" w:hAnsi="Times New Roman" w:cs="Times New Roman"/>
          <w:sz w:val="28"/>
          <w:szCs w:val="28"/>
          <w:lang w:val="en-US"/>
        </w:rPr>
      </w:pPr>
      <w:r w:rsidRPr="006F3E4D">
        <w:rPr>
          <w:rFonts w:ascii="Times New Roman" w:hAnsi="Times New Roman" w:cs="Times New Roman"/>
          <w:sz w:val="28"/>
          <w:szCs w:val="28"/>
          <w:lang w:val="en-US"/>
        </w:rPr>
        <w:t xml:space="preserve">          The Methodical instruction contains the adapted and original texts from the foreign journals and scientific literature, internet materials. The following topics are: Electrical Engineering, An engineering student, Careers in engineering, Applying for a job and Glossary of engineering terms. Texts are provided with exercises designed for the activation of lexical and grammatical material. The choice of exercises and their sequence due to the character of the texts. </w:t>
      </w:r>
    </w:p>
    <w:p w:rsidR="0018356F" w:rsidRPr="00D95418" w:rsidRDefault="0018356F" w:rsidP="0018356F">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The Methodical instruction can be used for independent work of students.</w:t>
      </w: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9B5E6C" w:rsidRDefault="009B5E6C" w:rsidP="00CE0BA2">
      <w:pPr>
        <w:rPr>
          <w:rFonts w:ascii="Times New Roman" w:hAnsi="Times New Roman" w:cs="Times New Roman"/>
          <w:b/>
          <w:sz w:val="28"/>
          <w:szCs w:val="28"/>
          <w:lang w:val="en-US"/>
        </w:rPr>
      </w:pPr>
    </w:p>
    <w:p w:rsidR="00CE0BA2" w:rsidRPr="000E5D1F" w:rsidRDefault="006F3E4D" w:rsidP="00CE0BA2">
      <w:pPr>
        <w:rPr>
          <w:rFonts w:ascii="Times New Roman" w:hAnsi="Times New Roman" w:cs="Times New Roman"/>
          <w:b/>
          <w:sz w:val="28"/>
          <w:szCs w:val="28"/>
          <w:lang w:val="en-US"/>
        </w:rPr>
      </w:pPr>
      <w:r>
        <w:rPr>
          <w:rFonts w:ascii="Times New Roman" w:hAnsi="Times New Roman" w:cs="Times New Roman"/>
          <w:b/>
          <w:sz w:val="28"/>
          <w:szCs w:val="28"/>
          <w:lang w:val="en-US"/>
        </w:rPr>
        <w:t>Practical lesson</w:t>
      </w:r>
      <w:r w:rsidR="00CE0BA2" w:rsidRPr="00D95418">
        <w:rPr>
          <w:rFonts w:ascii="Times New Roman" w:hAnsi="Times New Roman" w:cs="Times New Roman"/>
          <w:b/>
          <w:sz w:val="28"/>
          <w:szCs w:val="28"/>
          <w:lang w:val="en-US"/>
        </w:rPr>
        <w:t xml:space="preserve"> 1</w:t>
      </w:r>
    </w:p>
    <w:p w:rsidR="00115AFA" w:rsidRDefault="00115AFA" w:rsidP="00CE0BA2">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sidR="001F4E91">
        <w:rPr>
          <w:rFonts w:ascii="Times New Roman" w:hAnsi="Times New Roman" w:cs="Times New Roman"/>
          <w:b/>
          <w:sz w:val="28"/>
          <w:szCs w:val="28"/>
          <w:lang w:val="en-US"/>
        </w:rPr>
        <w:t xml:space="preserve"> theme of the lesson: Electrical</w:t>
      </w:r>
      <w:r w:rsidRPr="00115AFA">
        <w:rPr>
          <w:rFonts w:ascii="Times New Roman" w:hAnsi="Times New Roman" w:cs="Times New Roman"/>
          <w:b/>
          <w:sz w:val="28"/>
          <w:szCs w:val="28"/>
          <w:lang w:val="en-US"/>
        </w:rPr>
        <w:t xml:space="preserve"> engineering</w:t>
      </w:r>
    </w:p>
    <w:p w:rsidR="006F52E0" w:rsidRPr="000E5D1F" w:rsidRDefault="006F52E0" w:rsidP="00C77160">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00C77160" w:rsidRPr="00C77160">
        <w:rPr>
          <w:lang w:val="en-US"/>
        </w:rPr>
        <w:t xml:space="preserve"> </w:t>
      </w:r>
      <w:r w:rsidR="00C77160" w:rsidRPr="000E5D1F">
        <w:rPr>
          <w:rFonts w:ascii="Times New Roman" w:hAnsi="Times New Roman" w:cs="Times New Roman"/>
          <w:sz w:val="28"/>
          <w:szCs w:val="28"/>
          <w:lang w:val="en-US"/>
        </w:rPr>
        <w:t>to e</w:t>
      </w:r>
      <w:r w:rsidR="00C77160" w:rsidRPr="00DD182A">
        <w:rPr>
          <w:rFonts w:ascii="Times New Roman" w:hAnsi="Times New Roman" w:cs="Times New Roman"/>
          <w:sz w:val="28"/>
          <w:szCs w:val="28"/>
          <w:lang w:val="en-US"/>
        </w:rPr>
        <w:t>xtend voc</w:t>
      </w:r>
      <w:r w:rsidR="00C77160" w:rsidRPr="000E5D1F">
        <w:rPr>
          <w:rFonts w:ascii="Times New Roman" w:hAnsi="Times New Roman" w:cs="Times New Roman"/>
          <w:sz w:val="28"/>
          <w:szCs w:val="28"/>
          <w:lang w:val="en-US"/>
        </w:rPr>
        <w:t xml:space="preserve">abulary from the </w:t>
      </w:r>
      <w:r w:rsidR="00C77160" w:rsidRPr="00DD182A">
        <w:rPr>
          <w:rFonts w:ascii="Times New Roman" w:hAnsi="Times New Roman" w:cs="Times New Roman"/>
          <w:sz w:val="28"/>
          <w:szCs w:val="28"/>
          <w:lang w:val="en-US"/>
        </w:rPr>
        <w:t xml:space="preserve">fields of </w:t>
      </w:r>
      <w:r w:rsidR="00C77160" w:rsidRPr="000E5D1F">
        <w:rPr>
          <w:rFonts w:ascii="Times New Roman" w:hAnsi="Times New Roman" w:cs="Times New Roman"/>
          <w:sz w:val="28"/>
          <w:szCs w:val="28"/>
          <w:lang w:val="en-US"/>
        </w:rPr>
        <w:t>engineering and general technical</w:t>
      </w:r>
      <w:r w:rsidR="00DD182A" w:rsidRPr="000E5D1F">
        <w:rPr>
          <w:rFonts w:ascii="Times New Roman" w:hAnsi="Times New Roman" w:cs="Times New Roman"/>
          <w:sz w:val="28"/>
          <w:szCs w:val="28"/>
          <w:lang w:val="en-US"/>
        </w:rPr>
        <w:t xml:space="preserve"> vocabulary; </w:t>
      </w:r>
      <w:r w:rsidR="00C77160" w:rsidRPr="000E5D1F">
        <w:rPr>
          <w:rFonts w:ascii="Times New Roman" w:hAnsi="Times New Roman" w:cs="Times New Roman"/>
          <w:sz w:val="28"/>
          <w:szCs w:val="28"/>
          <w:lang w:val="en-US"/>
        </w:rPr>
        <w:t xml:space="preserve">to </w:t>
      </w:r>
      <w:r w:rsidR="00DD182A" w:rsidRPr="000E5D1F">
        <w:rPr>
          <w:rFonts w:ascii="Times New Roman" w:hAnsi="Times New Roman" w:cs="Times New Roman"/>
          <w:sz w:val="28"/>
          <w:szCs w:val="28"/>
          <w:lang w:val="en-US"/>
        </w:rPr>
        <w:t>i</w:t>
      </w:r>
      <w:r w:rsidR="00C77160" w:rsidRPr="000E5D1F">
        <w:rPr>
          <w:rFonts w:ascii="Times New Roman" w:hAnsi="Times New Roman" w:cs="Times New Roman"/>
          <w:sz w:val="28"/>
          <w:szCs w:val="28"/>
          <w:lang w:val="en-US"/>
        </w:rPr>
        <w:t>mprove</w:t>
      </w:r>
      <w:r w:rsidR="00C77160" w:rsidRPr="00DD182A">
        <w:rPr>
          <w:rFonts w:ascii="Times New Roman" w:hAnsi="Times New Roman" w:cs="Times New Roman"/>
          <w:sz w:val="28"/>
          <w:szCs w:val="28"/>
          <w:lang w:val="en-US"/>
        </w:rPr>
        <w:t xml:space="preserve"> the skills </w:t>
      </w:r>
      <w:r w:rsidR="00C77160" w:rsidRPr="000E5D1F">
        <w:rPr>
          <w:rFonts w:ascii="Times New Roman" w:hAnsi="Times New Roman" w:cs="Times New Roman"/>
          <w:sz w:val="28"/>
          <w:szCs w:val="28"/>
          <w:lang w:val="en-US"/>
        </w:rPr>
        <w:t>evaluation, viewing and</w:t>
      </w:r>
      <w:r w:rsidR="00DD182A" w:rsidRPr="000E5D1F">
        <w:rPr>
          <w:rFonts w:ascii="Times New Roman" w:hAnsi="Times New Roman" w:cs="Times New Roman"/>
          <w:sz w:val="28"/>
          <w:szCs w:val="28"/>
          <w:lang w:val="en-US"/>
        </w:rPr>
        <w:t xml:space="preserve"> reading of professional character</w:t>
      </w:r>
      <w:r w:rsidR="00C77160" w:rsidRPr="00DD182A">
        <w:rPr>
          <w:rFonts w:ascii="Times New Roman" w:hAnsi="Times New Roman" w:cs="Times New Roman"/>
          <w:sz w:val="28"/>
          <w:szCs w:val="28"/>
          <w:lang w:val="en-US"/>
        </w:rPr>
        <w:t xml:space="preserve"> of the texts;</w:t>
      </w:r>
    </w:p>
    <w:p w:rsidR="00B63A2C" w:rsidRPr="00DD182A" w:rsidRDefault="006F52E0" w:rsidP="00DD182A">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00196950" w:rsidRPr="00196950">
        <w:rPr>
          <w:sz w:val="28"/>
          <w:szCs w:val="28"/>
          <w:lang w:val="en-US"/>
        </w:rPr>
        <w:t xml:space="preserve"> </w:t>
      </w:r>
      <w:r w:rsidR="00332B6A" w:rsidRPr="00DD182A">
        <w:rPr>
          <w:rFonts w:ascii="Times New Roman" w:hAnsi="Times New Roman"/>
          <w:sz w:val="28"/>
          <w:szCs w:val="28"/>
          <w:lang w:val="en-US"/>
        </w:rPr>
        <w:t xml:space="preserve">to apply </w:t>
      </w:r>
      <w:r w:rsidR="00DD182A" w:rsidRPr="00DD182A">
        <w:rPr>
          <w:rFonts w:ascii="Times New Roman" w:hAnsi="Times New Roman"/>
          <w:sz w:val="28"/>
          <w:szCs w:val="28"/>
          <w:lang w:val="en-US"/>
        </w:rPr>
        <w:t>English</w:t>
      </w:r>
      <w:r w:rsidR="00332B6A" w:rsidRPr="00DD182A">
        <w:rPr>
          <w:rFonts w:ascii="Times New Roman" w:hAnsi="Times New Roman"/>
          <w:sz w:val="28"/>
          <w:szCs w:val="28"/>
          <w:lang w:val="en-US"/>
        </w:rPr>
        <w:t xml:space="preserve"> in professional sphere of the specialist, using skills of four kinds of communications: auditions, readings, letters, </w:t>
      </w:r>
      <w:r w:rsidR="00DD182A" w:rsidRPr="00DD182A">
        <w:rPr>
          <w:rFonts w:ascii="Times New Roman" w:hAnsi="Times New Roman"/>
          <w:sz w:val="28"/>
          <w:szCs w:val="28"/>
          <w:lang w:val="en-US"/>
        </w:rPr>
        <w:t>and communication</w:t>
      </w:r>
      <w:r w:rsidR="00332B6A" w:rsidRPr="00DD182A">
        <w:rPr>
          <w:rFonts w:ascii="Times New Roman" w:hAnsi="Times New Roman"/>
          <w:sz w:val="28"/>
          <w:szCs w:val="28"/>
          <w:lang w:val="en-US"/>
        </w:rPr>
        <w:t xml:space="preserve"> in a foreign language</w:t>
      </w:r>
      <w:r w:rsidR="00DD182A">
        <w:rPr>
          <w:rFonts w:ascii="Times New Roman" w:hAnsi="Times New Roman"/>
          <w:sz w:val="28"/>
          <w:szCs w:val="28"/>
          <w:lang w:val="en-US"/>
        </w:rPr>
        <w:t xml:space="preserve">; </w:t>
      </w:r>
      <w:r w:rsidR="00332B6A" w:rsidRPr="00DD182A">
        <w:rPr>
          <w:rFonts w:ascii="Times New Roman" w:hAnsi="Times New Roman"/>
          <w:sz w:val="28"/>
          <w:szCs w:val="28"/>
          <w:lang w:val="en-US"/>
        </w:rPr>
        <w:t>to use logical and critical thinking for problem</w:t>
      </w:r>
      <w:r w:rsidR="00DD182A" w:rsidRPr="00DD182A">
        <w:rPr>
          <w:rFonts w:ascii="Times New Roman" w:hAnsi="Times New Roman"/>
          <w:sz w:val="28"/>
          <w:szCs w:val="28"/>
          <w:lang w:val="en-US"/>
        </w:rPr>
        <w:t>s</w:t>
      </w:r>
    </w:p>
    <w:p w:rsidR="0088303D" w:rsidRPr="00493B44" w:rsidRDefault="00332B6A" w:rsidP="0088303D">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88303D" w:rsidRDefault="0088303D" w:rsidP="0088303D">
      <w:pPr>
        <w:rPr>
          <w:rFonts w:ascii="Times New Roman" w:hAnsi="Times New Roman" w:cs="Times New Roman"/>
          <w:b/>
          <w:sz w:val="28"/>
          <w:szCs w:val="28"/>
          <w:lang w:val="en-US"/>
        </w:rPr>
      </w:pPr>
      <w:r w:rsidRPr="00D95418">
        <w:rPr>
          <w:rFonts w:ascii="Times New Roman" w:hAnsi="Times New Roman" w:cs="Times New Roman"/>
          <w:b/>
          <w:sz w:val="28"/>
          <w:szCs w:val="28"/>
          <w:lang w:val="en-US"/>
        </w:rPr>
        <w:t xml:space="preserve">List the main branches of engineering.Combine your list with others in your group. </w:t>
      </w:r>
      <w:r w:rsidRPr="004F7D5D">
        <w:rPr>
          <w:rFonts w:ascii="Times New Roman" w:hAnsi="Times New Roman" w:cs="Times New Roman"/>
          <w:b/>
          <w:sz w:val="28"/>
          <w:szCs w:val="28"/>
          <w:lang w:val="en-US"/>
        </w:rPr>
        <w:t>Then read this text to tind out how many of the branches listed are mentioned.</w:t>
      </w:r>
    </w:p>
    <w:p w:rsidR="0035036A" w:rsidRPr="00D95418" w:rsidRDefault="0035036A" w:rsidP="0035036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Engineering is largely a practical activity. </w:t>
      </w:r>
      <w:r w:rsidRPr="004F7D5D">
        <w:rPr>
          <w:rFonts w:ascii="Times New Roman" w:hAnsi="Times New Roman" w:cs="Times New Roman"/>
          <w:sz w:val="28"/>
          <w:szCs w:val="28"/>
          <w:lang w:val="en-US"/>
        </w:rPr>
        <w:t xml:space="preserve">It is about putting ideas into action.. </w:t>
      </w:r>
      <w:r w:rsidRPr="00D95418">
        <w:rPr>
          <w:rFonts w:ascii="Times New Roman" w:hAnsi="Times New Roman" w:cs="Times New Roman"/>
          <w:sz w:val="28"/>
          <w:szCs w:val="28"/>
          <w:lang w:val="en-US"/>
        </w:rPr>
        <w:t xml:space="preserve">Electrical engineering is about the generation and distribution of electricity and its many applications. </w:t>
      </w:r>
      <w:r w:rsidRPr="004F7D5D">
        <w:rPr>
          <w:rFonts w:ascii="Times New Roman" w:hAnsi="Times New Roman" w:cs="Times New Roman"/>
          <w:sz w:val="28"/>
          <w:szCs w:val="28"/>
          <w:lang w:val="en-US"/>
        </w:rPr>
        <w:t>Electronic engineering is concerned with developing components and equipment for communications, computing, and so on.</w:t>
      </w:r>
    </w:p>
    <w:p w:rsidR="0035036A" w:rsidRPr="0035036A" w:rsidRDefault="0035036A" w:rsidP="0088303D">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Mechanical engineering includes marine, automobile, aeronautical, heating and ventilating, and others. </w:t>
      </w:r>
      <w:r w:rsidRPr="004F7D5D">
        <w:rPr>
          <w:rFonts w:ascii="Times New Roman" w:hAnsi="Times New Roman" w:cs="Times New Roman"/>
          <w:sz w:val="28"/>
          <w:szCs w:val="28"/>
          <w:lang w:val="en-US"/>
        </w:rPr>
        <w:t>Electrical engineering includes electricity generating, electrical installation, lighting, etc. Mining and medical engineering belong partly to mechanical and partly to electrical.</w:t>
      </w:r>
    </w:p>
    <w:p w:rsidR="00737A96" w:rsidRDefault="00737A96" w:rsidP="00737A96">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1F4E91" w:rsidRPr="00737A96" w:rsidRDefault="001F4E91" w:rsidP="00737A96">
      <w:pPr>
        <w:rPr>
          <w:rFonts w:ascii="Times New Roman" w:hAnsi="Times New Roman" w:cs="Times New Roman"/>
          <w:b/>
          <w:sz w:val="28"/>
          <w:szCs w:val="28"/>
          <w:lang w:val="en-US"/>
        </w:rPr>
      </w:pPr>
      <w:r w:rsidRPr="00737A96">
        <w:rPr>
          <w:rFonts w:ascii="Times New Roman" w:hAnsi="Times New Roman" w:cs="Times New Roman"/>
          <w:b/>
          <w:sz w:val="28"/>
          <w:szCs w:val="28"/>
          <w:lang w:val="en-US"/>
        </w:rPr>
        <w:t>What is Electrical engineering?</w:t>
      </w:r>
    </w:p>
    <w:p w:rsidR="001F4E91" w:rsidRPr="00E656E9" w:rsidRDefault="001F4E91" w:rsidP="00737A96">
      <w:pPr>
        <w:rPr>
          <w:rFonts w:ascii="Times New Roman" w:hAnsi="Times New Roman" w:cs="Times New Roman"/>
          <w:sz w:val="28"/>
          <w:szCs w:val="28"/>
          <w:lang w:val="en-US"/>
        </w:rPr>
      </w:pPr>
      <w:r w:rsidRPr="00E656E9">
        <w:rPr>
          <w:rFonts w:ascii="Times New Roman" w:hAnsi="Times New Roman" w:cs="Times New Roman"/>
          <w:sz w:val="28"/>
          <w:szCs w:val="28"/>
          <w:lang w:val="en-US"/>
        </w:rPr>
        <w:t>Electrical engineering is one of the newer branches of engineering, and dates back to the late 19th century. It is the branch of engineering that deals with the technology of electricity. Electrical engineers work on a wide range of components, devices and systems, from tiny microchips to huge power station generators.</w:t>
      </w:r>
    </w:p>
    <w:p w:rsidR="001F4E91" w:rsidRPr="00E656E9" w:rsidRDefault="001F4E91" w:rsidP="00737A96">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Early experiments with electricity included primitive batteries and static charges. </w:t>
      </w:r>
      <w:r w:rsidRPr="00737A96">
        <w:rPr>
          <w:rFonts w:ascii="Times New Roman" w:hAnsi="Times New Roman" w:cs="Times New Roman"/>
          <w:sz w:val="28"/>
          <w:szCs w:val="28"/>
          <w:lang w:val="en-US"/>
        </w:rPr>
        <w:t xml:space="preserve">However, the actual design, construction and manufacturing of useful devices and systems began with the implementation of Michael Faraday's Law of Induction, which essentially states that the voltage in a circuit is proportional to the rate of change in the magnetic field through the circuit. </w:t>
      </w:r>
      <w:r w:rsidRPr="00E656E9">
        <w:rPr>
          <w:rFonts w:ascii="Times New Roman" w:hAnsi="Times New Roman" w:cs="Times New Roman"/>
          <w:sz w:val="28"/>
          <w:szCs w:val="28"/>
          <w:lang w:val="en-US"/>
        </w:rPr>
        <w:t xml:space="preserve">This law applies to the basic principles of the electric generator, the electric motor and the transformer. The advent of the modern age is marked by the </w:t>
      </w:r>
      <w:r w:rsidRPr="00E656E9">
        <w:rPr>
          <w:rFonts w:ascii="Times New Roman" w:hAnsi="Times New Roman" w:cs="Times New Roman"/>
          <w:sz w:val="28"/>
          <w:szCs w:val="28"/>
          <w:lang w:val="en-US"/>
        </w:rPr>
        <w:lastRenderedPageBreak/>
        <w:t>introduction of electricity to homes, businesses and industry, all of which were made possible by electrical engineers. </w:t>
      </w:r>
    </w:p>
    <w:p w:rsidR="001F4E91" w:rsidRPr="00E656E9" w:rsidRDefault="00737A96" w:rsidP="00737A9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F4E91" w:rsidRPr="00737A96">
        <w:rPr>
          <w:rFonts w:ascii="Times New Roman" w:hAnsi="Times New Roman" w:cs="Times New Roman"/>
          <w:sz w:val="28"/>
          <w:szCs w:val="28"/>
          <w:lang w:val="en-US"/>
        </w:rPr>
        <w:t xml:space="preserve">Some of the most prominent pioneers in electrical engineering include Thomas Edison (electric light bulb), George Westinghouse (alternating current), Nikola Tesla (induction motor), Guglielmo Marconi (radio) and Philo T. Farnsworth (television). </w:t>
      </w:r>
      <w:r w:rsidR="001F4E91" w:rsidRPr="00E656E9">
        <w:rPr>
          <w:rFonts w:ascii="Times New Roman" w:hAnsi="Times New Roman" w:cs="Times New Roman"/>
          <w:sz w:val="28"/>
          <w:szCs w:val="28"/>
          <w:lang w:val="en-US"/>
        </w:rPr>
        <w:t>These innovators turned ideas and concepts about electricity into practical devices and systems that ushered in the modern age. Since its early beginnings, the field of electrical engineering has grown and branched out into a number of specialized categories, including power generation and transmission systems, motors, batteries and control systems. Electrical engineering also includes electronics, which has itself branched into an even greater number of subcategories, such as radio frequency (RF) systems, telecommunications, remote sensing, signal processing, digital circuits, instrumentation, audio, video and optoelectronics. </w:t>
      </w:r>
    </w:p>
    <w:p w:rsidR="001F4E91" w:rsidRPr="00D30129" w:rsidRDefault="00737A96" w:rsidP="00737A9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F4E91" w:rsidRPr="00737A96">
        <w:rPr>
          <w:rFonts w:ascii="Times New Roman" w:hAnsi="Times New Roman" w:cs="Times New Roman"/>
          <w:sz w:val="28"/>
          <w:szCs w:val="28"/>
          <w:lang w:val="en-US"/>
        </w:rPr>
        <w:t xml:space="preserve">The field of electronics was born with the invention of the thermionic valve diode vacuum tube in 1904 by John Ambrose Fleming. </w:t>
      </w:r>
      <w:r w:rsidR="001F4E91" w:rsidRPr="00E656E9">
        <w:rPr>
          <w:rFonts w:ascii="Times New Roman" w:hAnsi="Times New Roman" w:cs="Times New Roman"/>
          <w:sz w:val="28"/>
          <w:szCs w:val="28"/>
          <w:lang w:val="en-US"/>
        </w:rPr>
        <w:t xml:space="preserve">The vacuum tube basically acts as a current amplifier by outputting a multiple of its input current. It was the foundation of all electronics, including radios, television and radar, until the mid-20th century. </w:t>
      </w:r>
      <w:r w:rsidR="001F4E91" w:rsidRPr="00D30129">
        <w:rPr>
          <w:rFonts w:ascii="Times New Roman" w:hAnsi="Times New Roman" w:cs="Times New Roman"/>
          <w:sz w:val="28"/>
          <w:szCs w:val="28"/>
          <w:lang w:val="en-US"/>
        </w:rPr>
        <w:t>It was largely supplanted by the transistor, which was developed in 1947 at AT&amp;T's Bell Laboratories by William Shockley, John Bardeen and Walter Brattain, for which they received the 1956 Nobel Prize in physics.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E656E9">
        <w:rPr>
          <w:rFonts w:ascii="Times New Roman" w:eastAsia="Times New Roman" w:hAnsi="Times New Roman" w:cs="Times New Roman"/>
          <w:sz w:val="28"/>
          <w:szCs w:val="28"/>
          <w:lang w:val="en-US"/>
        </w:rPr>
        <w:t xml:space="preserve">Electrical </w:t>
      </w:r>
      <w:r w:rsidRPr="00F45C09">
        <w:rPr>
          <w:rFonts w:ascii="Times New Roman" w:eastAsia="Times New Roman" w:hAnsi="Times New Roman" w:cs="Times New Roman"/>
          <w:sz w:val="28"/>
          <w:szCs w:val="28"/>
          <w:lang w:val="en-US"/>
        </w:rPr>
        <w:t>Engineering ”</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How do you understand the word “engineering”?</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lastRenderedPageBreak/>
        <w:t>How many branches of engineering do you know?</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Is the engineer profession actual today?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5036A" w:rsidRPr="00F45C09" w:rsidRDefault="00E656E9" w:rsidP="0035036A">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the </w:t>
      </w:r>
      <w:r w:rsidR="0035036A" w:rsidRPr="00F45C09">
        <w:rPr>
          <w:rFonts w:ascii="Times New Roman" w:eastAsia="Times New Roman" w:hAnsi="Times New Roman" w:cs="Times New Roman"/>
          <w:sz w:val="28"/>
          <w:szCs w:val="28"/>
          <w:lang w:val="en-US"/>
        </w:rPr>
        <w:t>text and find characteri</w:t>
      </w:r>
      <w:r w:rsidR="0035036A" w:rsidRPr="00F45C09">
        <w:rPr>
          <w:rFonts w:ascii="Times New Roman" w:hAnsi="Times New Roman" w:cs="Times New Roman"/>
          <w:sz w:val="28"/>
          <w:szCs w:val="28"/>
          <w:lang w:val="en-US"/>
        </w:rPr>
        <w:t>s</w:t>
      </w:r>
      <w:r>
        <w:rPr>
          <w:rFonts w:ascii="Times New Roman" w:hAnsi="Times New Roman" w:cs="Times New Roman"/>
          <w:sz w:val="28"/>
          <w:szCs w:val="28"/>
          <w:lang w:val="en-US"/>
        </w:rPr>
        <w:t>tics of Electrical</w:t>
      </w:r>
      <w:r w:rsidR="0035036A" w:rsidRPr="00F45C09">
        <w:rPr>
          <w:rFonts w:ascii="Times New Roman" w:hAnsi="Times New Roman" w:cs="Times New Roman"/>
          <w:sz w:val="28"/>
          <w:szCs w:val="28"/>
          <w:lang w:val="en-US"/>
        </w:rPr>
        <w:t xml:space="preserve"> engineering </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F4E91" w:rsidRPr="00D30129" w:rsidRDefault="001F4E91" w:rsidP="00737A96">
      <w:pPr>
        <w:rPr>
          <w:rFonts w:ascii="Times New Roman" w:hAnsi="Times New Roman" w:cs="Times New Roman"/>
          <w:sz w:val="28"/>
          <w:szCs w:val="28"/>
          <w:lang w:val="en-US"/>
        </w:rPr>
      </w:pPr>
    </w:p>
    <w:p w:rsidR="00D30129" w:rsidRPr="000E5D1F" w:rsidRDefault="00D30129" w:rsidP="00D301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2</w:t>
      </w:r>
    </w:p>
    <w:p w:rsidR="00D30129" w:rsidRDefault="00D30129" w:rsidP="00D30129">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Electrical</w:t>
      </w:r>
      <w:r w:rsidRPr="00115AFA">
        <w:rPr>
          <w:rFonts w:ascii="Times New Roman" w:hAnsi="Times New Roman" w:cs="Times New Roman"/>
          <w:b/>
          <w:sz w:val="28"/>
          <w:szCs w:val="28"/>
          <w:lang w:val="en-US"/>
        </w:rPr>
        <w:t xml:space="preserve"> engineering</w:t>
      </w:r>
    </w:p>
    <w:p w:rsidR="00D30129" w:rsidRPr="000E5D1F" w:rsidRDefault="00D30129" w:rsidP="00D30129">
      <w:pPr>
        <w:rPr>
          <w:rFonts w:ascii="Times New Roman" w:hAnsi="Times New Roman" w:cs="Times New Roman"/>
          <w:sz w:val="28"/>
          <w:szCs w:val="28"/>
          <w:lang w:val="en-US"/>
        </w:rPr>
      </w:pPr>
      <w:r w:rsidRPr="006F52E0">
        <w:rPr>
          <w:rFonts w:ascii="Times New Roman" w:hAnsi="Times New Roman" w:cs="Times New Roman"/>
          <w:b/>
          <w:sz w:val="28"/>
          <w:szCs w:val="28"/>
          <w:lang w:val="en-US"/>
        </w:rPr>
        <w:lastRenderedPageBreak/>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D30129" w:rsidRPr="00DD182A" w:rsidRDefault="00D30129" w:rsidP="00D301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1F4E91" w:rsidRPr="00D30129" w:rsidRDefault="00D30129" w:rsidP="00D301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F4E91" w:rsidRDefault="001F4E91" w:rsidP="000C3AF3">
      <w:pPr>
        <w:spacing w:after="0" w:line="240" w:lineRule="auto"/>
        <w:rPr>
          <w:rFonts w:ascii="Times New Roman" w:eastAsia="Times New Roman" w:hAnsi="Times New Roman" w:cs="Times New Roman"/>
          <w:color w:val="000000"/>
          <w:sz w:val="20"/>
          <w:szCs w:val="20"/>
          <w:lang w:val="en-US" w:eastAsia="en-US"/>
        </w:rPr>
      </w:pPr>
    </w:p>
    <w:p w:rsidR="00D30129" w:rsidRPr="00D30129" w:rsidRDefault="00D30129"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Reading and discussing</w:t>
      </w:r>
    </w:p>
    <w:p w:rsidR="00E656E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We know, the universe consists of five big natural energy sources like water, land, Air, fire &amp; space. </w:t>
      </w:r>
      <w:r w:rsidRPr="00E656E9">
        <w:rPr>
          <w:rFonts w:ascii="Times New Roman" w:hAnsi="Times New Roman" w:cs="Times New Roman"/>
          <w:sz w:val="28"/>
          <w:szCs w:val="28"/>
          <w:lang w:val="en-US"/>
        </w:rPr>
        <w:t xml:space="preserve">The Sixth important energy developed by human is called “Electricity”. In this modem world, for our day to day life the electricity plays a vital role. Simply to say, even man lives without food but not lives without Electricity. Because in our life, the electrical goods play an important role. </w:t>
      </w:r>
    </w:p>
    <w:p w:rsidR="000C3AF3" w:rsidRPr="00D3012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Electricity is one type of energy. All matter whether solid, liquid or, gaseous consists of minute particles known as Atoms. According to modem Research electric current means flow of electron. </w:t>
      </w:r>
      <w:r w:rsidRPr="00D30129">
        <w:rPr>
          <w:rFonts w:ascii="Times New Roman" w:hAnsi="Times New Roman" w:cs="Times New Roman"/>
          <w:sz w:val="28"/>
          <w:szCs w:val="28"/>
          <w:lang w:val="en-US"/>
        </w:rPr>
        <w:t>So we need to know about the Atom.</w:t>
      </w:r>
    </w:p>
    <w:p w:rsidR="000C3AF3" w:rsidRPr="00D30129" w:rsidRDefault="00D30129"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Atom</w:t>
      </w:r>
    </w:p>
    <w:p w:rsidR="000C3AF3" w:rsidRPr="00E656E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It has a hard central core known as nucleus. </w:t>
      </w:r>
      <w:r w:rsidRPr="00E656E9">
        <w:rPr>
          <w:rFonts w:ascii="Times New Roman" w:hAnsi="Times New Roman" w:cs="Times New Roman"/>
          <w:sz w:val="28"/>
          <w:szCs w:val="28"/>
          <w:lang w:val="en-US"/>
        </w:rPr>
        <w:t xml:space="preserve">It contains two </w:t>
      </w:r>
      <w:r w:rsidR="00E656E9" w:rsidRPr="00E656E9">
        <w:rPr>
          <w:rFonts w:ascii="Times New Roman" w:hAnsi="Times New Roman" w:cs="Times New Roman"/>
          <w:sz w:val="28"/>
          <w:szCs w:val="28"/>
          <w:lang w:val="en-US"/>
        </w:rPr>
        <w:t>types</w:t>
      </w:r>
      <w:r w:rsidRPr="00E656E9">
        <w:rPr>
          <w:rFonts w:ascii="Times New Roman" w:hAnsi="Times New Roman" w:cs="Times New Roman"/>
          <w:sz w:val="28"/>
          <w:szCs w:val="28"/>
          <w:lang w:val="en-US"/>
        </w:rPr>
        <w:t xml:space="preserve"> of particles one is known as proton and carries positive charge. The other is neutron, which is electrically neutral, i.e. it carries no charge. Around the nucleus in elliptical orbit the electrons one revolving. Electrons cairy the negative charge. The number of electron are number of protons in a atom are equal. So the atom is electrically neutral. The number of protons in the nucleus of atom gives the atomic number. The total numbers of neutron and proton are known as atomic weight. Because negligible weight of the electron is not taken to calculate atomic weight.</w:t>
      </w:r>
    </w:p>
    <w:p w:rsidR="00D30129" w:rsidRPr="00D30129" w:rsidRDefault="000C3AF3"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M</w:t>
      </w:r>
      <w:r w:rsidR="00D30129" w:rsidRPr="00D30129">
        <w:rPr>
          <w:rFonts w:ascii="Times New Roman" w:hAnsi="Times New Roman" w:cs="Times New Roman"/>
          <w:b/>
          <w:sz w:val="28"/>
          <w:szCs w:val="28"/>
          <w:lang w:val="en-US"/>
        </w:rPr>
        <w:t>ethods of electricity products</w:t>
      </w:r>
    </w:p>
    <w:p w:rsidR="000C3AF3" w:rsidRPr="00E656E9" w:rsidRDefault="00E656E9"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Electricity</w:t>
      </w:r>
      <w:r w:rsidR="000C3AF3" w:rsidRPr="00D30129">
        <w:rPr>
          <w:rFonts w:ascii="Times New Roman" w:hAnsi="Times New Roman" w:cs="Times New Roman"/>
          <w:sz w:val="28"/>
          <w:szCs w:val="28"/>
          <w:lang w:val="en-US"/>
        </w:rPr>
        <w:t xml:space="preserve"> is produced by the extraction of electrons from an atom. </w:t>
      </w:r>
      <w:r w:rsidR="000C3AF3" w:rsidRPr="00E656E9">
        <w:rPr>
          <w:rFonts w:ascii="Times New Roman" w:hAnsi="Times New Roman" w:cs="Times New Roman"/>
          <w:sz w:val="28"/>
          <w:szCs w:val="28"/>
          <w:lang w:val="en-US"/>
        </w:rPr>
        <w:t xml:space="preserve">The energies which are used to produce </w:t>
      </w:r>
      <w:r w:rsidRPr="00E656E9">
        <w:rPr>
          <w:rFonts w:ascii="Times New Roman" w:hAnsi="Times New Roman" w:cs="Times New Roman"/>
          <w:sz w:val="28"/>
          <w:szCs w:val="28"/>
          <w:lang w:val="en-US"/>
        </w:rPr>
        <w:t>electricity</w:t>
      </w:r>
      <w:r w:rsidR="000C3AF3" w:rsidRPr="00E656E9">
        <w:rPr>
          <w:rFonts w:ascii="Times New Roman" w:hAnsi="Times New Roman" w:cs="Times New Roman"/>
          <w:sz w:val="28"/>
          <w:szCs w:val="28"/>
          <w:lang w:val="en-US"/>
        </w:rPr>
        <w:t xml:space="preserve"> are (i) Friction (ii) Light (iii) Heat (iv) Pressure (v) Chemical Action (vi) magnetism.</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friction</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 xml:space="preserve">Due to the fiction of two </w:t>
      </w:r>
      <w:r w:rsidR="00E656E9" w:rsidRPr="00E656E9">
        <w:rPr>
          <w:rFonts w:ascii="Times New Roman" w:hAnsi="Times New Roman" w:cs="Times New Roman"/>
          <w:sz w:val="28"/>
          <w:szCs w:val="28"/>
          <w:lang w:val="en-US"/>
        </w:rPr>
        <w:t>materials</w:t>
      </w:r>
      <w:r w:rsidRPr="00E656E9">
        <w:rPr>
          <w:rFonts w:ascii="Times New Roman" w:hAnsi="Times New Roman" w:cs="Times New Roman"/>
          <w:sz w:val="28"/>
          <w:szCs w:val="28"/>
          <w:lang w:val="en-US"/>
        </w:rPr>
        <w:t>, the electrons come out from one material to join with the other material. The material which looses the electron gets +ve charge and the material attracted the electron gets -ve charge. This type of electricity is called Static Electricity.</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Ex. Materials like Glass, Rubber, Wax, Silk, Reyon, </w:t>
      </w:r>
      <w:r w:rsidR="00E656E9" w:rsidRPr="00E656E9">
        <w:rPr>
          <w:rFonts w:ascii="Times New Roman" w:hAnsi="Times New Roman" w:cs="Times New Roman"/>
          <w:sz w:val="28"/>
          <w:szCs w:val="28"/>
          <w:lang w:val="en-US"/>
        </w:rPr>
        <w:t>and Nylon</w:t>
      </w:r>
      <w:r w:rsidRPr="00E656E9">
        <w:rPr>
          <w:rFonts w:ascii="Times New Roman" w:hAnsi="Times New Roman" w:cs="Times New Roman"/>
          <w:sz w:val="28"/>
          <w:szCs w:val="28"/>
          <w:lang w:val="en-US"/>
        </w:rPr>
        <w:t>.</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light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When the light falls on the material, the electrons emitted from the surface and producing the flow of current. For this purpose Photocell is used. Photo cell is used to convert the light energy into current. The materials which emitted electron due to tire light fall on the surface are “photo sensitive metal.”</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Ex. Sodium, Potassium, Lithium, Cesium.</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Pressure</w:t>
      </w:r>
    </w:p>
    <w:p w:rsidR="000C3AF3" w:rsidRPr="00E656E9" w:rsidRDefault="00E656E9"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Electrons in the outermost orbit of an atom are</w:t>
      </w:r>
      <w:r w:rsidR="000C3AF3" w:rsidRPr="00E656E9">
        <w:rPr>
          <w:rFonts w:ascii="Times New Roman" w:hAnsi="Times New Roman" w:cs="Times New Roman"/>
          <w:sz w:val="28"/>
          <w:szCs w:val="28"/>
          <w:lang w:val="en-US"/>
        </w:rPr>
        <w:t xml:space="preserve"> extracted due to the pressure applied to an atom and the electricity is produced. This is called “Piezo Electricity”. In a telephone, diapharam is pressured by the sound waves. Because of this, Electric Waves are produced depending upon the pressure of sound waves.</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Heat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The ends of two metal rods are joined together and this joined part is heating. Due to this the part opposite to the heated place is connected by a Galvanometer and the Electricity is known as the deflection of the pointer.</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In the same way, two metal plates are joined together and is heating, for the purpose of producing electricity. This type is called “Thermo Coupling Method.”</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For the above four methods, sufficient electricity is not produced and the energy of electricity is also less. Because, the other two methods are used to produce the sufficient electricity with high energy.</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chemical action</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By using the method of chemical action, electrons are extracted from an atom and producing electricity. This method is used for producing electricity in primary and secondary cells.</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Primary cell is used in torch light and the secondary cell is used in cars, motorcycles etc.</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Magnetism</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In this method Electrons are extracted from an atom due to magnetism. For this purpose generators are used. In generator the energized electricity is produced by the magnetic poles and armature winding.</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In our country the requirement of electricity is produced in all the above methods.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w:t>
      </w:r>
      <w:r w:rsidR="004E0C5C">
        <w:rPr>
          <w:rFonts w:ascii="Times New Roman" w:eastAsia="Times New Roman" w:hAnsi="Times New Roman" w:cs="Times New Roman"/>
          <w:sz w:val="28"/>
          <w:szCs w:val="28"/>
          <w:lang w:val="en-US"/>
        </w:rPr>
        <w:t>he theme: “Electricity</w:t>
      </w:r>
      <w:r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4E0C5C" w:rsidRDefault="00E656E9" w:rsidP="004E0C5C">
      <w:pPr>
        <w:pStyle w:val="ad"/>
        <w:rPr>
          <w:rFonts w:ascii="Times New Roman" w:hAnsi="Times New Roman" w:cs="Times New Roman"/>
          <w:sz w:val="28"/>
          <w:szCs w:val="28"/>
          <w:lang w:val="en-US"/>
        </w:rPr>
      </w:pPr>
      <w:r w:rsidRPr="004E0C5C">
        <w:rPr>
          <w:rFonts w:ascii="Times New Roman" w:hAnsi="Times New Roman" w:cs="Times New Roman"/>
          <w:sz w:val="28"/>
          <w:szCs w:val="28"/>
          <w:lang w:val="en-US"/>
        </w:rPr>
        <w:t>Is electricity is one type of energy</w:t>
      </w:r>
      <w:r w:rsidR="0035036A" w:rsidRPr="004E0C5C">
        <w:rPr>
          <w:rFonts w:ascii="Times New Roman" w:hAnsi="Times New Roman" w:cs="Times New Roman"/>
          <w:sz w:val="28"/>
          <w:szCs w:val="28"/>
          <w:lang w:val="en-US"/>
        </w:rPr>
        <w:t>?</w:t>
      </w:r>
    </w:p>
    <w:p w:rsidR="0035036A" w:rsidRPr="004E0C5C" w:rsidRDefault="00E656E9" w:rsidP="004E0C5C">
      <w:pPr>
        <w:pStyle w:val="ad"/>
        <w:rPr>
          <w:rFonts w:ascii="Times New Roman" w:hAnsi="Times New Roman" w:cs="Times New Roman"/>
          <w:sz w:val="28"/>
          <w:szCs w:val="28"/>
          <w:lang w:val="en-US"/>
        </w:rPr>
      </w:pPr>
      <w:r w:rsidRPr="004E0C5C">
        <w:rPr>
          <w:rFonts w:ascii="Times New Roman" w:hAnsi="Times New Roman" w:cs="Times New Roman"/>
          <w:sz w:val="28"/>
          <w:szCs w:val="28"/>
          <w:lang w:val="en-US"/>
        </w:rPr>
        <w:t>What do you know about methods of electricity products</w:t>
      </w:r>
      <w:r w:rsidR="0035036A" w:rsidRPr="004E0C5C">
        <w:rPr>
          <w:rFonts w:ascii="Times New Roman" w:hAnsi="Times New Roman" w:cs="Times New Roman"/>
          <w:sz w:val="28"/>
          <w:szCs w:val="28"/>
          <w:lang w:val="en-US"/>
        </w:rPr>
        <w:t>?</w:t>
      </w:r>
    </w:p>
    <w:p w:rsidR="004E0C5C" w:rsidRPr="004E0C5C" w:rsidRDefault="004E0C5C" w:rsidP="004E0C5C">
      <w:pPr>
        <w:pStyle w:val="ad"/>
        <w:rPr>
          <w:rFonts w:ascii="Times New Roman" w:hAnsi="Times New Roman" w:cs="Times New Roman"/>
          <w:sz w:val="28"/>
          <w:szCs w:val="28"/>
          <w:lang w:val="en-US"/>
        </w:rPr>
      </w:pPr>
      <w:r w:rsidRPr="004E0C5C">
        <w:rPr>
          <w:rFonts w:ascii="Times New Roman" w:hAnsi="Times New Roman" w:cs="Times New Roman"/>
          <w:sz w:val="28"/>
          <w:szCs w:val="28"/>
          <w:lang w:val="en-US"/>
        </w:rPr>
        <w:t>How the electricity is produced?</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4E0C5C" w:rsidRDefault="004E0C5C" w:rsidP="0035036A">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the </w:t>
      </w:r>
      <w:r w:rsidR="0035036A" w:rsidRPr="00F45C09">
        <w:rPr>
          <w:rFonts w:ascii="Times New Roman" w:eastAsia="Times New Roman" w:hAnsi="Times New Roman" w:cs="Times New Roman"/>
          <w:sz w:val="28"/>
          <w:szCs w:val="28"/>
          <w:lang w:val="en-US"/>
        </w:rPr>
        <w:t xml:space="preserve">text and </w:t>
      </w:r>
      <w:r>
        <w:rPr>
          <w:rFonts w:ascii="Times New Roman" w:eastAsia="Times New Roman" w:hAnsi="Times New Roman" w:cs="Times New Roman"/>
          <w:sz w:val="28"/>
          <w:szCs w:val="28"/>
          <w:lang w:val="en-US"/>
        </w:rPr>
        <w:t>translate into Russian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35036A" w:rsidRPr="0035036A" w:rsidRDefault="0035036A" w:rsidP="00D30129">
      <w:pPr>
        <w:rPr>
          <w:rFonts w:ascii="Times New Roman" w:hAnsi="Times New Roman" w:cs="Times New Roman"/>
          <w:sz w:val="28"/>
          <w:szCs w:val="28"/>
          <w:lang w:val="en-US"/>
        </w:rPr>
      </w:pPr>
    </w:p>
    <w:p w:rsidR="00D30129" w:rsidRPr="000E5D1F" w:rsidRDefault="00D30129" w:rsidP="00D301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3</w:t>
      </w:r>
    </w:p>
    <w:p w:rsidR="00C737F6" w:rsidRPr="00D30129" w:rsidRDefault="00D30129" w:rsidP="00C737F6">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C737F6" w:rsidRPr="00D30129">
        <w:rPr>
          <w:rFonts w:ascii="Times New Roman" w:hAnsi="Times New Roman" w:cs="Times New Roman"/>
          <w:b/>
          <w:sz w:val="28"/>
          <w:szCs w:val="28"/>
          <w:lang w:val="en-US"/>
        </w:rPr>
        <w:t>Power generating plants</w:t>
      </w:r>
    </w:p>
    <w:p w:rsidR="00D30129" w:rsidRPr="000E5D1F" w:rsidRDefault="00D30129" w:rsidP="00D301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D30129" w:rsidRPr="00DD182A" w:rsidRDefault="00D30129" w:rsidP="00D301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D30129" w:rsidRPr="00D30129" w:rsidRDefault="00D30129" w:rsidP="00D301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D30129" w:rsidRPr="00D30129" w:rsidRDefault="000C3AF3"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P</w:t>
      </w:r>
      <w:r w:rsidR="00D30129" w:rsidRPr="00D30129">
        <w:rPr>
          <w:rFonts w:ascii="Times New Roman" w:hAnsi="Times New Roman" w:cs="Times New Roman"/>
          <w:b/>
          <w:sz w:val="28"/>
          <w:szCs w:val="28"/>
          <w:lang w:val="en-US"/>
        </w:rPr>
        <w:t>ower generating plants</w:t>
      </w:r>
    </w:p>
    <w:p w:rsidR="00D3012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Today, there are seven power generating stations are available in our country. </w:t>
      </w:r>
    </w:p>
    <w:p w:rsidR="000C3AF3" w:rsidRPr="00D30129" w:rsidRDefault="000C3AF3"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Types of Power Generating Plants</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Hydro electric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Thermal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Atomic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lastRenderedPageBreak/>
        <w:t>Gas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Diesel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Solar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Wind-mill power plant</w:t>
      </w:r>
    </w:p>
    <w:p w:rsidR="00D30129" w:rsidRP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Hydro –electric power plant</w:t>
      </w:r>
    </w:p>
    <w:p w:rsid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324600" cy="2876550"/>
            <wp:effectExtent l="19050" t="0" r="0" b="0"/>
            <wp:docPr id="50" name="Рисунок 14" descr="C:\Users\АЗИЗА\Desktop\why-e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ЗИЗА\Desktop\why-ee-ce.jpg"/>
                    <pic:cNvPicPr>
                      <a:picLocks noChangeAspect="1" noChangeArrowheads="1"/>
                    </pic:cNvPicPr>
                  </pic:nvPicPr>
                  <pic:blipFill>
                    <a:blip r:embed="rId8"/>
                    <a:srcRect/>
                    <a:stretch>
                      <a:fillRect/>
                    </a:stretch>
                  </pic:blipFill>
                  <pic:spPr bwMode="auto">
                    <a:xfrm>
                      <a:off x="0" y="0"/>
                      <a:ext cx="6324600" cy="2876550"/>
                    </a:xfrm>
                    <a:prstGeom prst="rect">
                      <a:avLst/>
                    </a:prstGeom>
                    <a:noFill/>
                    <a:ln w="9525">
                      <a:noFill/>
                      <a:miter lim="800000"/>
                      <a:headEnd/>
                      <a:tailEnd/>
                    </a:ln>
                  </pic:spPr>
                </pic:pic>
              </a:graphicData>
            </a:graphic>
          </wp:inline>
        </w:drawing>
      </w:r>
    </w:p>
    <w:p w:rsidR="000C3AF3" w:rsidRPr="00E656E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From the water reservoir, the water is taken through the jaint tubes to the water turbine. </w:t>
      </w:r>
      <w:r w:rsidRPr="00E656E9">
        <w:rPr>
          <w:rFonts w:ascii="Times New Roman" w:hAnsi="Times New Roman" w:cs="Times New Roman"/>
          <w:sz w:val="28"/>
          <w:szCs w:val="28"/>
          <w:lang w:val="en-US"/>
        </w:rPr>
        <w:t>For the rotation of turbine, the kinetic energy of water is converted into mechanical energy and is converted into electrical energy by the using of generators.</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Thermal Power Plant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Chemical energy is converted into heat energy by burning of coal or lignite in boiler plant. Water in the boiler is converted into steam by heat energy. This steam is flowing through the steam turbine which is connected to the generator and this energy is converted into mechanical energy by the rotation of turbine. The mechanical energy is again converted into electrical energy by the use of generator.</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Atomic Power Plant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By the diffusion of an atom of Uranium or Thorium, to getting more heat. Based on this principle the atomic power plant is working. The heat energy is produced and is used to rotate the steam turbine and this energy is converted into mechanical energy. The generator converts the mechanical energy into electrical energy.</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Gas Power Plant</w:t>
      </w:r>
    </w:p>
    <w:p w:rsidR="001E56AD"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 xml:space="preserve">For the rotation of turbine, the underground gas is used. The generator which is connected to the turbine produces the electricity. </w:t>
      </w:r>
    </w:p>
    <w:p w:rsidR="000C3AF3" w:rsidRPr="001E56AD" w:rsidRDefault="000C3AF3" w:rsidP="00D30129">
      <w:pPr>
        <w:rPr>
          <w:rFonts w:ascii="Times New Roman" w:hAnsi="Times New Roman" w:cs="Times New Roman"/>
          <w:b/>
          <w:sz w:val="28"/>
          <w:szCs w:val="28"/>
          <w:lang w:val="en-US"/>
        </w:rPr>
      </w:pPr>
      <w:r w:rsidRPr="001E56AD">
        <w:rPr>
          <w:rFonts w:ascii="Times New Roman" w:hAnsi="Times New Roman" w:cs="Times New Roman"/>
          <w:b/>
          <w:sz w:val="28"/>
          <w:szCs w:val="28"/>
          <w:lang w:val="en-US"/>
        </w:rPr>
        <w:t>Diesel Power Plant</w:t>
      </w:r>
    </w:p>
    <w:p w:rsidR="000C3AF3" w:rsidRPr="00E656E9" w:rsidRDefault="000C3AF3" w:rsidP="00D30129">
      <w:pPr>
        <w:rPr>
          <w:rFonts w:ascii="Times New Roman" w:hAnsi="Times New Roman" w:cs="Times New Roman"/>
          <w:sz w:val="28"/>
          <w:szCs w:val="28"/>
          <w:lang w:val="en-US"/>
        </w:rPr>
      </w:pPr>
      <w:r w:rsidRPr="001E56AD">
        <w:rPr>
          <w:rFonts w:ascii="Times New Roman" w:hAnsi="Times New Roman" w:cs="Times New Roman"/>
          <w:sz w:val="28"/>
          <w:szCs w:val="28"/>
          <w:lang w:val="en-US"/>
        </w:rPr>
        <w:t xml:space="preserve">This type of plant is used for the place where the continuous </w:t>
      </w:r>
      <w:r w:rsidR="004E0C5C" w:rsidRPr="001E56AD">
        <w:rPr>
          <w:rFonts w:ascii="Times New Roman" w:hAnsi="Times New Roman" w:cs="Times New Roman"/>
          <w:sz w:val="28"/>
          <w:szCs w:val="28"/>
          <w:lang w:val="en-US"/>
        </w:rPr>
        <w:t>requirements of electricity are</w:t>
      </w:r>
      <w:r w:rsidRPr="001E56AD">
        <w:rPr>
          <w:rFonts w:ascii="Times New Roman" w:hAnsi="Times New Roman" w:cs="Times New Roman"/>
          <w:sz w:val="28"/>
          <w:szCs w:val="28"/>
          <w:lang w:val="en-US"/>
        </w:rPr>
        <w:t xml:space="preserve"> needed</w:t>
      </w:r>
      <w:r w:rsidR="001E56AD">
        <w:rPr>
          <w:rFonts w:ascii="Times New Roman" w:hAnsi="Times New Roman" w:cs="Times New Roman"/>
          <w:sz w:val="28"/>
          <w:szCs w:val="28"/>
          <w:lang w:val="en-US"/>
        </w:rPr>
        <w:t xml:space="preserve">  </w:t>
      </w:r>
      <w:r w:rsidRPr="001E56AD">
        <w:rPr>
          <w:rFonts w:ascii="Times New Roman" w:hAnsi="Times New Roman" w:cs="Times New Roman"/>
          <w:sz w:val="28"/>
          <w:szCs w:val="28"/>
          <w:lang w:val="en-US"/>
        </w:rPr>
        <w:t xml:space="preserve"> in big factories and refrigeration works. </w:t>
      </w:r>
      <w:r w:rsidRPr="00E656E9">
        <w:rPr>
          <w:rFonts w:ascii="Times New Roman" w:hAnsi="Times New Roman" w:cs="Times New Roman"/>
          <w:sz w:val="28"/>
          <w:szCs w:val="28"/>
          <w:lang w:val="en-US"/>
        </w:rPr>
        <w:t>The electricity is produced by the generator which is connected to the big diesel engine.</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Depending upon the requirements, different capacities of small or large diesel generators are used in hotels, hospitals, Jewelleryshops, cinema theatres, shipyards etc.</w:t>
      </w:r>
    </w:p>
    <w:p w:rsidR="000C3AF3" w:rsidRPr="001E56AD" w:rsidRDefault="000C3AF3" w:rsidP="00D30129">
      <w:pPr>
        <w:rPr>
          <w:rFonts w:ascii="Times New Roman" w:hAnsi="Times New Roman" w:cs="Times New Roman"/>
          <w:b/>
          <w:sz w:val="28"/>
          <w:szCs w:val="28"/>
        </w:rPr>
      </w:pPr>
      <w:r w:rsidRPr="001E56AD">
        <w:rPr>
          <w:rFonts w:ascii="Times New Roman" w:hAnsi="Times New Roman" w:cs="Times New Roman"/>
          <w:b/>
          <w:sz w:val="28"/>
          <w:szCs w:val="28"/>
        </w:rPr>
        <w:t>Solar Power Plant</w:t>
      </w:r>
    </w:p>
    <w:p w:rsid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10275" cy="1209675"/>
            <wp:effectExtent l="19050" t="0" r="9525" b="0"/>
            <wp:docPr id="63" name="Рисунок 18"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ЗИЗА\Desktop\images.jpg"/>
                    <pic:cNvPicPr>
                      <a:picLocks noChangeAspect="1" noChangeArrowheads="1"/>
                    </pic:cNvPicPr>
                  </pic:nvPicPr>
                  <pic:blipFill>
                    <a:blip r:embed="rId9"/>
                    <a:srcRect/>
                    <a:stretch>
                      <a:fillRect/>
                    </a:stretch>
                  </pic:blipFill>
                  <pic:spPr bwMode="auto">
                    <a:xfrm>
                      <a:off x="0" y="0"/>
                      <a:ext cx="6010275" cy="1209675"/>
                    </a:xfrm>
                    <a:prstGeom prst="rect">
                      <a:avLst/>
                    </a:prstGeom>
                    <a:noFill/>
                    <a:ln w="9525">
                      <a:noFill/>
                      <a:miter lim="800000"/>
                      <a:headEnd/>
                      <a:tailEnd/>
                    </a:ln>
                  </pic:spPr>
                </pic:pic>
              </a:graphicData>
            </a:graphic>
          </wp:inline>
        </w:drawing>
      </w:r>
    </w:p>
    <w:p w:rsidR="000C3AF3" w:rsidRPr="00E656E9" w:rsidRDefault="000C3AF3" w:rsidP="00D30129">
      <w:pPr>
        <w:rPr>
          <w:rFonts w:ascii="Times New Roman" w:hAnsi="Times New Roman" w:cs="Times New Roman"/>
          <w:sz w:val="28"/>
          <w:szCs w:val="28"/>
          <w:lang w:val="en-US"/>
        </w:rPr>
      </w:pPr>
      <w:r w:rsidRPr="001E56AD">
        <w:rPr>
          <w:rFonts w:ascii="Times New Roman" w:hAnsi="Times New Roman" w:cs="Times New Roman"/>
          <w:sz w:val="28"/>
          <w:szCs w:val="28"/>
          <w:lang w:val="en-US"/>
        </w:rPr>
        <w:t xml:space="preserve">For the puipose of minimum production of electricity, this type of plant is placed on the roof of the buildings. </w:t>
      </w:r>
      <w:r w:rsidRPr="00E656E9">
        <w:rPr>
          <w:rFonts w:ascii="Times New Roman" w:hAnsi="Times New Roman" w:cs="Times New Roman"/>
          <w:sz w:val="28"/>
          <w:szCs w:val="28"/>
          <w:lang w:val="en-US"/>
        </w:rPr>
        <w:t>In this plant, the electricity is produced by using sun-rays. This is used in houses, hotels, hospitals, traffic signal lights etc.</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Wind-Mill Power Plant</w:t>
      </w:r>
    </w:p>
    <w:p w:rsidR="000C3AF3"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Wind-Mill is rotated by heavy speed of wind. The electricity is produced by the generator which is operated by the wind-mill. </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lastRenderedPageBreak/>
        <w:t>Prepare the report on the theme: “</w:t>
      </w:r>
      <w:r w:rsidR="004E0C5C" w:rsidRPr="004E0C5C">
        <w:rPr>
          <w:rFonts w:ascii="Times New Roman" w:hAnsi="Times New Roman" w:cs="Times New Roman"/>
          <w:sz w:val="28"/>
          <w:szCs w:val="28"/>
          <w:lang w:val="en-US"/>
        </w:rPr>
        <w:t>Power generating plants</w:t>
      </w:r>
      <w:r w:rsidR="004E0C5C"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4E0C5C" w:rsidRDefault="004E0C5C"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Are there any</w:t>
      </w:r>
      <w:r w:rsidRPr="00D30129">
        <w:rPr>
          <w:rFonts w:ascii="Times New Roman" w:hAnsi="Times New Roman" w:cs="Times New Roman"/>
          <w:sz w:val="28"/>
          <w:szCs w:val="28"/>
          <w:lang w:val="en-US"/>
        </w:rPr>
        <w:t xml:space="preserve"> power generating stations are available in our country</w:t>
      </w:r>
      <w:r>
        <w:rPr>
          <w:rFonts w:ascii="Times New Roman" w:hAnsi="Times New Roman" w:cs="Times New Roman"/>
          <w:sz w:val="28"/>
          <w:szCs w:val="28"/>
          <w:lang w:val="en-US"/>
        </w:rPr>
        <w:t>?</w:t>
      </w:r>
      <w:r w:rsidRPr="00F45C09">
        <w:rPr>
          <w:rFonts w:ascii="Times New Roman" w:hAnsi="Times New Roman" w:cs="Times New Roman"/>
          <w:sz w:val="28"/>
          <w:szCs w:val="28"/>
          <w:lang w:val="en-US"/>
        </w:rPr>
        <w:t xml:space="preserve"> </w:t>
      </w:r>
    </w:p>
    <w:p w:rsidR="0035036A" w:rsidRPr="000E5D1F" w:rsidRDefault="004E0C5C"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How many types</w:t>
      </w:r>
      <w:r w:rsidR="0035036A" w:rsidRPr="000E5D1F">
        <w:rPr>
          <w:rFonts w:ascii="Times New Roman" w:hAnsi="Times New Roman" w:cs="Times New Roman"/>
          <w:sz w:val="28"/>
          <w:szCs w:val="28"/>
          <w:lang w:val="en-US"/>
        </w:rPr>
        <w:t xml:space="preserve"> of </w:t>
      </w:r>
      <w:r>
        <w:rPr>
          <w:rFonts w:ascii="Times New Roman" w:hAnsi="Times New Roman" w:cs="Times New Roman"/>
          <w:sz w:val="28"/>
          <w:szCs w:val="28"/>
          <w:lang w:val="en-US"/>
        </w:rPr>
        <w:t>power generating stations</w:t>
      </w:r>
      <w:r w:rsidR="0035036A" w:rsidRPr="000E5D1F">
        <w:rPr>
          <w:rFonts w:ascii="Times New Roman" w:hAnsi="Times New Roman" w:cs="Times New Roman"/>
          <w:sz w:val="28"/>
          <w:szCs w:val="28"/>
          <w:lang w:val="en-US"/>
        </w:rPr>
        <w:t xml:space="preserve"> do you know?</w:t>
      </w:r>
    </w:p>
    <w:p w:rsidR="004E0C5C" w:rsidRDefault="004E0C5C"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The advantages and disadvantages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1E56AD" w:rsidRDefault="001E56AD" w:rsidP="00D30129">
      <w:pPr>
        <w:rPr>
          <w:rFonts w:ascii="Times New Roman" w:hAnsi="Times New Roman" w:cs="Times New Roman"/>
          <w:sz w:val="28"/>
          <w:szCs w:val="28"/>
          <w:lang w:val="en-US"/>
        </w:rPr>
      </w:pPr>
    </w:p>
    <w:p w:rsidR="001E56AD" w:rsidRPr="000E5D1F" w:rsidRDefault="001E56AD" w:rsidP="001E56AD">
      <w:pPr>
        <w:rPr>
          <w:rFonts w:ascii="Times New Roman" w:hAnsi="Times New Roman" w:cs="Times New Roman"/>
          <w:b/>
          <w:sz w:val="28"/>
          <w:szCs w:val="28"/>
          <w:lang w:val="en-US"/>
        </w:rPr>
      </w:pPr>
      <w:r>
        <w:rPr>
          <w:rFonts w:ascii="Times New Roman" w:hAnsi="Times New Roman" w:cs="Times New Roman"/>
          <w:b/>
          <w:sz w:val="28"/>
          <w:szCs w:val="28"/>
          <w:lang w:val="en-US"/>
        </w:rPr>
        <w:t>Practical lesson 4</w:t>
      </w:r>
    </w:p>
    <w:p w:rsidR="0035036A" w:rsidRPr="00C737F6" w:rsidRDefault="001E56AD" w:rsidP="0035036A">
      <w:pPr>
        <w:rPr>
          <w:rFonts w:ascii="Times New Roman" w:hAnsi="Times New Roman" w:cs="Times New Roman"/>
          <w:b/>
          <w:sz w:val="28"/>
          <w:szCs w:val="28"/>
          <w:lang w:val="en-US"/>
        </w:rPr>
      </w:pPr>
      <w:r w:rsidRPr="00115AFA">
        <w:rPr>
          <w:rFonts w:ascii="Times New Roman" w:hAnsi="Times New Roman" w:cs="Times New Roman"/>
          <w:b/>
          <w:sz w:val="28"/>
          <w:szCs w:val="28"/>
          <w:lang w:val="en-US"/>
        </w:rPr>
        <w:lastRenderedPageBreak/>
        <w:t>The</w:t>
      </w:r>
      <w:r>
        <w:rPr>
          <w:rFonts w:ascii="Times New Roman" w:hAnsi="Times New Roman" w:cs="Times New Roman"/>
          <w:b/>
          <w:sz w:val="28"/>
          <w:szCs w:val="28"/>
          <w:lang w:val="en-US"/>
        </w:rPr>
        <w:t xml:space="preserve"> theme of the lesson: </w:t>
      </w:r>
      <w:r w:rsidR="0035036A" w:rsidRPr="001E56AD">
        <w:rPr>
          <w:rFonts w:ascii="Times New Roman" w:hAnsi="Times New Roman" w:cs="Times New Roman"/>
          <w:b/>
          <w:sz w:val="28"/>
          <w:szCs w:val="28"/>
          <w:lang w:val="en-US"/>
        </w:rPr>
        <w:t>Electrical safety and precautions</w:t>
      </w:r>
    </w:p>
    <w:p w:rsidR="001E56AD" w:rsidRPr="000E5D1F" w:rsidRDefault="001E56AD" w:rsidP="001E56AD">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1E56AD" w:rsidRPr="00DD182A" w:rsidRDefault="001E56AD" w:rsidP="001E56AD">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1E56AD" w:rsidRPr="00D30129" w:rsidRDefault="001E56AD" w:rsidP="001E56AD">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E56AD" w:rsidRDefault="001E56AD" w:rsidP="00D30129">
      <w:pPr>
        <w:rPr>
          <w:rFonts w:ascii="Times New Roman" w:hAnsi="Times New Roman" w:cs="Times New Roman"/>
          <w:sz w:val="28"/>
          <w:szCs w:val="28"/>
          <w:lang w:val="en-US"/>
        </w:rPr>
      </w:pPr>
    </w:p>
    <w:p w:rsid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810250" cy="1524000"/>
            <wp:effectExtent l="19050" t="0" r="0" b="0"/>
            <wp:docPr id="51" name="Рисунок 15"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ЗИЗА\Desktop\images (1).jpg"/>
                    <pic:cNvPicPr>
                      <a:picLocks noChangeAspect="1" noChangeArrowheads="1"/>
                    </pic:cNvPicPr>
                  </pic:nvPicPr>
                  <pic:blipFill>
                    <a:blip r:embed="rId10"/>
                    <a:srcRect/>
                    <a:stretch>
                      <a:fillRect/>
                    </a:stretch>
                  </pic:blipFill>
                  <pic:spPr bwMode="auto">
                    <a:xfrm>
                      <a:off x="0" y="0"/>
                      <a:ext cx="5810250" cy="1524000"/>
                    </a:xfrm>
                    <a:prstGeom prst="rect">
                      <a:avLst/>
                    </a:prstGeom>
                    <a:noFill/>
                    <a:ln w="9525">
                      <a:noFill/>
                      <a:miter lim="800000"/>
                      <a:headEnd/>
                      <a:tailEnd/>
                    </a:ln>
                  </pic:spPr>
                </pic:pic>
              </a:graphicData>
            </a:graphic>
          </wp:inline>
        </w:drawing>
      </w:r>
    </w:p>
    <w:p w:rsidR="001E56AD" w:rsidRP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867400" cy="2085975"/>
            <wp:effectExtent l="19050" t="0" r="0" b="0"/>
            <wp:docPr id="62" name="Рисунок 17" descr="C:\Users\АЗИЗА\Desktop\039e9a0cc149aaa61c4fce677dfb4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ЗИЗА\Desktop\039e9a0cc149aaa61c4fce677dfb4074.jpg"/>
                    <pic:cNvPicPr>
                      <a:picLocks noChangeAspect="1" noChangeArrowheads="1"/>
                    </pic:cNvPicPr>
                  </pic:nvPicPr>
                  <pic:blipFill>
                    <a:blip r:embed="rId11"/>
                    <a:srcRect/>
                    <a:stretch>
                      <a:fillRect/>
                    </a:stretch>
                  </pic:blipFill>
                  <pic:spPr bwMode="auto">
                    <a:xfrm>
                      <a:off x="0" y="0"/>
                      <a:ext cx="5873873" cy="2088276"/>
                    </a:xfrm>
                    <a:prstGeom prst="rect">
                      <a:avLst/>
                    </a:prstGeom>
                    <a:noFill/>
                    <a:ln w="9525">
                      <a:noFill/>
                      <a:miter lim="800000"/>
                      <a:headEnd/>
                      <a:tailEnd/>
                    </a:ln>
                  </pic:spPr>
                </pic:pic>
              </a:graphicData>
            </a:graphic>
          </wp:inline>
        </w:drawing>
      </w:r>
    </w:p>
    <w:p w:rsidR="00C737F6" w:rsidRDefault="00C737F6" w:rsidP="001E56AD">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0349CE" w:rsidRPr="00C737F6" w:rsidRDefault="001E56AD" w:rsidP="001E56AD">
      <w:pPr>
        <w:rPr>
          <w:rFonts w:ascii="Times New Roman" w:hAnsi="Times New Roman" w:cs="Times New Roman"/>
          <w:b/>
          <w:sz w:val="28"/>
          <w:szCs w:val="28"/>
          <w:lang w:val="en-US"/>
        </w:rPr>
      </w:pPr>
      <w:r w:rsidRPr="001E56AD">
        <w:rPr>
          <w:rFonts w:ascii="Times New Roman" w:hAnsi="Times New Roman" w:cs="Times New Roman"/>
          <w:b/>
          <w:sz w:val="28"/>
          <w:szCs w:val="28"/>
          <w:lang w:val="en-US"/>
        </w:rPr>
        <w:t>Electrical safety and precautions</w:t>
      </w:r>
    </w:p>
    <w:p w:rsidR="0007047C" w:rsidRPr="00E656E9" w:rsidRDefault="00C737F6" w:rsidP="001E56A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7047C" w:rsidRPr="00C737F6">
        <w:rPr>
          <w:rFonts w:ascii="Times New Roman" w:hAnsi="Times New Roman" w:cs="Times New Roman"/>
          <w:sz w:val="28"/>
          <w:szCs w:val="28"/>
          <w:lang w:val="en-US"/>
        </w:rPr>
        <w:t xml:space="preserve">A man who works in the electrical department must be carefully handled the work without any damage to the equipments and also workers. </w:t>
      </w:r>
      <w:r w:rsidR="0007047C" w:rsidRPr="00E656E9">
        <w:rPr>
          <w:rFonts w:ascii="Times New Roman" w:hAnsi="Times New Roman" w:cs="Times New Roman"/>
          <w:sz w:val="28"/>
          <w:szCs w:val="28"/>
          <w:lang w:val="en-US"/>
        </w:rPr>
        <w:t>Because accident may occur heavy loss. He must know all the operations of electrical equipments. Otherwise wrongly handled the equipments will cause heavy loss. Electrical accident may occur only due to carelessness. Due to this, workers will get injured, damaged equipments will cause loss, because the work was stopped. To avoid this, electrical workers must follow the rules and regulations when working.</w:t>
      </w:r>
    </w:p>
    <w:p w:rsidR="0007047C" w:rsidRPr="00C737F6" w:rsidRDefault="0007047C" w:rsidP="001E56AD">
      <w:pPr>
        <w:rPr>
          <w:rFonts w:ascii="Times New Roman" w:hAnsi="Times New Roman" w:cs="Times New Roman"/>
          <w:b/>
          <w:sz w:val="28"/>
          <w:szCs w:val="28"/>
        </w:rPr>
      </w:pPr>
      <w:r w:rsidRPr="00C737F6">
        <w:rPr>
          <w:rFonts w:ascii="Times New Roman" w:hAnsi="Times New Roman" w:cs="Times New Roman"/>
          <w:b/>
          <w:sz w:val="28"/>
          <w:szCs w:val="28"/>
        </w:rPr>
        <w:lastRenderedPageBreak/>
        <w:t>Electrical Precautions</w:t>
      </w:r>
    </w:p>
    <w:p w:rsidR="00C737F6" w:rsidRDefault="00C737F6" w:rsidP="001E56AD">
      <w:pPr>
        <w:rPr>
          <w:rFonts w:ascii="Times New Roman" w:hAnsi="Times New Roman" w:cs="Times New Roman"/>
          <w:sz w:val="28"/>
          <w:szCs w:val="28"/>
          <w:lang w:val="en-US"/>
        </w:rPr>
      </w:pPr>
      <w:r w:rsidRPr="00C737F6">
        <w:rPr>
          <w:rFonts w:ascii="Times New Roman" w:hAnsi="Times New Roman" w:cs="Times New Roman"/>
          <w:noProof/>
          <w:sz w:val="28"/>
          <w:szCs w:val="28"/>
        </w:rPr>
        <w:drawing>
          <wp:inline distT="0" distB="0" distL="0" distR="0">
            <wp:extent cx="4419600" cy="1819275"/>
            <wp:effectExtent l="19050" t="0" r="0" b="0"/>
            <wp:docPr id="82" name="Рисунок 5"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Без названия.jpg"/>
                    <pic:cNvPicPr>
                      <a:picLocks noChangeAspect="1" noChangeArrowheads="1"/>
                    </pic:cNvPicPr>
                  </pic:nvPicPr>
                  <pic:blipFill>
                    <a:blip r:embed="rId12"/>
                    <a:srcRect/>
                    <a:stretch>
                      <a:fillRect/>
                    </a:stretch>
                  </pic:blipFill>
                  <pic:spPr bwMode="auto">
                    <a:xfrm>
                      <a:off x="0" y="0"/>
                      <a:ext cx="4419600" cy="1819275"/>
                    </a:xfrm>
                    <a:prstGeom prst="rect">
                      <a:avLst/>
                    </a:prstGeom>
                    <a:noFill/>
                    <a:ln w="9525">
                      <a:noFill/>
                      <a:miter lim="800000"/>
                      <a:headEnd/>
                      <a:tailEnd/>
                    </a:ln>
                  </pic:spPr>
                </pic:pic>
              </a:graphicData>
            </a:graphic>
          </wp:inline>
        </w:drawing>
      </w:r>
    </w:p>
    <w:p w:rsidR="0007047C" w:rsidRPr="00C737F6" w:rsidRDefault="0007047C" w:rsidP="001E56AD">
      <w:pPr>
        <w:rPr>
          <w:rFonts w:ascii="Times New Roman" w:hAnsi="Times New Roman" w:cs="Times New Roman"/>
          <w:sz w:val="28"/>
          <w:szCs w:val="28"/>
          <w:lang w:val="en-US"/>
        </w:rPr>
      </w:pPr>
      <w:r w:rsidRPr="00C737F6">
        <w:rPr>
          <w:rFonts w:ascii="Times New Roman" w:hAnsi="Times New Roman" w:cs="Times New Roman"/>
          <w:sz w:val="28"/>
          <w:szCs w:val="28"/>
          <w:lang w:val="en-US"/>
        </w:rPr>
        <w:t xml:space="preserve">Before he </w:t>
      </w:r>
      <w:r w:rsidR="00C737F6" w:rsidRPr="00C737F6">
        <w:rPr>
          <w:rFonts w:ascii="Times New Roman" w:hAnsi="Times New Roman" w:cs="Times New Roman"/>
          <w:sz w:val="28"/>
          <w:szCs w:val="28"/>
          <w:lang w:val="en-US"/>
        </w:rPr>
        <w:t>uses</w:t>
      </w:r>
      <w:r w:rsidRPr="00C737F6">
        <w:rPr>
          <w:rFonts w:ascii="Times New Roman" w:hAnsi="Times New Roman" w:cs="Times New Roman"/>
          <w:sz w:val="28"/>
          <w:szCs w:val="28"/>
          <w:lang w:val="en-US"/>
        </w:rPr>
        <w:t xml:space="preserve"> the equipments, he must know the operation of </w:t>
      </w:r>
      <w:r w:rsidR="00C737F6" w:rsidRPr="00C737F6">
        <w:rPr>
          <w:rFonts w:ascii="Times New Roman" w:hAnsi="Times New Roman" w:cs="Times New Roman"/>
          <w:sz w:val="28"/>
          <w:szCs w:val="28"/>
          <w:lang w:val="en-US"/>
        </w:rPr>
        <w:t>those equipments</w:t>
      </w:r>
      <w:r w:rsidRPr="00C737F6">
        <w:rPr>
          <w:rFonts w:ascii="Times New Roman" w:hAnsi="Times New Roman" w:cs="Times New Roman"/>
          <w:sz w:val="28"/>
          <w:szCs w:val="28"/>
          <w:lang w:val="en-US"/>
        </w:rPr>
        <w:t>. Electrical connections are made properly according to the definition.</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Only the trained and efficient person is allowed to operate, testing and repairing the machine.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person works in the electric post and tower post must wear the safety belt and glouse.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If the situation is occur, the man who works on the ladder, the other persons helps to capture the ladder for safety. If it is essential, then the post and the ladder must be tied with a rope for safety purpose.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After earthing the overhead lines by discharge rod, then the work will continue.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Check the condition of all the hand tools, supply wires operated in current and also to check the earth wire is in good condition.</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To remove the plug point pin from the socket by the proper </w:t>
      </w:r>
      <w:r w:rsidR="00DE0216" w:rsidRPr="00E656E9">
        <w:rPr>
          <w:rFonts w:ascii="Times New Roman" w:hAnsi="Times New Roman" w:cs="Times New Roman"/>
          <w:sz w:val="28"/>
          <w:szCs w:val="28"/>
          <w:lang w:val="en-US"/>
        </w:rPr>
        <w:t>way</w:t>
      </w:r>
      <w:r w:rsidRPr="00E656E9">
        <w:rPr>
          <w:rFonts w:ascii="Times New Roman" w:hAnsi="Times New Roman" w:cs="Times New Roman"/>
          <w:sz w:val="28"/>
          <w:szCs w:val="28"/>
          <w:lang w:val="en-US"/>
        </w:rPr>
        <w:t xml:space="preserve"> cannot pull ing the wire.</w:t>
      </w:r>
    </w:p>
    <w:p w:rsidR="0007047C" w:rsidRPr="00E656E9" w:rsidRDefault="0007047C" w:rsidP="001E56AD">
      <w:pPr>
        <w:rPr>
          <w:rFonts w:ascii="Times New Roman" w:hAnsi="Times New Roman" w:cs="Times New Roman"/>
          <w:sz w:val="28"/>
          <w:szCs w:val="28"/>
          <w:lang w:val="en-US"/>
        </w:rPr>
      </w:pPr>
      <w:r w:rsidRPr="00C737F6">
        <w:rPr>
          <w:rFonts w:ascii="Times New Roman" w:hAnsi="Times New Roman" w:cs="Times New Roman"/>
          <w:sz w:val="28"/>
          <w:szCs w:val="28"/>
          <w:lang w:val="en-US"/>
        </w:rPr>
        <w:t xml:space="preserve">After the main switch is off, fuse wire must be changed. </w:t>
      </w:r>
      <w:r w:rsidRPr="00E656E9">
        <w:rPr>
          <w:rFonts w:ascii="Times New Roman" w:hAnsi="Times New Roman" w:cs="Times New Roman"/>
          <w:sz w:val="28"/>
          <w:szCs w:val="28"/>
          <w:lang w:val="en-US"/>
        </w:rPr>
        <w:t>Depending upon the load, sufficient ampere fuse wire is provided.</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All the hand tools used in electrical works must be insulated.</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During made up of wiring, switch is always connected in phase line.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If any fault occur in the electrical equipment in the houses, it will be checked and repaired after the equipment is totally disconnected from the supply.</w:t>
      </w:r>
    </w:p>
    <w:p w:rsidR="0007047C" w:rsidRPr="00E656E9" w:rsidRDefault="0007047C" w:rsidP="001E56AD">
      <w:pPr>
        <w:rPr>
          <w:rFonts w:ascii="Times New Roman" w:hAnsi="Times New Roman" w:cs="Times New Roman"/>
          <w:sz w:val="28"/>
          <w:szCs w:val="28"/>
          <w:lang w:val="de-DE"/>
        </w:rPr>
      </w:pPr>
      <w:r w:rsidRPr="00E656E9">
        <w:rPr>
          <w:rFonts w:ascii="Times New Roman" w:hAnsi="Times New Roman" w:cs="Times New Roman"/>
          <w:sz w:val="28"/>
          <w:szCs w:val="28"/>
          <w:lang w:val="de-DE"/>
        </w:rPr>
        <w:t>Ex. Fan, Grinder, Mixie etc.</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Safety equipments existing in the electrical circuit is not removed due to any reasons.</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If fire occurs in the electrical circuit, immediately the main switch is turned to off position. For extinguishing the fire any one of the following i.e. carbon-di-oxide extinguisher, dry </w:t>
      </w:r>
      <w:r w:rsidRPr="00E656E9">
        <w:rPr>
          <w:rFonts w:ascii="Times New Roman" w:hAnsi="Times New Roman" w:cs="Times New Roman"/>
          <w:sz w:val="28"/>
          <w:szCs w:val="28"/>
          <w:lang w:val="en-US"/>
        </w:rPr>
        <w:lastRenderedPageBreak/>
        <w:t>power extinguisher can be used. Soda acid extinguisher is not used at any cost. Water is not used to extinguish the fire because it conducts electricity and cause severe accident.</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If any person getting electric shock because of touch the electric wire, immediately the supply is disconnected. The person is removed from the wire by the use of dry stick, dry wooden plank and dry cloth etc.</w:t>
      </w:r>
    </w:p>
    <w:p w:rsidR="0035036A" w:rsidRPr="00F45C09" w:rsidRDefault="0035036A" w:rsidP="0035036A">
      <w:pPr>
        <w:pStyle w:val="ad"/>
        <w:rPr>
          <w:rFonts w:ascii="Times New Roman" w:hAnsi="Times New Roman" w:cs="Times New Roman"/>
          <w:b/>
          <w:sz w:val="28"/>
          <w:szCs w:val="28"/>
          <w:lang w:val="en-US"/>
        </w:rPr>
      </w:pPr>
      <w:bookmarkStart w:id="0" w:name="bookmark0"/>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4E0C5C" w:rsidRPr="004E0C5C">
        <w:rPr>
          <w:rFonts w:ascii="Times New Roman" w:hAnsi="Times New Roman" w:cs="Times New Roman"/>
          <w:sz w:val="28"/>
          <w:szCs w:val="28"/>
          <w:lang w:val="en-US"/>
        </w:rPr>
        <w:t xml:space="preserve">Electrical safety and </w:t>
      </w:r>
      <w:r w:rsidR="00E50BDB" w:rsidRPr="004E0C5C">
        <w:rPr>
          <w:rFonts w:ascii="Times New Roman" w:hAnsi="Times New Roman" w:cs="Times New Roman"/>
          <w:sz w:val="28"/>
          <w:szCs w:val="28"/>
          <w:lang w:val="en-US"/>
        </w:rPr>
        <w:t>precautions</w:t>
      </w:r>
      <w:r w:rsidR="00E50BDB"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DE0216"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What e</w:t>
      </w:r>
      <w:r w:rsidR="004E0C5C" w:rsidRPr="004E0C5C">
        <w:rPr>
          <w:rFonts w:ascii="Times New Roman" w:hAnsi="Times New Roman" w:cs="Times New Roman"/>
          <w:sz w:val="28"/>
          <w:szCs w:val="28"/>
          <w:lang w:val="en-US"/>
        </w:rPr>
        <w:t>lectrical safety and precautions</w:t>
      </w:r>
      <w:r w:rsidRPr="00C737F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must know </w:t>
      </w:r>
      <w:r w:rsidRPr="00C737F6">
        <w:rPr>
          <w:rFonts w:ascii="Times New Roman" w:hAnsi="Times New Roman" w:cs="Times New Roman"/>
          <w:sz w:val="28"/>
          <w:szCs w:val="28"/>
          <w:lang w:val="en-US"/>
        </w:rPr>
        <w:t>work</w:t>
      </w:r>
      <w:r>
        <w:rPr>
          <w:rFonts w:ascii="Times New Roman" w:hAnsi="Times New Roman" w:cs="Times New Roman"/>
          <w:sz w:val="28"/>
          <w:szCs w:val="28"/>
          <w:lang w:val="en-US"/>
        </w:rPr>
        <w:t>er</w:t>
      </w:r>
      <w:r w:rsidRPr="00C737F6">
        <w:rPr>
          <w:rFonts w:ascii="Times New Roman" w:hAnsi="Times New Roman" w:cs="Times New Roman"/>
          <w:sz w:val="28"/>
          <w:szCs w:val="28"/>
          <w:lang w:val="en-US"/>
        </w:rPr>
        <w:t>s in the electrical department</w:t>
      </w:r>
      <w:r w:rsidR="0035036A" w:rsidRPr="00F45C09">
        <w:rPr>
          <w:rFonts w:ascii="Times New Roman" w:hAnsi="Times New Roman" w:cs="Times New Roman"/>
          <w:sz w:val="28"/>
          <w:szCs w:val="28"/>
          <w:lang w:val="en-US"/>
        </w:rPr>
        <w:t>?</w:t>
      </w:r>
    </w:p>
    <w:p w:rsidR="00DE0216" w:rsidRDefault="00DE0216" w:rsidP="00DE0216">
      <w:p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Electrical safety and precautions?</w:t>
      </w:r>
    </w:p>
    <w:p w:rsidR="0035036A" w:rsidRPr="00DE0216" w:rsidRDefault="0035036A" w:rsidP="00DE0216">
      <w:pPr>
        <w:pStyle w:val="ad"/>
        <w:rPr>
          <w:rFonts w:ascii="Times New Roman" w:hAnsi="Times New Roman" w:cs="Times New Roman"/>
          <w:b/>
          <w:sz w:val="28"/>
          <w:szCs w:val="28"/>
          <w:lang w:val="en-US"/>
        </w:rPr>
      </w:pPr>
      <w:r w:rsidRPr="00DE0216">
        <w:rPr>
          <w:rFonts w:ascii="Times New Roman" w:hAnsi="Times New Roman" w:cs="Times New Roman"/>
          <w:b/>
          <w:sz w:val="28"/>
          <w:szCs w:val="28"/>
          <w:lang w:val="en-US"/>
        </w:rPr>
        <w:t>Taks for SIW</w:t>
      </w:r>
    </w:p>
    <w:p w:rsidR="0035036A" w:rsidRPr="00DE0216" w:rsidRDefault="0035036A" w:rsidP="00DE0216">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1. Give the main idea of the text.</w:t>
      </w:r>
    </w:p>
    <w:p w:rsidR="0035036A" w:rsidRPr="00DE0216" w:rsidRDefault="0035036A" w:rsidP="00DE0216">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2. Find the information describing this text.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C737F6" w:rsidRDefault="00C737F6" w:rsidP="001E56AD">
      <w:pPr>
        <w:rPr>
          <w:rFonts w:ascii="Times New Roman" w:hAnsi="Times New Roman" w:cs="Times New Roman"/>
          <w:sz w:val="28"/>
          <w:szCs w:val="28"/>
          <w:lang w:val="en-US"/>
        </w:rPr>
      </w:pPr>
    </w:p>
    <w:p w:rsidR="00C737F6" w:rsidRDefault="00C737F6" w:rsidP="001E56AD">
      <w:pPr>
        <w:rPr>
          <w:rFonts w:ascii="Times New Roman" w:hAnsi="Times New Roman" w:cs="Times New Roman"/>
          <w:b/>
          <w:sz w:val="28"/>
          <w:szCs w:val="28"/>
          <w:lang w:val="en-US"/>
        </w:rPr>
      </w:pPr>
      <w:r>
        <w:rPr>
          <w:rFonts w:ascii="Times New Roman" w:hAnsi="Times New Roman" w:cs="Times New Roman"/>
          <w:b/>
          <w:sz w:val="28"/>
          <w:szCs w:val="28"/>
          <w:lang w:val="en-US"/>
        </w:rPr>
        <w:t>Review</w:t>
      </w:r>
    </w:p>
    <w:p w:rsidR="0007047C" w:rsidRPr="00E656E9" w:rsidRDefault="0007047C" w:rsidP="001E56A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Questions</w:t>
      </w:r>
      <w:bookmarkEnd w:id="0"/>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Part-A</w:t>
      </w:r>
    </w:p>
    <w:p w:rsidR="0007047C" w:rsidRPr="00E50BDB" w:rsidRDefault="0007047C" w:rsidP="001E56AD">
      <w:pPr>
        <w:rPr>
          <w:rFonts w:ascii="Times New Roman" w:hAnsi="Times New Roman" w:cs="Times New Roman"/>
          <w:b/>
          <w:sz w:val="28"/>
          <w:szCs w:val="28"/>
          <w:lang w:val="en-US"/>
        </w:rPr>
      </w:pPr>
      <w:bookmarkStart w:id="1" w:name="bookmark1"/>
      <w:r w:rsidRPr="00E50BDB">
        <w:rPr>
          <w:rFonts w:ascii="Times New Roman" w:hAnsi="Times New Roman" w:cs="Times New Roman"/>
          <w:b/>
          <w:sz w:val="28"/>
          <w:szCs w:val="28"/>
          <w:lang w:val="en-US"/>
        </w:rPr>
        <w:t>Choose the Correct Answer</w:t>
      </w:r>
      <w:bookmarkEnd w:id="1"/>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1.</w:t>
      </w:r>
      <w:r w:rsidRPr="00E656E9">
        <w:rPr>
          <w:rFonts w:ascii="Times New Roman" w:hAnsi="Times New Roman" w:cs="Times New Roman"/>
          <w:sz w:val="28"/>
          <w:szCs w:val="28"/>
          <w:lang w:val="en-US"/>
        </w:rPr>
        <w:t xml:space="preserve"> The</w:t>
      </w:r>
      <w:r w:rsidR="0007047C" w:rsidRPr="00E656E9">
        <w:rPr>
          <w:rFonts w:ascii="Times New Roman" w:hAnsi="Times New Roman" w:cs="Times New Roman"/>
          <w:sz w:val="28"/>
          <w:szCs w:val="28"/>
          <w:lang w:val="en-US"/>
        </w:rPr>
        <w:t xml:space="preserve"> smallest particle of an element is known as,</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a) a</w:t>
      </w:r>
      <w:r w:rsidR="0007047C" w:rsidRPr="00E656E9">
        <w:rPr>
          <w:rFonts w:ascii="Times New Roman" w:hAnsi="Times New Roman" w:cs="Times New Roman"/>
          <w:sz w:val="28"/>
          <w:szCs w:val="28"/>
          <w:lang w:val="en-US"/>
        </w:rPr>
        <w:t>tom</w:t>
      </w:r>
      <w:r w:rsidR="0007047C" w:rsidRPr="00E656E9">
        <w:rPr>
          <w:rFonts w:ascii="Times New Roman" w:hAnsi="Times New Roman" w:cs="Times New Roman"/>
          <w:sz w:val="28"/>
          <w:szCs w:val="28"/>
          <w:lang w:val="en-US"/>
        </w:rPr>
        <w:tab/>
        <w:t>b) molecule</w:t>
      </w:r>
      <w:r w:rsidR="0007047C" w:rsidRPr="00E656E9">
        <w:rPr>
          <w:rFonts w:ascii="Times New Roman" w:hAnsi="Times New Roman" w:cs="Times New Roman"/>
          <w:sz w:val="28"/>
          <w:szCs w:val="28"/>
          <w:lang w:val="en-US"/>
        </w:rPr>
        <w:tab/>
        <w:t>c</w:t>
      </w:r>
      <w:r w:rsidRPr="00E656E9">
        <w:rPr>
          <w:rFonts w:ascii="Times New Roman" w:hAnsi="Times New Roman" w:cs="Times New Roman"/>
          <w:sz w:val="28"/>
          <w:szCs w:val="28"/>
          <w:lang w:val="en-US"/>
        </w:rPr>
        <w:t>) Nucleous</w:t>
      </w:r>
      <w:r w:rsidR="0007047C" w:rsidRPr="00E656E9">
        <w:rPr>
          <w:rFonts w:ascii="Times New Roman" w:hAnsi="Times New Roman" w:cs="Times New Roman"/>
          <w:sz w:val="28"/>
          <w:szCs w:val="28"/>
          <w:lang w:val="en-US"/>
        </w:rPr>
        <w:tab/>
      </w:r>
      <w:r>
        <w:rPr>
          <w:rFonts w:ascii="Times New Roman" w:hAnsi="Times New Roman" w:cs="Times New Roman"/>
          <w:sz w:val="28"/>
          <w:szCs w:val="28"/>
          <w:lang w:val="en-US"/>
        </w:rPr>
        <w:t xml:space="preserve">    </w:t>
      </w:r>
      <w:r w:rsidR="0007047C" w:rsidRPr="00E656E9">
        <w:rPr>
          <w:rFonts w:ascii="Times New Roman" w:hAnsi="Times New Roman" w:cs="Times New Roman"/>
          <w:sz w:val="28"/>
          <w:szCs w:val="28"/>
          <w:lang w:val="en-US"/>
        </w:rPr>
        <w:t>d) Electron.</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2. The Atom is composed of…..</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a) Electrons only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 xml:space="preserve">b) Protons only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 xml:space="preserve">c) Neutrons only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d) Electrons, proton, Neutrons</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3. In case of Electric fire use….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Dry sand b) wet sand</w:t>
      </w:r>
      <w:r w:rsidRPr="00E656E9">
        <w:rPr>
          <w:rFonts w:ascii="Times New Roman" w:hAnsi="Times New Roman" w:cs="Times New Roman"/>
          <w:sz w:val="28"/>
          <w:szCs w:val="28"/>
          <w:lang w:val="en-US"/>
        </w:rPr>
        <w:tab/>
        <w:t>c) Corbon powder</w:t>
      </w:r>
      <w:r w:rsidRPr="00E656E9">
        <w:rPr>
          <w:rFonts w:ascii="Times New Roman" w:hAnsi="Times New Roman" w:cs="Times New Roman"/>
          <w:sz w:val="28"/>
          <w:szCs w:val="28"/>
          <w:lang w:val="en-US"/>
        </w:rPr>
        <w:tab/>
        <w:t>d) Water</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4.</w:t>
      </w:r>
      <w:r w:rsidRPr="00E656E9">
        <w:rPr>
          <w:rFonts w:ascii="Times New Roman" w:hAnsi="Times New Roman" w:cs="Times New Roman"/>
          <w:sz w:val="28"/>
          <w:szCs w:val="28"/>
          <w:lang w:val="en-US"/>
        </w:rPr>
        <w:t xml:space="preserve"> The</w:t>
      </w:r>
      <w:r w:rsidR="0007047C" w:rsidRPr="00E656E9">
        <w:rPr>
          <w:rFonts w:ascii="Times New Roman" w:hAnsi="Times New Roman" w:cs="Times New Roman"/>
          <w:sz w:val="28"/>
          <w:szCs w:val="28"/>
          <w:lang w:val="en-US"/>
        </w:rPr>
        <w:t xml:space="preserve"> number of Electrons in an Atom are equal to</w:t>
      </w:r>
      <w:r>
        <w:rPr>
          <w:rFonts w:ascii="Times New Roman" w:hAnsi="Times New Roman" w:cs="Times New Roman"/>
          <w:sz w:val="28"/>
          <w:szCs w:val="28"/>
          <w:lang w:val="en-US"/>
        </w:rPr>
        <w:t>…</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equal to neutrons</w:t>
      </w:r>
      <w:r w:rsidRPr="00E656E9">
        <w:rPr>
          <w:rFonts w:ascii="Times New Roman" w:hAnsi="Times New Roman" w:cs="Times New Roman"/>
          <w:sz w:val="28"/>
          <w:szCs w:val="28"/>
          <w:lang w:val="en-US"/>
        </w:rPr>
        <w:tab/>
        <w:t>b) Equal to protons</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c) Equal to the atomic number of the substance</w:t>
      </w:r>
      <w:r w:rsidRPr="00E656E9">
        <w:rPr>
          <w:rFonts w:ascii="Times New Roman" w:hAnsi="Times New Roman" w:cs="Times New Roman"/>
          <w:sz w:val="28"/>
          <w:szCs w:val="28"/>
          <w:lang w:val="en-US"/>
        </w:rPr>
        <w:tab/>
        <w:t>d) None of this.</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5.</w:t>
      </w:r>
      <w:r w:rsidRPr="00E656E9">
        <w:rPr>
          <w:rFonts w:ascii="Times New Roman" w:hAnsi="Times New Roman" w:cs="Times New Roman"/>
          <w:sz w:val="28"/>
          <w:szCs w:val="28"/>
          <w:lang w:val="en-US"/>
        </w:rPr>
        <w:t xml:space="preserve"> The</w:t>
      </w:r>
      <w:r w:rsidR="0007047C" w:rsidRPr="00E656E9">
        <w:rPr>
          <w:rFonts w:ascii="Times New Roman" w:hAnsi="Times New Roman" w:cs="Times New Roman"/>
          <w:sz w:val="28"/>
          <w:szCs w:val="28"/>
          <w:lang w:val="en-US"/>
        </w:rPr>
        <w:t xml:space="preserve"> Supply volltage used for domestic purpose is,</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 xml:space="preserve">a) 110- 120 V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b) 120 -130 V</w:t>
      </w:r>
      <w:r w:rsidRPr="00E656E9">
        <w:rPr>
          <w:rFonts w:ascii="Times New Roman" w:hAnsi="Times New Roman" w:cs="Times New Roman"/>
          <w:sz w:val="28"/>
          <w:szCs w:val="28"/>
          <w:lang w:val="en-US"/>
        </w:rPr>
        <w:tab/>
        <w:t xml:space="preserve">c) 220 -230 V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d) 400 - 440 V</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6.</w:t>
      </w:r>
      <w:r w:rsidRPr="00E656E9">
        <w:rPr>
          <w:rFonts w:ascii="Times New Roman" w:hAnsi="Times New Roman" w:cs="Times New Roman"/>
          <w:sz w:val="28"/>
          <w:szCs w:val="28"/>
          <w:lang w:val="en-US"/>
        </w:rPr>
        <w:t xml:space="preserve"> Switch</w:t>
      </w:r>
      <w:r w:rsidR="0007047C" w:rsidRPr="00E656E9">
        <w:rPr>
          <w:rFonts w:ascii="Times New Roman" w:hAnsi="Times New Roman" w:cs="Times New Roman"/>
          <w:sz w:val="28"/>
          <w:szCs w:val="28"/>
          <w:lang w:val="en-US"/>
        </w:rPr>
        <w:t xml:space="preserve"> always be installed on</w:t>
      </w:r>
      <w:r>
        <w:rPr>
          <w:rFonts w:ascii="Times New Roman" w:hAnsi="Times New Roman" w:cs="Times New Roman"/>
          <w:sz w:val="28"/>
          <w:szCs w:val="28"/>
          <w:lang w:val="en-US"/>
        </w:rPr>
        <w:t>….</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neutral wire b) earth wire</w:t>
      </w:r>
      <w:r w:rsidRPr="00E656E9">
        <w:rPr>
          <w:rFonts w:ascii="Times New Roman" w:hAnsi="Times New Roman" w:cs="Times New Roman"/>
          <w:sz w:val="28"/>
          <w:szCs w:val="28"/>
          <w:lang w:val="en-US"/>
        </w:rPr>
        <w:tab/>
        <w:t>c) Phase wire</w:t>
      </w:r>
      <w:r w:rsidRPr="00E656E9">
        <w:rPr>
          <w:rFonts w:ascii="Times New Roman" w:hAnsi="Times New Roman" w:cs="Times New Roman"/>
          <w:sz w:val="28"/>
          <w:szCs w:val="28"/>
          <w:lang w:val="en-US"/>
        </w:rPr>
        <w:tab/>
        <w:t>d) none of the above</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7.</w:t>
      </w:r>
      <w:r w:rsidRPr="00E656E9">
        <w:rPr>
          <w:rFonts w:ascii="Times New Roman" w:hAnsi="Times New Roman" w:cs="Times New Roman"/>
          <w:sz w:val="28"/>
          <w:szCs w:val="28"/>
          <w:lang w:val="en-US"/>
        </w:rPr>
        <w:t xml:space="preserve"> Without</w:t>
      </w:r>
      <w:r w:rsidR="0007047C" w:rsidRPr="00E656E9">
        <w:rPr>
          <w:rFonts w:ascii="Times New Roman" w:hAnsi="Times New Roman" w:cs="Times New Roman"/>
          <w:sz w:val="28"/>
          <w:szCs w:val="28"/>
          <w:lang w:val="en-US"/>
        </w:rPr>
        <w:t xml:space="preserve"> swetting of human body of the resi stance is approximately.</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80 K Cl</w:t>
      </w:r>
      <w:r w:rsidRPr="00E656E9">
        <w:rPr>
          <w:rFonts w:ascii="Times New Roman" w:hAnsi="Times New Roman" w:cs="Times New Roman"/>
          <w:sz w:val="28"/>
          <w:szCs w:val="28"/>
          <w:lang w:val="en-US"/>
        </w:rPr>
        <w:tab/>
        <w:t>b) 40 KQ</w:t>
      </w:r>
      <w:r w:rsidRPr="00E656E9">
        <w:rPr>
          <w:rFonts w:ascii="Times New Roman" w:hAnsi="Times New Roman" w:cs="Times New Roman"/>
          <w:sz w:val="28"/>
          <w:szCs w:val="28"/>
          <w:lang w:val="en-US"/>
        </w:rPr>
        <w:tab/>
        <w:t>c) 10 KQ</w:t>
      </w:r>
      <w:r w:rsidRPr="00E656E9">
        <w:rPr>
          <w:rFonts w:ascii="Times New Roman" w:hAnsi="Times New Roman" w:cs="Times New Roman"/>
          <w:sz w:val="28"/>
          <w:szCs w:val="28"/>
          <w:lang w:val="en-US"/>
        </w:rPr>
        <w:tab/>
        <w:t>d) None of this.</w:t>
      </w:r>
    </w:p>
    <w:p w:rsidR="0007047C" w:rsidRPr="00E50BDB" w:rsidRDefault="0007047C" w:rsidP="001E56AD">
      <w:pPr>
        <w:rPr>
          <w:rFonts w:ascii="Times New Roman" w:hAnsi="Times New Roman" w:cs="Times New Roman"/>
          <w:b/>
          <w:sz w:val="28"/>
          <w:szCs w:val="28"/>
          <w:lang w:val="en-US"/>
        </w:rPr>
      </w:pPr>
      <w:bookmarkStart w:id="2" w:name="bookmark2"/>
      <w:r w:rsidRPr="00E50BDB">
        <w:rPr>
          <w:rFonts w:ascii="Times New Roman" w:hAnsi="Times New Roman" w:cs="Times New Roman"/>
          <w:b/>
          <w:sz w:val="28"/>
          <w:szCs w:val="28"/>
          <w:lang w:val="en-US"/>
        </w:rPr>
        <w:t>Part - B</w:t>
      </w:r>
      <w:bookmarkEnd w:id="2"/>
    </w:p>
    <w:p w:rsidR="0007047C" w:rsidRPr="00E50BDB" w:rsidRDefault="0007047C" w:rsidP="001E56AD">
      <w:pPr>
        <w:rPr>
          <w:rFonts w:ascii="Times New Roman" w:hAnsi="Times New Roman" w:cs="Times New Roman"/>
          <w:b/>
          <w:sz w:val="28"/>
          <w:szCs w:val="28"/>
          <w:lang w:val="en-US"/>
        </w:rPr>
      </w:pPr>
      <w:bookmarkStart w:id="3" w:name="bookmark3"/>
      <w:r w:rsidRPr="00E50BDB">
        <w:rPr>
          <w:rFonts w:ascii="Times New Roman" w:hAnsi="Times New Roman" w:cs="Times New Roman"/>
          <w:b/>
          <w:sz w:val="28"/>
          <w:szCs w:val="28"/>
          <w:lang w:val="en-US"/>
        </w:rPr>
        <w:t>Answer the following questions in one word</w:t>
      </w:r>
      <w:bookmarkEnd w:id="3"/>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What are the main particles in an Atom?</w:t>
      </w:r>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What is Nucleous?</w:t>
      </w:r>
    </w:p>
    <w:p w:rsidR="0007047C" w:rsidRPr="00DE0216" w:rsidRDefault="00DE0216"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Neutron has</w:t>
      </w:r>
      <w:r w:rsidR="0007047C" w:rsidRPr="00DE0216">
        <w:rPr>
          <w:rFonts w:ascii="Times New Roman" w:hAnsi="Times New Roman" w:cs="Times New Roman"/>
          <w:sz w:val="28"/>
          <w:szCs w:val="28"/>
          <w:lang w:val="en-US"/>
        </w:rPr>
        <w:t xml:space="preserve"> which charge?</w:t>
      </w:r>
    </w:p>
    <w:p w:rsidR="0007047C" w:rsidRPr="00DE0216" w:rsidRDefault="00DE0216"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Protons have</w:t>
      </w:r>
      <w:r w:rsidR="0007047C" w:rsidRPr="00DE0216">
        <w:rPr>
          <w:rFonts w:ascii="Times New Roman" w:hAnsi="Times New Roman" w:cs="Times New Roman"/>
          <w:sz w:val="28"/>
          <w:szCs w:val="28"/>
          <w:lang w:val="en-US"/>
        </w:rPr>
        <w:t xml:space="preserve"> which charge?</w:t>
      </w:r>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 xml:space="preserve">What charge </w:t>
      </w:r>
      <w:r w:rsidR="00DE0216" w:rsidRPr="00DE0216">
        <w:rPr>
          <w:rFonts w:ascii="Times New Roman" w:hAnsi="Times New Roman" w:cs="Times New Roman"/>
          <w:sz w:val="28"/>
          <w:szCs w:val="28"/>
          <w:lang w:val="en-US"/>
        </w:rPr>
        <w:t>do electrons</w:t>
      </w:r>
      <w:r w:rsidRPr="00DE0216">
        <w:rPr>
          <w:rFonts w:ascii="Times New Roman" w:hAnsi="Times New Roman" w:cs="Times New Roman"/>
          <w:sz w:val="28"/>
          <w:szCs w:val="28"/>
          <w:lang w:val="en-US"/>
        </w:rPr>
        <w:t xml:space="preserve"> have?</w:t>
      </w:r>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Should we throw water incase of the electric fire?</w:t>
      </w:r>
    </w:p>
    <w:p w:rsidR="0007047C" w:rsidRPr="00E50BDB" w:rsidRDefault="0007047C" w:rsidP="00E50BDB">
      <w:pPr>
        <w:pStyle w:val="ac"/>
        <w:numPr>
          <w:ilvl w:val="0"/>
          <w:numId w:val="34"/>
        </w:numPr>
        <w:rPr>
          <w:rFonts w:ascii="Times New Roman" w:hAnsi="Times New Roman" w:cs="Times New Roman"/>
          <w:sz w:val="28"/>
          <w:szCs w:val="28"/>
          <w:lang w:val="en-US"/>
        </w:rPr>
      </w:pPr>
      <w:r w:rsidRPr="00E50BDB">
        <w:rPr>
          <w:rFonts w:ascii="Times New Roman" w:hAnsi="Times New Roman" w:cs="Times New Roman"/>
          <w:sz w:val="28"/>
          <w:szCs w:val="28"/>
          <w:lang w:val="en-US"/>
        </w:rPr>
        <w:t>While aperson is in contact with electric shock should be removed by pulling his arm?</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Part-C</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Answer the following questions in briefly</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is called Atom?</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preventive precautions should be taken to avoid electric shock?</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is Electricity?</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is current?</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 xml:space="preserve">What </w:t>
      </w:r>
      <w:r w:rsidR="00DE0216" w:rsidRPr="00E50BDB">
        <w:rPr>
          <w:rFonts w:ascii="Times New Roman" w:hAnsi="Times New Roman" w:cs="Times New Roman"/>
          <w:sz w:val="28"/>
          <w:szCs w:val="28"/>
          <w:lang w:val="en-US"/>
        </w:rPr>
        <w:t>are the different methods</w:t>
      </w:r>
      <w:r w:rsidRPr="00E50BDB">
        <w:rPr>
          <w:rFonts w:ascii="Times New Roman" w:hAnsi="Times New Roman" w:cs="Times New Roman"/>
          <w:sz w:val="28"/>
          <w:szCs w:val="28"/>
          <w:lang w:val="en-US"/>
        </w:rPr>
        <w:t xml:space="preserve"> of artificial repiration?</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are the methods used for production of Electricity?</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Part - D</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Answer the following questions in one page level</w:t>
      </w:r>
    </w:p>
    <w:p w:rsidR="0007047C" w:rsidRPr="00E50BDB" w:rsidRDefault="0007047C" w:rsidP="00E50BDB">
      <w:pPr>
        <w:pStyle w:val="ac"/>
        <w:numPr>
          <w:ilvl w:val="0"/>
          <w:numId w:val="36"/>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structure of Atom?</w:t>
      </w:r>
    </w:p>
    <w:p w:rsidR="0007047C" w:rsidRPr="00E50BDB" w:rsidRDefault="0007047C" w:rsidP="00E50BDB">
      <w:pPr>
        <w:pStyle w:val="ac"/>
        <w:numPr>
          <w:ilvl w:val="0"/>
          <w:numId w:val="36"/>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methods of prevent electric shock?</w:t>
      </w:r>
    </w:p>
    <w:p w:rsidR="0007047C" w:rsidRPr="00E50BDB" w:rsidRDefault="0007047C" w:rsidP="00E50BDB">
      <w:pPr>
        <w:pStyle w:val="ac"/>
        <w:numPr>
          <w:ilvl w:val="0"/>
          <w:numId w:val="36"/>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different types of First Aid?</w:t>
      </w:r>
    </w:p>
    <w:p w:rsidR="0007047C" w:rsidRPr="00E50BDB" w:rsidRDefault="0007047C" w:rsidP="001E56AD">
      <w:pPr>
        <w:rPr>
          <w:rFonts w:ascii="Times New Roman" w:hAnsi="Times New Roman" w:cs="Times New Roman"/>
          <w:b/>
          <w:sz w:val="28"/>
          <w:szCs w:val="28"/>
          <w:lang w:val="en-US"/>
        </w:rPr>
      </w:pPr>
      <w:bookmarkStart w:id="4" w:name="bookmark4"/>
      <w:r w:rsidRPr="00E50BDB">
        <w:rPr>
          <w:rFonts w:ascii="Times New Roman" w:hAnsi="Times New Roman" w:cs="Times New Roman"/>
          <w:b/>
          <w:sz w:val="28"/>
          <w:szCs w:val="28"/>
          <w:lang w:val="en-US"/>
        </w:rPr>
        <w:t>Part-E</w:t>
      </w:r>
      <w:bookmarkEnd w:id="4"/>
    </w:p>
    <w:p w:rsidR="0007047C" w:rsidRPr="00E50BDB" w:rsidRDefault="0007047C" w:rsidP="00E50BDB">
      <w:pPr>
        <w:pStyle w:val="ac"/>
        <w:numPr>
          <w:ilvl w:val="0"/>
          <w:numId w:val="37"/>
        </w:numPr>
        <w:rPr>
          <w:rFonts w:ascii="Times New Roman" w:hAnsi="Times New Roman" w:cs="Times New Roman"/>
          <w:sz w:val="28"/>
          <w:szCs w:val="28"/>
          <w:lang w:val="en-US"/>
        </w:rPr>
      </w:pPr>
      <w:bookmarkStart w:id="5" w:name="bookmark5"/>
      <w:r w:rsidRPr="00E50BDB">
        <w:rPr>
          <w:rFonts w:ascii="Times New Roman" w:hAnsi="Times New Roman" w:cs="Times New Roman"/>
          <w:sz w:val="28"/>
          <w:szCs w:val="28"/>
          <w:lang w:val="en-US"/>
        </w:rPr>
        <w:t>Answer the following questions in two page level</w:t>
      </w:r>
      <w:bookmarkEnd w:id="5"/>
    </w:p>
    <w:p w:rsidR="0007047C" w:rsidRPr="00E50BDB" w:rsidRDefault="0007047C" w:rsidP="00E50BDB">
      <w:pPr>
        <w:pStyle w:val="ac"/>
        <w:numPr>
          <w:ilvl w:val="0"/>
          <w:numId w:val="37"/>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power generating methods?</w:t>
      </w:r>
    </w:p>
    <w:p w:rsidR="0007047C" w:rsidRPr="00E50BDB" w:rsidRDefault="0007047C" w:rsidP="00E50BDB">
      <w:pPr>
        <w:pStyle w:val="ac"/>
        <w:numPr>
          <w:ilvl w:val="0"/>
          <w:numId w:val="37"/>
        </w:numPr>
        <w:rPr>
          <w:rFonts w:ascii="Times New Roman" w:hAnsi="Times New Roman" w:cs="Times New Roman"/>
          <w:sz w:val="28"/>
          <w:szCs w:val="28"/>
          <w:lang w:val="en-US"/>
        </w:rPr>
      </w:pPr>
      <w:r w:rsidRPr="00E50BDB">
        <w:rPr>
          <w:rFonts w:ascii="Times New Roman" w:hAnsi="Times New Roman" w:cs="Times New Roman"/>
          <w:sz w:val="28"/>
          <w:szCs w:val="28"/>
          <w:lang w:val="en-US"/>
        </w:rPr>
        <w:lastRenderedPageBreak/>
        <w:t>Explain the Electrical safety and precautions?</w:t>
      </w:r>
    </w:p>
    <w:p w:rsidR="004C0C68" w:rsidRPr="00E50BDB" w:rsidRDefault="004C0C68" w:rsidP="00E50BDB">
      <w:pPr>
        <w:pStyle w:val="ac"/>
        <w:numPr>
          <w:ilvl w:val="0"/>
          <w:numId w:val="37"/>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do these logos mean?</w:t>
      </w:r>
    </w:p>
    <w:p w:rsidR="0007047C" w:rsidRDefault="000349CE" w:rsidP="0088303D">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838325" cy="1664851"/>
            <wp:effectExtent l="19050" t="0" r="9525" b="0"/>
            <wp:docPr id="40" name="Рисунок 6" descr="C:\Users\АЗИЗ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images.png"/>
                    <pic:cNvPicPr>
                      <a:picLocks noChangeAspect="1" noChangeArrowheads="1"/>
                    </pic:cNvPicPr>
                  </pic:nvPicPr>
                  <pic:blipFill>
                    <a:blip r:embed="rId13"/>
                    <a:srcRect/>
                    <a:stretch>
                      <a:fillRect/>
                    </a:stretch>
                  </pic:blipFill>
                  <pic:spPr bwMode="auto">
                    <a:xfrm>
                      <a:off x="0" y="0"/>
                      <a:ext cx="1838325" cy="1664851"/>
                    </a:xfrm>
                    <a:prstGeom prst="rect">
                      <a:avLst/>
                    </a:prstGeom>
                    <a:noFill/>
                    <a:ln w="9525">
                      <a:noFill/>
                      <a:miter lim="800000"/>
                      <a:headEnd/>
                      <a:tailEnd/>
                    </a:ln>
                  </pic:spPr>
                </pic:pic>
              </a:graphicData>
            </a:graphic>
          </wp:inline>
        </w:drawing>
      </w:r>
      <w:r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074230" cy="1336107"/>
            <wp:effectExtent l="19050" t="0" r="0" b="0"/>
            <wp:docPr id="84" name="Рисунок 19" descr="C:\Users\АЗИЗА\Desktop\Без названия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ЗИЗА\Desktop\Без названия (3).png"/>
                    <pic:cNvPicPr>
                      <a:picLocks noChangeAspect="1" noChangeArrowheads="1"/>
                    </pic:cNvPicPr>
                  </pic:nvPicPr>
                  <pic:blipFill>
                    <a:blip r:embed="rId14"/>
                    <a:srcRect/>
                    <a:stretch>
                      <a:fillRect/>
                    </a:stretch>
                  </pic:blipFill>
                  <pic:spPr bwMode="auto">
                    <a:xfrm>
                      <a:off x="0" y="0"/>
                      <a:ext cx="1075737" cy="1337982"/>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000250" cy="1479112"/>
            <wp:effectExtent l="19050" t="0" r="0" b="0"/>
            <wp:docPr id="85" name="Рисунок 20" descr="C:\Users\АЗИЗА\Desktop\Без названия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ЗИЗА\Desktop\Без названия (2).png"/>
                    <pic:cNvPicPr>
                      <a:picLocks noChangeAspect="1" noChangeArrowheads="1"/>
                    </pic:cNvPicPr>
                  </pic:nvPicPr>
                  <pic:blipFill>
                    <a:blip r:embed="rId15"/>
                    <a:srcRect/>
                    <a:stretch>
                      <a:fillRect/>
                    </a:stretch>
                  </pic:blipFill>
                  <pic:spPr bwMode="auto">
                    <a:xfrm>
                      <a:off x="0" y="0"/>
                      <a:ext cx="2000250" cy="1479112"/>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057400" cy="2228850"/>
            <wp:effectExtent l="19050" t="0" r="0" b="0"/>
            <wp:docPr id="86" name="Рисунок 21"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ЗИЗА\Desktop\images (2).jpg"/>
                    <pic:cNvPicPr>
                      <a:picLocks noChangeAspect="1" noChangeArrowheads="1"/>
                    </pic:cNvPicPr>
                  </pic:nvPicPr>
                  <pic:blipFill>
                    <a:blip r:embed="rId16"/>
                    <a:srcRect/>
                    <a:stretch>
                      <a:fillRect/>
                    </a:stretch>
                  </pic:blipFill>
                  <pic:spPr bwMode="auto">
                    <a:xfrm>
                      <a:off x="0" y="0"/>
                      <a:ext cx="2057400" cy="2228850"/>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3257550" cy="2228850"/>
            <wp:effectExtent l="19050" t="0" r="0" b="0"/>
            <wp:docPr id="87" name="Рисунок 22"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ЗИЗА\Desktop\images (1).jpg"/>
                    <pic:cNvPicPr>
                      <a:picLocks noChangeAspect="1" noChangeArrowheads="1"/>
                    </pic:cNvPicPr>
                  </pic:nvPicPr>
                  <pic:blipFill>
                    <a:blip r:embed="rId17"/>
                    <a:srcRect/>
                    <a:stretch>
                      <a:fillRect/>
                    </a:stretch>
                  </pic:blipFill>
                  <pic:spPr bwMode="auto">
                    <a:xfrm>
                      <a:off x="0" y="0"/>
                      <a:ext cx="3257550" cy="2228850"/>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438400" cy="2381250"/>
            <wp:effectExtent l="19050" t="0" r="0" b="0"/>
            <wp:docPr id="88" name="Рисунок 23"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ЗИЗА\Desktop\Без названия.jpg"/>
                    <pic:cNvPicPr>
                      <a:picLocks noChangeAspect="1" noChangeArrowheads="1"/>
                    </pic:cNvPicPr>
                  </pic:nvPicPr>
                  <pic:blipFill>
                    <a:blip r:embed="rId18"/>
                    <a:srcRect/>
                    <a:stretch>
                      <a:fillRect/>
                    </a:stretch>
                  </pic:blipFill>
                  <pic:spPr bwMode="auto">
                    <a:xfrm>
                      <a:off x="0" y="0"/>
                      <a:ext cx="2438400" cy="2381250"/>
                    </a:xfrm>
                    <a:prstGeom prst="rect">
                      <a:avLst/>
                    </a:prstGeom>
                    <a:noFill/>
                    <a:ln w="9525">
                      <a:noFill/>
                      <a:miter lim="800000"/>
                      <a:headEnd/>
                      <a:tailEnd/>
                    </a:ln>
                  </pic:spPr>
                </pic:pic>
              </a:graphicData>
            </a:graphic>
          </wp:inline>
        </w:drawing>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914525" cy="2381250"/>
            <wp:effectExtent l="19050" t="0" r="9525" b="0"/>
            <wp:docPr id="91" name="Рисунок 24" descr="C:\Users\АЗИЗА\Desktop\Без названия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ЗИЗА\Desktop\Без названия (5).png"/>
                    <pic:cNvPicPr>
                      <a:picLocks noChangeAspect="1" noChangeArrowheads="1"/>
                    </pic:cNvPicPr>
                  </pic:nvPicPr>
                  <pic:blipFill>
                    <a:blip r:embed="rId19"/>
                    <a:srcRect/>
                    <a:stretch>
                      <a:fillRect/>
                    </a:stretch>
                  </pic:blipFill>
                  <pic:spPr bwMode="auto">
                    <a:xfrm>
                      <a:off x="0" y="0"/>
                      <a:ext cx="1914525" cy="2381250"/>
                    </a:xfrm>
                    <a:prstGeom prst="rect">
                      <a:avLst/>
                    </a:prstGeom>
                    <a:noFill/>
                    <a:ln w="9525">
                      <a:noFill/>
                      <a:miter lim="800000"/>
                      <a:headEnd/>
                      <a:tailEnd/>
                    </a:ln>
                  </pic:spPr>
                </pic:pic>
              </a:graphicData>
            </a:graphic>
          </wp:inline>
        </w:drawing>
      </w:r>
    </w:p>
    <w:p w:rsidR="000349CE" w:rsidRDefault="000349CE" w:rsidP="0007047C">
      <w:pPr>
        <w:spacing w:after="0" w:line="240" w:lineRule="auto"/>
        <w:rPr>
          <w:rFonts w:ascii="Times New Roman" w:eastAsia="Times New Roman" w:hAnsi="Times New Roman" w:cs="Times New Roman"/>
          <w:b/>
          <w:bCs/>
          <w:color w:val="000000"/>
          <w:sz w:val="34"/>
          <w:szCs w:val="34"/>
          <w:lang w:val="fr-FR" w:eastAsia="fr-FR"/>
        </w:rPr>
      </w:pPr>
      <w:r w:rsidRPr="000349CE">
        <w:rPr>
          <w:rFonts w:ascii="Times New Roman" w:eastAsia="Times New Roman" w:hAnsi="Times New Roman" w:cs="Times New Roman"/>
          <w:b/>
          <w:bCs/>
          <w:color w:val="000000"/>
          <w:sz w:val="34"/>
          <w:szCs w:val="34"/>
          <w:lang w:val="fr-FR" w:eastAsia="fr-FR"/>
        </w:rPr>
        <w:t xml:space="preserve"> </w:t>
      </w:r>
    </w:p>
    <w:p w:rsidR="000349CE" w:rsidRDefault="000349CE" w:rsidP="0007047C">
      <w:pPr>
        <w:spacing w:after="0" w:line="240" w:lineRule="auto"/>
        <w:rPr>
          <w:rFonts w:ascii="Times New Roman" w:eastAsia="Times New Roman" w:hAnsi="Times New Roman" w:cs="Times New Roman"/>
          <w:b/>
          <w:bCs/>
          <w:color w:val="000000"/>
          <w:sz w:val="34"/>
          <w:szCs w:val="34"/>
          <w:lang w:val="fr-FR" w:eastAsia="fr-FR"/>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5</w:t>
      </w:r>
    </w:p>
    <w:p w:rsidR="005A6529" w:rsidRDefault="005A6529" w:rsidP="005A6529">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Materials used for electrical works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lastRenderedPageBreak/>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115AFA"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5A6529" w:rsidRDefault="005A6529" w:rsidP="0007047C">
      <w:pPr>
        <w:spacing w:after="0" w:line="240" w:lineRule="auto"/>
        <w:rPr>
          <w:rFonts w:ascii="Times New Roman" w:eastAsia="Times New Roman" w:hAnsi="Times New Roman" w:cs="Times New Roman"/>
          <w:b/>
          <w:bCs/>
          <w:color w:val="000000"/>
          <w:lang w:val="en-US" w:eastAsia="en-US"/>
        </w:rPr>
      </w:pPr>
      <w:r>
        <w:rPr>
          <w:rFonts w:ascii="Times New Roman" w:hAnsi="Times New Roman" w:cs="Times New Roman"/>
          <w:b/>
          <w:sz w:val="28"/>
          <w:szCs w:val="28"/>
          <w:lang w:val="en-US"/>
        </w:rPr>
        <w:t>Materials used for electrical works</w:t>
      </w:r>
      <w:r w:rsidRPr="0007047C">
        <w:rPr>
          <w:rFonts w:ascii="Times New Roman" w:eastAsia="Times New Roman" w:hAnsi="Times New Roman" w:cs="Times New Roman"/>
          <w:b/>
          <w:bCs/>
          <w:color w:val="000000"/>
          <w:lang w:val="en-US" w:eastAsia="en-US"/>
        </w:rPr>
        <w:t xml:space="preserve"> </w:t>
      </w:r>
    </w:p>
    <w:p w:rsidR="004C0C68" w:rsidRDefault="004C0C68" w:rsidP="005A6529">
      <w:pPr>
        <w:rPr>
          <w:rFonts w:ascii="Times New Roman" w:hAnsi="Times New Roman" w:cs="Times New Roman"/>
          <w:sz w:val="28"/>
          <w:szCs w:val="28"/>
          <w:lang w:val="en-US"/>
        </w:rPr>
      </w:pPr>
      <w:r w:rsidRPr="004C0C68">
        <w:rPr>
          <w:rFonts w:ascii="Times New Roman" w:hAnsi="Times New Roman" w:cs="Times New Roman"/>
          <w:noProof/>
          <w:sz w:val="28"/>
          <w:szCs w:val="28"/>
        </w:rPr>
        <w:drawing>
          <wp:inline distT="0" distB="0" distL="0" distR="0">
            <wp:extent cx="2735195" cy="1562100"/>
            <wp:effectExtent l="19050" t="0" r="8005" b="0"/>
            <wp:docPr id="90" name="Рисунок 8" descr="C:\Users\АЗИЗА\Desktop\AAEAAQAAAAAAAAcgAAAAJGI2N2YzNjc4LTk0MGYtNDRhMC1iNDc0LTM5Njc2Zjc5ODI4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AAEAAQAAAAAAAAcgAAAAJGI2N2YzNjc4LTk0MGYtNDRhMC1iNDc0LTM5Njc2Zjc5ODI4Mg.jpg"/>
                    <pic:cNvPicPr>
                      <a:picLocks noChangeAspect="1" noChangeArrowheads="1"/>
                    </pic:cNvPicPr>
                  </pic:nvPicPr>
                  <pic:blipFill>
                    <a:blip r:embed="rId20"/>
                    <a:srcRect/>
                    <a:stretch>
                      <a:fillRect/>
                    </a:stretch>
                  </pic:blipFill>
                  <pic:spPr bwMode="auto">
                    <a:xfrm>
                      <a:off x="0" y="0"/>
                      <a:ext cx="2735195" cy="1562100"/>
                    </a:xfrm>
                    <a:prstGeom prst="rect">
                      <a:avLst/>
                    </a:prstGeom>
                    <a:noFill/>
                    <a:ln w="9525">
                      <a:noFill/>
                      <a:miter lim="800000"/>
                      <a:headEnd/>
                      <a:tailEnd/>
                    </a:ln>
                  </pic:spPr>
                </pic:pic>
              </a:graphicData>
            </a:graphic>
          </wp:inline>
        </w:drawing>
      </w:r>
    </w:p>
    <w:p w:rsidR="0007047C" w:rsidRPr="00E656E9" w:rsidRDefault="0007047C" w:rsidP="005A6529">
      <w:pPr>
        <w:rPr>
          <w:rFonts w:ascii="Times New Roman" w:hAnsi="Times New Roman" w:cs="Times New Roman"/>
          <w:sz w:val="28"/>
          <w:szCs w:val="28"/>
          <w:lang w:val="en-US"/>
        </w:rPr>
      </w:pPr>
      <w:r w:rsidRPr="005A6529">
        <w:rPr>
          <w:rFonts w:ascii="Times New Roman" w:hAnsi="Times New Roman" w:cs="Times New Roman"/>
          <w:sz w:val="28"/>
          <w:szCs w:val="28"/>
          <w:lang w:val="en-US"/>
        </w:rPr>
        <w:t xml:space="preserve">Generally the materials used for electrical works divided into three types. </w:t>
      </w:r>
      <w:r w:rsidRPr="00E656E9">
        <w:rPr>
          <w:rFonts w:ascii="Times New Roman" w:hAnsi="Times New Roman" w:cs="Times New Roman"/>
          <w:sz w:val="28"/>
          <w:szCs w:val="28"/>
          <w:lang w:val="en-US"/>
        </w:rPr>
        <w:t>There are called Conductors, Insulators and Semiconductors. The materials which conduct the current horn one place to other place are called conductors, the materials do not conduct current i.e. it resists the current are called Insulator and the materials which have half of the properties of these two are called semiconductors, i.e. It conducted only a very low value of current. For this purpose conductors and insulators are widely used in Electrical department where as semiconductors are used in Electronics department.</w:t>
      </w:r>
    </w:p>
    <w:p w:rsidR="0007047C" w:rsidRPr="009852CB" w:rsidRDefault="00E50BD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Conductor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What is called conductor? The wire which carries (Conducts) current from the supply point to the load is called conductors. The material is operated by using the current is called load. Eg. Fan, Radio, Iron box, Mixie, Grinder, Bulb etc. Generally all types of metals are used for conducting purpose, some metals permit easily to allow the current flow through it. This type of metal is called “Good Conductors”.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Properties of conductor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To conduct the current easily.</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Would have low resistance.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Would have high tensile stress.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More flexibility.</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will not affected by the corrosion due to air (or) not affected by rain, heat.</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When a current is flowing through the conductor, it will get heated. Therefore it is not affected by heat.</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Easy to soldering.</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Cost is low and is easily available to buy it.</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Types of Conductor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Conductors are classified into three types depending upon the conducting property with low resistance there are solid conductors, liquid conductors and gas conductors.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Solid Conductors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Silver, Copper, Brass, Aluminium, Tungsten, Nichrome, Zine Iron are called good conductors. There are converted into thin wire and thin rod or strap for the purpose of conduction.</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We have to study about the metal is used for conduction and where there is used.</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Liquid Conductors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The conductors in the form of liquids are called as Liquid Conductors. Mercury, Sulphuric Acid, Nitrate are some of the liquid conductors used in batteries. Mercury is used in high power vapour lamps and automatic circuit breakers.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Gas Conductors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Organ, Helium, Neon, Nitrogen are some of the gas conductors. They are used in gas discharge lamps at high temperature.</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Insulators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Insulator is non-conducting material, i.e., it resists electricity. It has high resistance value, normally in Mega Ohms.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Properties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has high resistance and specific resistance.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High di-electric strength.</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Good Mechanical strength.</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Withstands high temperature.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May not get change in shape due to temperature.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May not absorb water.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Can be made to any shape.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Can not get fire easily.</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Classification of Insulators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Generally Insulators are classified into three types: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Hard Insulators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Ex.: Back lite, Porcelain, Wooden Plank, Glass, Mica, Ebonite</w:t>
      </w:r>
    </w:p>
    <w:p w:rsidR="0007047C" w:rsidRPr="009852CB" w:rsidRDefault="0007047C" w:rsidP="005A6529">
      <w:pPr>
        <w:rPr>
          <w:rFonts w:ascii="Times New Roman" w:hAnsi="Times New Roman" w:cs="Times New Roman"/>
          <w:b/>
          <w:sz w:val="28"/>
          <w:szCs w:val="28"/>
          <w:lang w:val="en-US"/>
        </w:rPr>
      </w:pPr>
      <w:bookmarkStart w:id="6" w:name="bookmark6"/>
      <w:r w:rsidRPr="009852CB">
        <w:rPr>
          <w:rFonts w:ascii="Times New Roman" w:hAnsi="Times New Roman" w:cs="Times New Roman"/>
          <w:b/>
          <w:sz w:val="28"/>
          <w:szCs w:val="28"/>
          <w:lang w:val="en-US"/>
        </w:rPr>
        <w:t>Soft Insulators</w:t>
      </w:r>
      <w:bookmarkEnd w:id="6"/>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Ex.: Rubber, Poly-Vinyl Chloride, Varnish coated papers, Micanite, Pressphan paper</w:t>
      </w:r>
    </w:p>
    <w:p w:rsidR="0007047C" w:rsidRPr="009852CB" w:rsidRDefault="0007047C" w:rsidP="005A6529">
      <w:pPr>
        <w:rPr>
          <w:rFonts w:ascii="Times New Roman" w:hAnsi="Times New Roman" w:cs="Times New Roman"/>
          <w:b/>
          <w:sz w:val="28"/>
          <w:szCs w:val="28"/>
          <w:lang w:val="en-US"/>
        </w:rPr>
      </w:pPr>
      <w:bookmarkStart w:id="7" w:name="bookmark7"/>
      <w:r w:rsidRPr="009852CB">
        <w:rPr>
          <w:rFonts w:ascii="Times New Roman" w:hAnsi="Times New Roman" w:cs="Times New Roman"/>
          <w:b/>
          <w:sz w:val="28"/>
          <w:szCs w:val="28"/>
          <w:lang w:val="en-US"/>
        </w:rPr>
        <w:t>Liquid Insulators</w:t>
      </w:r>
      <w:bookmarkEnd w:id="7"/>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Ex.: Mineral oil, Shellac, Varnish</w:t>
      </w:r>
    </w:p>
    <w:p w:rsidR="0007047C" w:rsidRPr="009852CB" w:rsidRDefault="0007047C" w:rsidP="005A6529">
      <w:pPr>
        <w:rPr>
          <w:rFonts w:ascii="Times New Roman" w:hAnsi="Times New Roman" w:cs="Times New Roman"/>
          <w:b/>
          <w:sz w:val="28"/>
          <w:szCs w:val="28"/>
          <w:lang w:val="en-US"/>
        </w:rPr>
      </w:pPr>
      <w:bookmarkStart w:id="8" w:name="bookmark8"/>
      <w:r w:rsidRPr="009852CB">
        <w:rPr>
          <w:rFonts w:ascii="Times New Roman" w:hAnsi="Times New Roman" w:cs="Times New Roman"/>
          <w:b/>
          <w:sz w:val="28"/>
          <w:szCs w:val="28"/>
          <w:lang w:val="en-US"/>
        </w:rPr>
        <w:t>Tools and their uses</w:t>
      </w:r>
      <w:bookmarkEnd w:id="8"/>
    </w:p>
    <w:p w:rsidR="0007047C" w:rsidRPr="009852CB" w:rsidRDefault="0007047C" w:rsidP="005A6529">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For the betterment of our electrical works a number of minor and major tools are used. </w:t>
      </w:r>
      <w:r w:rsidRPr="009852CB">
        <w:rPr>
          <w:rFonts w:ascii="Times New Roman" w:hAnsi="Times New Roman" w:cs="Times New Roman"/>
          <w:b/>
          <w:sz w:val="28"/>
          <w:szCs w:val="28"/>
          <w:lang w:val="en-US"/>
        </w:rPr>
        <w:t xml:space="preserve">Cutting pliers </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In electrical tools cutting plier is the most important tool. It is used to cut the cables and to tighten them. The handles of the plier is, wrapped by rubber even to be used in current supply. It is also used to fix or remove screws.</w:t>
      </w:r>
    </w:p>
    <w:p w:rsidR="009852CB" w:rsidRPr="009852CB" w:rsidRDefault="0007047C" w:rsidP="005A6529">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 </w:t>
      </w:r>
      <w:r w:rsidRPr="009852CB">
        <w:rPr>
          <w:rFonts w:ascii="Times New Roman" w:hAnsi="Times New Roman" w:cs="Times New Roman"/>
          <w:b/>
          <w:sz w:val="28"/>
          <w:szCs w:val="28"/>
          <w:lang w:val="en-US"/>
        </w:rPr>
        <w:t>L</w:t>
      </w:r>
      <w:r w:rsidR="009852CB" w:rsidRPr="009852CB">
        <w:rPr>
          <w:rFonts w:ascii="Times New Roman" w:hAnsi="Times New Roman" w:cs="Times New Roman"/>
          <w:b/>
          <w:sz w:val="28"/>
          <w:szCs w:val="28"/>
          <w:lang w:val="en-US"/>
        </w:rPr>
        <w:t>ong nose plier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fix and remove screws in narrow gaps. It is widely used while repairing radios and</w:t>
      </w:r>
      <w:r w:rsidR="009852C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speakers.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Knife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remove the insulation in electric cables. The handle of a knife is made up of wood or plastic. Its length is in four or five inches to keep easily in shirt pockets.</w:t>
      </w:r>
    </w:p>
    <w:p w:rsidR="009852CB"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S</w:t>
      </w:r>
      <w:r w:rsidR="009852CB" w:rsidRPr="009852CB">
        <w:rPr>
          <w:rFonts w:ascii="Times New Roman" w:hAnsi="Times New Roman" w:cs="Times New Roman"/>
          <w:b/>
          <w:sz w:val="28"/>
          <w:szCs w:val="28"/>
          <w:lang w:val="en-US"/>
        </w:rPr>
        <w:t>crewdriver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fix and tighten the screws. The point of a screwdriver should be flat to be fixed in the gap in the head of a screw. It is available in different sizes from 4.5 inches to 12 inches. It is named according to its length. Its handle is made up of wood or plastic. Wooden handles are better to be used for long period than plastic handled Screw Driver.</w:t>
      </w:r>
    </w:p>
    <w:p w:rsidR="009852CB"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C</w:t>
      </w:r>
      <w:r w:rsidR="009852CB" w:rsidRPr="009852CB">
        <w:rPr>
          <w:rFonts w:ascii="Times New Roman" w:hAnsi="Times New Roman" w:cs="Times New Roman"/>
          <w:b/>
          <w:sz w:val="28"/>
          <w:szCs w:val="28"/>
          <w:lang w:val="en-US"/>
        </w:rPr>
        <w:t>onnecting screwdriver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also a type of ScrewDriver. Its handle is made of plastic. It is available in small sizes. It is used to fix and tighten screws in joints, and poles. It is of 4.5 or 5 inches.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It is the essential tool of a electrician. It is also like connecting screw Driver in size.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Its handle is also made up of slots. In its handle a visible pipe like part is fixed in it a neon bulb is fixed with a screw metal and there is a clip in its head. All these parts are connected using a cable. It is used to check current supply in electric circuits. If there is a current supply in the circuit the neon bulb glows.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Pocker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has a sharp end. It is used to make holes to fix screws in electric boards.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make holes on walls. It is available in 8 SWG or 6SWG sizes. Its handle is made up of iron. By hammering its handle, required holes are made by the sharp points.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Tube jumper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make holes on walls. But it is used to make holes between the walls to connect electric cables. One side of this jumper is like a saw. The hammer is used to make holes and rotate the jumper clockwise to make holes easily and quickly.</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Wood saw</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cut wooden boxes, sticks and round blocks for the required size.</w:t>
      </w:r>
    </w:p>
    <w:p w:rsidR="000C3AF3" w:rsidRPr="009852CB" w:rsidRDefault="000C3AF3"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Hacksaw</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cut PVC or metal pipes and metal frames. The frame of hack saw is made up of Iron and the handle is made up of wood. A clip is fixed in its other end to adjust the length.</w:t>
      </w:r>
    </w:p>
    <w:p w:rsidR="009852CB"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B</w:t>
      </w:r>
      <w:r w:rsidR="009852CB" w:rsidRPr="009852CB">
        <w:rPr>
          <w:rFonts w:ascii="Times New Roman" w:hAnsi="Times New Roman" w:cs="Times New Roman"/>
          <w:b/>
          <w:sz w:val="28"/>
          <w:szCs w:val="28"/>
          <w:lang w:val="en-US"/>
        </w:rPr>
        <w:t>all pane hammer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As its head is round shaped like a ball it is called so. Its head is made up of iron and handle is made up of wood. It is used to fix needles and bend iron rods. It is available in different weights.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Clawhammer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In this type of hammer of end is flat, the other bent and there is a claw in the end. It is used to remove nails and hammering the nails.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Mallet</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fully made up of wood. It is mostly used for woodet works.</w:t>
      </w:r>
    </w:p>
    <w:p w:rsidR="000C3AF3"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Hand drilling machine</w:t>
      </w:r>
    </w:p>
    <w:p w:rsidR="000C3AF3" w:rsidRPr="00E656E9" w:rsidRDefault="000C3AF3"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It is used to make holes in wooden materials. In one end of this machine a chuck is available to fix required drilling bit. Fixing it i wood by keeping the handle tightly, holes are made by rotating the cli</w:t>
      </w:r>
    </w:p>
    <w:p w:rsidR="000C3AF3"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 xml:space="preserve">Files  </w:t>
      </w:r>
    </w:p>
    <w:p w:rsidR="000C3AF3" w:rsidRPr="00E656E9" w:rsidRDefault="000C3AF3"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correct the size and smooth the upper part c metals. It is named according to the size and the rough surface fo smoothing other surface.</w:t>
      </w:r>
    </w:p>
    <w:p w:rsidR="009852CB" w:rsidRPr="009852CB" w:rsidRDefault="000C3AF3"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T</w:t>
      </w:r>
      <w:r w:rsidR="009852CB" w:rsidRPr="009852CB">
        <w:rPr>
          <w:rFonts w:ascii="Times New Roman" w:hAnsi="Times New Roman" w:cs="Times New Roman"/>
          <w:b/>
          <w:sz w:val="28"/>
          <w:szCs w:val="28"/>
          <w:lang w:val="en-US"/>
        </w:rPr>
        <w:t>rysquare</w:t>
      </w:r>
    </w:p>
    <w:p w:rsidR="000C3AF3" w:rsidRPr="00E656E9" w:rsidRDefault="000C3AF3"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for measuring angles of 90: (Right angle) Measure-ments in mile metre are marked in its scale. It is used to measure 90 right angle accurately.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9852CB" w:rsidRDefault="0035036A" w:rsidP="009852CB">
      <w:pPr>
        <w:rPr>
          <w:rFonts w:ascii="Times New Roman" w:hAnsi="Times New Roman" w:cs="Times New Roman"/>
          <w:b/>
          <w:sz w:val="28"/>
          <w:szCs w:val="28"/>
          <w:lang w:val="en-US"/>
        </w:rPr>
      </w:pPr>
      <w:r w:rsidRPr="00F45C09">
        <w:rPr>
          <w:rFonts w:ascii="Times New Roman" w:eastAsia="Times New Roman" w:hAnsi="Times New Roman" w:cs="Times New Roman"/>
          <w:sz w:val="28"/>
          <w:szCs w:val="28"/>
          <w:lang w:val="en-US"/>
        </w:rPr>
        <w:t>Prepare the report on the theme: “</w:t>
      </w:r>
      <w:r w:rsidR="009852CB" w:rsidRPr="009852CB">
        <w:rPr>
          <w:rFonts w:ascii="Times New Roman" w:hAnsi="Times New Roman" w:cs="Times New Roman"/>
          <w:sz w:val="28"/>
          <w:szCs w:val="28"/>
          <w:lang w:val="en-US"/>
        </w:rPr>
        <w:t>Materials used for electrical works</w:t>
      </w:r>
      <w:r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133F0F" w:rsidP="0035036A">
      <w:pPr>
        <w:pStyle w:val="ad"/>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What is called conductor? </w:t>
      </w:r>
    </w:p>
    <w:p w:rsidR="0035036A" w:rsidRPr="000E5D1F" w:rsidRDefault="00133F0F"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What properties of conductor </w:t>
      </w:r>
      <w:r w:rsidR="0035036A" w:rsidRPr="000E5D1F">
        <w:rPr>
          <w:rFonts w:ascii="Times New Roman" w:hAnsi="Times New Roman" w:cs="Times New Roman"/>
          <w:sz w:val="28"/>
          <w:szCs w:val="28"/>
          <w:lang w:val="en-US"/>
        </w:rPr>
        <w:t>do you know?</w:t>
      </w:r>
    </w:p>
    <w:p w:rsidR="00133F0F" w:rsidRPr="00133F0F" w:rsidRDefault="00133F0F" w:rsidP="00133F0F">
      <w:pPr>
        <w:tabs>
          <w:tab w:val="left" w:pos="4170"/>
        </w:tabs>
        <w:rPr>
          <w:rFonts w:ascii="Times New Roman" w:hAnsi="Times New Roman" w:cs="Times New Roman"/>
          <w:sz w:val="28"/>
          <w:szCs w:val="28"/>
          <w:lang w:val="en-US"/>
        </w:rPr>
      </w:pPr>
      <w:r w:rsidRPr="00133F0F">
        <w:rPr>
          <w:rFonts w:ascii="Times New Roman" w:hAnsi="Times New Roman" w:cs="Times New Roman"/>
          <w:sz w:val="28"/>
          <w:szCs w:val="28"/>
          <w:lang w:val="en-US"/>
        </w:rPr>
        <w:t>Name these tools and their uses</w:t>
      </w:r>
      <w:r w:rsidRPr="00133F0F">
        <w:rPr>
          <w:rFonts w:ascii="Times New Roman" w:hAnsi="Times New Roman" w:cs="Times New Roman"/>
          <w:sz w:val="28"/>
          <w:szCs w:val="28"/>
          <w:lang w:val="en-US"/>
        </w:rPr>
        <w:tab/>
      </w:r>
    </w:p>
    <w:p w:rsidR="002E6B5F" w:rsidRPr="000E5D1F" w:rsidRDefault="002E6B5F" w:rsidP="0035036A">
      <w:pPr>
        <w:pStyle w:val="ad"/>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1990725" cy="1990725"/>
            <wp:effectExtent l="19050" t="0" r="9525" b="0"/>
            <wp:docPr id="2297" name="Рисунок 2297" descr="C:\Users\АЗИЗА\Desktop\Imageres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descr="C:\Users\АЗИЗА\Desktop\Imageresizer.jpg"/>
                    <pic:cNvPicPr>
                      <a:picLocks noChangeAspect="1" noChangeArrowheads="1"/>
                    </pic:cNvPicPr>
                  </pic:nvPicPr>
                  <pic:blipFill>
                    <a:blip r:embed="rId21" cstate="print"/>
                    <a:srcRect/>
                    <a:stretch>
                      <a:fillRect/>
                    </a:stretch>
                  </pic:blipFill>
                  <pic:spPr bwMode="auto">
                    <a:xfrm>
                      <a:off x="0" y="0"/>
                      <a:ext cx="1992091" cy="1992091"/>
                    </a:xfrm>
                    <a:prstGeom prst="rect">
                      <a:avLst/>
                    </a:prstGeom>
                    <a:noFill/>
                    <a:ln w="9525">
                      <a:noFill/>
                      <a:miter lim="800000"/>
                      <a:headEnd/>
                      <a:tailEnd/>
                    </a:ln>
                  </pic:spPr>
                </pic:pic>
              </a:graphicData>
            </a:graphic>
          </wp:inline>
        </w:drawing>
      </w:r>
      <w:r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hAnsi="Times New Roman" w:cs="Times New Roman"/>
          <w:noProof/>
          <w:sz w:val="28"/>
          <w:szCs w:val="28"/>
        </w:rPr>
        <w:drawing>
          <wp:inline distT="0" distB="0" distL="0" distR="0">
            <wp:extent cx="1533525" cy="1990725"/>
            <wp:effectExtent l="19050" t="0" r="9525" b="0"/>
            <wp:docPr id="2298" name="Рисунок 2298" descr="C:\Users\АЗИЗА\Desktop\1Pc-60mm-Quick-Release-Magnetic-Screwdriver-Bit-Holder-2Pcs-80mm-120mm-Socket-Extension-Bar-Connecting-R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descr="C:\Users\АЗИЗА\Desktop\1Pc-60mm-Quick-Release-Magnetic-Screwdriver-Bit-Holder-2Pcs-80mm-120mm-Socket-Extension-Bar-Connecting-Rod.jpg"/>
                    <pic:cNvPicPr>
                      <a:picLocks noChangeAspect="1" noChangeArrowheads="1"/>
                    </pic:cNvPicPr>
                  </pic:nvPicPr>
                  <pic:blipFill>
                    <a:blip r:embed="rId22" cstate="print"/>
                    <a:srcRect/>
                    <a:stretch>
                      <a:fillRect/>
                    </a:stretch>
                  </pic:blipFill>
                  <pic:spPr bwMode="auto">
                    <a:xfrm>
                      <a:off x="0" y="0"/>
                      <a:ext cx="1533525" cy="1990725"/>
                    </a:xfrm>
                    <a:prstGeom prst="rect">
                      <a:avLst/>
                    </a:prstGeom>
                    <a:noFill/>
                    <a:ln w="9525">
                      <a:noFill/>
                      <a:miter lim="800000"/>
                      <a:headEnd/>
                      <a:tailEnd/>
                    </a:ln>
                  </pic:spPr>
                </pic:pic>
              </a:graphicData>
            </a:graphic>
          </wp:inline>
        </w:drawing>
      </w:r>
      <w:r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895475" cy="1933575"/>
            <wp:effectExtent l="19050" t="0" r="9525" b="0"/>
            <wp:docPr id="2299" name="Рисунок 2299" descr="C:\Users\АЗИЗА\Desktop\Double-color-dipped-handle-long-nose-pli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descr="C:\Users\АЗИЗА\Desktop\Double-color-dipped-handle-long-nose-pliers.jpg"/>
                    <pic:cNvPicPr>
                      <a:picLocks noChangeAspect="1" noChangeArrowheads="1"/>
                    </pic:cNvPicPr>
                  </pic:nvPicPr>
                  <pic:blipFill>
                    <a:blip r:embed="rId23"/>
                    <a:srcRect/>
                    <a:stretch>
                      <a:fillRect/>
                    </a:stretch>
                  </pic:blipFill>
                  <pic:spPr bwMode="auto">
                    <a:xfrm>
                      <a:off x="0" y="0"/>
                      <a:ext cx="1906087" cy="1944400"/>
                    </a:xfrm>
                    <a:prstGeom prst="rect">
                      <a:avLst/>
                    </a:prstGeom>
                    <a:noFill/>
                    <a:ln w="9525">
                      <a:noFill/>
                      <a:miter lim="800000"/>
                      <a:headEnd/>
                      <a:tailEnd/>
                    </a:ln>
                  </pic:spPr>
                </pic:pic>
              </a:graphicData>
            </a:graphic>
          </wp:inline>
        </w:drawing>
      </w:r>
      <w:r w:rsidR="00133F0F"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133F0F">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676400" cy="1676400"/>
            <wp:effectExtent l="19050" t="0" r="0" b="0"/>
            <wp:docPr id="2300" name="Рисунок 2300" descr="C:\Users\АЗИЗА\Desktop\Без назва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descr="C:\Users\АЗИЗА\Desktop\Без названия (1).jpg"/>
                    <pic:cNvPicPr>
                      <a:picLocks noChangeAspect="1" noChangeArrowheads="1"/>
                    </pic:cNvPicPr>
                  </pic:nvPicPr>
                  <pic:blipFill>
                    <a:blip r:embed="rId24"/>
                    <a:srcRect/>
                    <a:stretch>
                      <a:fillRect/>
                    </a:stretch>
                  </pic:blipFill>
                  <pic:spPr bwMode="auto">
                    <a:xfrm>
                      <a:off x="0" y="0"/>
                      <a:ext cx="1676400" cy="1676400"/>
                    </a:xfrm>
                    <a:prstGeom prst="rect">
                      <a:avLst/>
                    </a:prstGeom>
                    <a:noFill/>
                    <a:ln w="9525">
                      <a:noFill/>
                      <a:miter lim="800000"/>
                      <a:headEnd/>
                      <a:tailEnd/>
                    </a:ln>
                  </pic:spPr>
                </pic:pic>
              </a:graphicData>
            </a:graphic>
          </wp:inline>
        </w:drawing>
      </w:r>
      <w:r w:rsidR="00133F0F"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133F0F">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085975" cy="1676400"/>
            <wp:effectExtent l="19050" t="0" r="9525" b="0"/>
            <wp:docPr id="2301" name="Рисунок 2301"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descr="C:\Users\АЗИЗА\Desktop\Без названия.jpg"/>
                    <pic:cNvPicPr>
                      <a:picLocks noChangeAspect="1" noChangeArrowheads="1"/>
                    </pic:cNvPicPr>
                  </pic:nvPicPr>
                  <pic:blipFill>
                    <a:blip r:embed="rId25"/>
                    <a:srcRect/>
                    <a:stretch>
                      <a:fillRect/>
                    </a:stretch>
                  </pic:blipFill>
                  <pic:spPr bwMode="auto">
                    <a:xfrm>
                      <a:off x="0" y="0"/>
                      <a:ext cx="2085975" cy="1676400"/>
                    </a:xfrm>
                    <a:prstGeom prst="rect">
                      <a:avLst/>
                    </a:prstGeom>
                    <a:noFill/>
                    <a:ln w="9525">
                      <a:noFill/>
                      <a:miter lim="800000"/>
                      <a:headEnd/>
                      <a:tailEnd/>
                    </a:ln>
                  </pic:spPr>
                </pic:pic>
              </a:graphicData>
            </a:graphic>
          </wp:inline>
        </w:drawing>
      </w:r>
      <w:r w:rsidR="00133F0F"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133F0F">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400300" cy="1675716"/>
            <wp:effectExtent l="19050" t="0" r="0" b="0"/>
            <wp:docPr id="2302" name="Рисунок 2302" descr="C:\Users\АЗИЗА\Desktop\Без назван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descr="C:\Users\АЗИЗА\Desktop\Без названия (2).jpg"/>
                    <pic:cNvPicPr>
                      <a:picLocks noChangeAspect="1" noChangeArrowheads="1"/>
                    </pic:cNvPicPr>
                  </pic:nvPicPr>
                  <pic:blipFill>
                    <a:blip r:embed="rId26"/>
                    <a:srcRect/>
                    <a:stretch>
                      <a:fillRect/>
                    </a:stretch>
                  </pic:blipFill>
                  <pic:spPr bwMode="auto">
                    <a:xfrm>
                      <a:off x="0" y="0"/>
                      <a:ext cx="2401814" cy="1676773"/>
                    </a:xfrm>
                    <a:prstGeom prst="rect">
                      <a:avLst/>
                    </a:prstGeom>
                    <a:noFill/>
                    <a:ln w="9525">
                      <a:noFill/>
                      <a:miter lim="800000"/>
                      <a:headEnd/>
                      <a:tailEnd/>
                    </a:ln>
                  </pic:spPr>
                </pic:pic>
              </a:graphicData>
            </a:graphic>
          </wp:inline>
        </w:drawing>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133F0F" w:rsidRDefault="0035036A" w:rsidP="0035036A">
      <w:pPr>
        <w:pStyle w:val="ad"/>
        <w:rPr>
          <w:rFonts w:ascii="Times New Roman" w:eastAsia="Times New Roman" w:hAnsi="Times New Roman" w:cs="Times New Roman"/>
          <w:sz w:val="28"/>
          <w:szCs w:val="28"/>
          <w:lang w:val="en-US"/>
        </w:rPr>
      </w:pPr>
      <w:r w:rsidRPr="00F45C09">
        <w:rPr>
          <w:rFonts w:ascii="Times New Roman" w:eastAsia="Times New Roman" w:hAnsi="Times New Roman" w:cs="Times New Roman"/>
          <w:sz w:val="28"/>
          <w:szCs w:val="28"/>
          <w:lang w:val="en-US"/>
        </w:rPr>
        <w:t>3. Read</w:t>
      </w:r>
      <w:r w:rsidR="00133F0F">
        <w:rPr>
          <w:rFonts w:ascii="Times New Roman" w:eastAsia="Times New Roman" w:hAnsi="Times New Roman" w:cs="Times New Roman"/>
          <w:sz w:val="28"/>
          <w:szCs w:val="28"/>
          <w:lang w:val="en-US"/>
        </w:rPr>
        <w:t xml:space="preserve"> </w:t>
      </w:r>
      <w:r w:rsidRPr="00F45C09">
        <w:rPr>
          <w:rFonts w:ascii="Times New Roman" w:eastAsia="Times New Roman" w:hAnsi="Times New Roman" w:cs="Times New Roman"/>
          <w:sz w:val="28"/>
          <w:szCs w:val="28"/>
          <w:lang w:val="en-US"/>
        </w:rPr>
        <w:t xml:space="preserve">the text and </w:t>
      </w:r>
      <w:r w:rsidR="00133F0F">
        <w:rPr>
          <w:rFonts w:ascii="Times New Roman" w:eastAsia="Times New Roman" w:hAnsi="Times New Roman" w:cs="Times New Roman"/>
          <w:sz w:val="28"/>
          <w:szCs w:val="28"/>
          <w:lang w:val="en-US"/>
        </w:rPr>
        <w:t>translate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lastRenderedPageBreak/>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6</w:t>
      </w:r>
    </w:p>
    <w:p w:rsidR="00133F0F" w:rsidRPr="00E656E9" w:rsidRDefault="005A6529" w:rsidP="00133F0F">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133F0F">
        <w:rPr>
          <w:rFonts w:ascii="Times New Roman" w:hAnsi="Times New Roman" w:cs="Times New Roman"/>
          <w:b/>
          <w:sz w:val="28"/>
          <w:szCs w:val="28"/>
          <w:lang w:val="en-US"/>
        </w:rPr>
        <w:t>Fuse unit</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0C3AF3" w:rsidRPr="00133F0F" w:rsidRDefault="005A6529" w:rsidP="00133F0F">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0C3AF3" w:rsidRPr="00E656E9" w:rsidRDefault="00133F0F" w:rsidP="005D5ABA">
      <w:pPr>
        <w:rPr>
          <w:rFonts w:ascii="Times New Roman" w:hAnsi="Times New Roman" w:cs="Times New Roman"/>
          <w:b/>
          <w:sz w:val="28"/>
          <w:szCs w:val="28"/>
          <w:lang w:val="en-US"/>
        </w:rPr>
      </w:pPr>
      <w:r>
        <w:rPr>
          <w:rFonts w:ascii="Times New Roman" w:hAnsi="Times New Roman" w:cs="Times New Roman"/>
          <w:b/>
          <w:sz w:val="28"/>
          <w:szCs w:val="28"/>
          <w:lang w:val="en-US"/>
        </w:rPr>
        <w:t>Fuse unit</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Function: Afuse in meant for protecting the circuit from damage if a short circuit developes some were in the wiring (or) in the connected appliances. Like a switch it instantly breaks the circuit and the flow of current in the circuit is interrupted at once. It does so automatically by melting off it self. A fuse in made of a metallic wire (tin, lead and Zinc alloy) having a low melting point and so life at any instant any excessive current passed through the circuit, its heat melts of the fuse. When the fuse blows it is a clear indication that something has gone wrong some were in the system. Every electrical circuit must there</w:t>
      </w:r>
      <w:r w:rsidRPr="00E656E9">
        <w:rPr>
          <w:rFonts w:ascii="Times New Roman" w:hAnsi="Times New Roman" w:cs="Times New Roman"/>
          <w:sz w:val="28"/>
          <w:szCs w:val="28"/>
          <w:lang w:val="en-US"/>
        </w:rPr>
        <w:softHyphen/>
        <w:t>fore have a fuse of the correct rating as a protective device. Fuses are usally rated for 5 Amps, 10 Amps and 15 Amps</w:t>
      </w:r>
    </w:p>
    <w:p w:rsidR="000C3AF3" w:rsidRPr="00133F0F" w:rsidRDefault="000C3AF3" w:rsidP="005D5ABA">
      <w:pPr>
        <w:rPr>
          <w:rFonts w:ascii="Times New Roman" w:hAnsi="Times New Roman" w:cs="Times New Roman"/>
          <w:b/>
          <w:sz w:val="28"/>
          <w:szCs w:val="28"/>
          <w:lang w:val="en-US"/>
        </w:rPr>
      </w:pPr>
      <w:r w:rsidRPr="00133F0F">
        <w:rPr>
          <w:rFonts w:ascii="Times New Roman" w:hAnsi="Times New Roman" w:cs="Times New Roman"/>
          <w:b/>
          <w:sz w:val="28"/>
          <w:szCs w:val="28"/>
          <w:lang w:val="en-US"/>
        </w:rPr>
        <w:t>Types of fuses: Kitkate porceilin fuse unit, HRC fuse, Cartridge fuse.</w:t>
      </w:r>
    </w:p>
    <w:p w:rsidR="000C3AF3" w:rsidRPr="00E656E9" w:rsidRDefault="000C3AF3" w:rsidP="005D5ABA">
      <w:pPr>
        <w:rPr>
          <w:rFonts w:ascii="Times New Roman" w:hAnsi="Times New Roman" w:cs="Times New Roman"/>
          <w:sz w:val="28"/>
          <w:szCs w:val="28"/>
          <w:lang w:val="en-US"/>
        </w:rPr>
      </w:pPr>
      <w:r w:rsidRPr="005D5ABA">
        <w:rPr>
          <w:rFonts w:ascii="Times New Roman" w:hAnsi="Times New Roman" w:cs="Times New Roman"/>
          <w:sz w:val="28"/>
          <w:szCs w:val="28"/>
          <w:lang w:val="en-US"/>
        </w:rPr>
        <w:t xml:space="preserve"> Cartridge fuse: This type of fuse in mostly used in T.V, Radio, Record plier, Voltage stabiliser, etc. </w:t>
      </w:r>
      <w:r w:rsidRPr="00E656E9">
        <w:rPr>
          <w:rFonts w:ascii="Times New Roman" w:hAnsi="Times New Roman" w:cs="Times New Roman"/>
          <w:sz w:val="28"/>
          <w:szCs w:val="28"/>
          <w:lang w:val="en-US"/>
        </w:rPr>
        <w:t>They are in the shape of a capsule in which the fuse wire is stretched in a gas tube with metalic caps at each end. The blown of fuse wire can be seen stright away. This type of fuse is easy to replace by simply pressing it into its seat.</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Kit Kat type fuse: These are the ones mostly used in domestic installations. This fuse consists of a proclaim base having two fixed contacts, for connecting the incoming and </w:t>
      </w:r>
      <w:r w:rsidRPr="00E656E9">
        <w:rPr>
          <w:rFonts w:ascii="Times New Roman" w:hAnsi="Times New Roman" w:cs="Times New Roman"/>
          <w:sz w:val="28"/>
          <w:szCs w:val="28"/>
          <w:lang w:val="en-US"/>
        </w:rPr>
        <w:lastRenderedPageBreak/>
        <w:t>outgoing cables. The bottom part of the fuse is called the base and the top is called the fuse carrier. The line and a load wires are connected in the base terminals and the carrier is provided with a fuse. The base fixed but the carrier is removable.</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Wall socket: It has ready to give supply to the soldering iron, Table Fan, Radio, T.V and other electrical appliances. It has two pin, 3 pin and 5 pin socket for connecting plus, it is usually rated for 5 Amps and 15 Amps.</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Ceiling rose: Ceiling fan (or) Tube lamps are get supply from this ceiling rose. It has two or Three brozz plates with connecting terminal screws.</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Types of Ceiling rose: Two plate ceiling rose, Three plate ceiling rose.</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133F0F" w:rsidRDefault="00133F0F" w:rsidP="00133F0F">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3F0F" w:rsidRDefault="00133F0F" w:rsidP="00133F0F">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33F0F" w:rsidRPr="00133F0F" w:rsidRDefault="00133F0F" w:rsidP="00133F0F">
      <w:pPr>
        <w:pStyle w:val="ad"/>
        <w:rPr>
          <w:rFonts w:ascii="Times New Roman" w:eastAsia="Times New Roman" w:hAnsi="Times New Roman" w:cs="Times New Roman"/>
          <w:sz w:val="28"/>
          <w:szCs w:val="28"/>
          <w:lang w:val="en-US"/>
        </w:rPr>
      </w:pPr>
      <w:r w:rsidRPr="00133F0F">
        <w:rPr>
          <w:rFonts w:ascii="Times New Roman" w:eastAsia="Times New Roman" w:hAnsi="Times New Roman" w:cs="Times New Roman"/>
          <w:sz w:val="28"/>
          <w:szCs w:val="28"/>
          <w:lang w:val="en-US"/>
        </w:rPr>
        <w:t>Prepare the report on the theme: “</w:t>
      </w:r>
      <w:r w:rsidRPr="00133F0F">
        <w:rPr>
          <w:rFonts w:ascii="Times New Roman" w:hAnsi="Times New Roman" w:cs="Times New Roman"/>
          <w:sz w:val="28"/>
          <w:szCs w:val="28"/>
          <w:lang w:val="en-US"/>
        </w:rPr>
        <w:t>Fuse unit</w:t>
      </w:r>
      <w:r w:rsidRPr="00133F0F">
        <w:rPr>
          <w:rFonts w:ascii="Times New Roman" w:eastAsia="Times New Roman" w:hAnsi="Times New Roman" w:cs="Times New Roman"/>
          <w:sz w:val="28"/>
          <w:szCs w:val="28"/>
          <w:lang w:val="en-US"/>
        </w:rPr>
        <w:t>”</w:t>
      </w:r>
    </w:p>
    <w:p w:rsidR="00133F0F" w:rsidRPr="00133F0F" w:rsidRDefault="00133F0F" w:rsidP="00133F0F">
      <w:pPr>
        <w:pStyle w:val="ad"/>
        <w:rPr>
          <w:rFonts w:ascii="Times New Roman" w:hAnsi="Times New Roman" w:cs="Times New Roman"/>
          <w:b/>
          <w:sz w:val="28"/>
          <w:szCs w:val="28"/>
          <w:lang w:val="en-US"/>
        </w:rPr>
      </w:pPr>
      <w:r w:rsidRPr="00133F0F">
        <w:rPr>
          <w:rFonts w:ascii="Times New Roman" w:eastAsia="Times New Roman" w:hAnsi="Times New Roman" w:cs="Times New Roman"/>
          <w:sz w:val="28"/>
          <w:szCs w:val="28"/>
          <w:lang w:val="en-US"/>
        </w:rPr>
        <w:t>Make up the situation</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133F0F" w:rsidRPr="00133F0F" w:rsidRDefault="00133F0F" w:rsidP="00133F0F">
      <w:pPr>
        <w:pStyle w:val="ad"/>
        <w:rPr>
          <w:rFonts w:ascii="Times New Roman" w:hAnsi="Times New Roman" w:cs="Times New Roman"/>
          <w:sz w:val="28"/>
          <w:szCs w:val="28"/>
          <w:lang w:val="en-US"/>
        </w:rPr>
      </w:pPr>
      <w:r>
        <w:rPr>
          <w:rFonts w:ascii="Times New Roman" w:hAnsi="Times New Roman" w:cs="Times New Roman"/>
          <w:sz w:val="28"/>
          <w:szCs w:val="28"/>
          <w:lang w:val="en-US"/>
        </w:rPr>
        <w:t>What are the functions</w:t>
      </w:r>
      <w:r w:rsidRPr="00133F0F">
        <w:rPr>
          <w:rFonts w:ascii="Times New Roman" w:hAnsi="Times New Roman" w:cs="Times New Roman"/>
          <w:sz w:val="28"/>
          <w:szCs w:val="28"/>
          <w:lang w:val="en-US"/>
        </w:rPr>
        <w:t xml:space="preserve"> of fuses</w:t>
      </w:r>
      <w:r>
        <w:rPr>
          <w:rFonts w:ascii="Times New Roman" w:hAnsi="Times New Roman" w:cs="Times New Roman"/>
          <w:sz w:val="28"/>
          <w:szCs w:val="28"/>
          <w:lang w:val="en-US"/>
        </w:rPr>
        <w:t>?</w:t>
      </w:r>
      <w:r w:rsidRPr="00133F0F">
        <w:rPr>
          <w:rFonts w:ascii="Times New Roman" w:hAnsi="Times New Roman" w:cs="Times New Roman"/>
          <w:sz w:val="28"/>
          <w:szCs w:val="28"/>
          <w:lang w:val="en-US"/>
        </w:rPr>
        <w:t xml:space="preserve"> </w:t>
      </w:r>
    </w:p>
    <w:p w:rsidR="00133F0F" w:rsidRPr="00133F0F" w:rsidRDefault="00133F0F" w:rsidP="00133F0F">
      <w:pPr>
        <w:pStyle w:val="ad"/>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Explain the </w:t>
      </w:r>
      <w:r>
        <w:rPr>
          <w:rFonts w:ascii="Times New Roman" w:hAnsi="Times New Roman" w:cs="Times New Roman"/>
          <w:sz w:val="28"/>
          <w:szCs w:val="28"/>
          <w:lang w:val="en-US"/>
        </w:rPr>
        <w:t>t</w:t>
      </w:r>
      <w:r w:rsidRPr="00133F0F">
        <w:rPr>
          <w:rFonts w:ascii="Times New Roman" w:hAnsi="Times New Roman" w:cs="Times New Roman"/>
          <w:sz w:val="28"/>
          <w:szCs w:val="28"/>
          <w:lang w:val="en-US"/>
        </w:rPr>
        <w:t>ypes of fuses</w:t>
      </w:r>
      <w:r>
        <w:rPr>
          <w:rFonts w:ascii="Times New Roman" w:hAnsi="Times New Roman" w:cs="Times New Roman"/>
          <w:sz w:val="28"/>
          <w:szCs w:val="28"/>
          <w:lang w:val="en-US"/>
        </w:rPr>
        <w:t>?</w:t>
      </w:r>
      <w:r w:rsidRPr="00133F0F">
        <w:rPr>
          <w:rFonts w:ascii="Times New Roman" w:hAnsi="Times New Roman" w:cs="Times New Roman"/>
          <w:sz w:val="28"/>
          <w:szCs w:val="28"/>
          <w:lang w:val="en-US"/>
        </w:rPr>
        <w:t xml:space="preserve"> </w:t>
      </w:r>
    </w:p>
    <w:p w:rsidR="00133F0F" w:rsidRPr="00DE0216" w:rsidRDefault="00133F0F" w:rsidP="00133F0F">
      <w:pPr>
        <w:pStyle w:val="ad"/>
        <w:rPr>
          <w:rFonts w:ascii="Times New Roman" w:hAnsi="Times New Roman" w:cs="Times New Roman"/>
          <w:b/>
          <w:sz w:val="28"/>
          <w:szCs w:val="28"/>
          <w:lang w:val="en-US"/>
        </w:rPr>
      </w:pPr>
      <w:r w:rsidRPr="00DE0216">
        <w:rPr>
          <w:rFonts w:ascii="Times New Roman" w:hAnsi="Times New Roman" w:cs="Times New Roman"/>
          <w:b/>
          <w:sz w:val="28"/>
          <w:szCs w:val="28"/>
          <w:lang w:val="en-US"/>
        </w:rPr>
        <w:t>Taks for SIW</w:t>
      </w:r>
    </w:p>
    <w:p w:rsidR="00133F0F" w:rsidRPr="00DE0216" w:rsidRDefault="00133F0F" w:rsidP="00133F0F">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1. Give the main idea of the text.</w:t>
      </w:r>
    </w:p>
    <w:p w:rsidR="00133F0F" w:rsidRPr="00DE0216" w:rsidRDefault="00133F0F" w:rsidP="00133F0F">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2. Find the information describing this text.</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133F0F" w:rsidRDefault="00133F0F" w:rsidP="00133F0F">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133F0F" w:rsidRPr="00886423" w:rsidRDefault="00133F0F" w:rsidP="00133F0F">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133F0F" w:rsidRPr="00C830DE" w:rsidRDefault="00133F0F" w:rsidP="00133F0F">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133F0F" w:rsidRPr="00C830DE" w:rsidRDefault="00133F0F" w:rsidP="00133F0F">
      <w:pPr>
        <w:pStyle w:val="ad"/>
        <w:rPr>
          <w:rFonts w:ascii="Times New Roman" w:hAnsi="Times New Roman"/>
          <w:sz w:val="28"/>
          <w:szCs w:val="28"/>
          <w:lang w:val="kk-KZ"/>
        </w:rPr>
      </w:pPr>
      <w:r>
        <w:rPr>
          <w:rFonts w:ascii="Times New Roman" w:hAnsi="Times New Roman"/>
          <w:sz w:val="28"/>
          <w:szCs w:val="28"/>
          <w:lang w:val="en-US"/>
        </w:rPr>
        <w:lastRenderedPageBreak/>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133F0F" w:rsidRPr="00886423" w:rsidRDefault="00133F0F" w:rsidP="00133F0F">
      <w:pPr>
        <w:pStyle w:val="ad"/>
        <w:rPr>
          <w:rFonts w:ascii="Times New Roman" w:hAnsi="Times New Roman"/>
          <w:b/>
          <w:sz w:val="28"/>
          <w:szCs w:val="28"/>
          <w:lang w:val="kk-KZ"/>
        </w:rPr>
      </w:pP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33F0F" w:rsidRPr="00FC5987" w:rsidRDefault="00133F0F" w:rsidP="00133F0F">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33F0F" w:rsidRPr="00886423" w:rsidRDefault="00133F0F" w:rsidP="00133F0F">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33F0F" w:rsidRPr="00886423" w:rsidRDefault="00133F0F" w:rsidP="00133F0F">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133F0F" w:rsidRPr="000E5D1F" w:rsidRDefault="00133F0F" w:rsidP="00133F0F">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33F0F" w:rsidRPr="000E5D1F" w:rsidRDefault="00133F0F" w:rsidP="00133F0F">
      <w:pPr>
        <w:pStyle w:val="ad"/>
        <w:rPr>
          <w:rFonts w:ascii="Times New Roman" w:hAnsi="Times New Roman"/>
          <w:sz w:val="28"/>
          <w:szCs w:val="28"/>
          <w:lang w:val="en-US"/>
        </w:rPr>
      </w:pPr>
    </w:p>
    <w:p w:rsidR="00133F0F" w:rsidRPr="00133F0F" w:rsidRDefault="00133F0F" w:rsidP="005D5ABA">
      <w:pPr>
        <w:rPr>
          <w:rFonts w:ascii="Times New Roman" w:hAnsi="Times New Roman" w:cs="Times New Roman"/>
          <w:b/>
          <w:sz w:val="28"/>
          <w:szCs w:val="28"/>
          <w:lang w:val="en-US"/>
        </w:rPr>
      </w:pPr>
      <w:r w:rsidRPr="00133F0F">
        <w:rPr>
          <w:rFonts w:ascii="Times New Roman" w:hAnsi="Times New Roman" w:cs="Times New Roman"/>
          <w:b/>
          <w:sz w:val="28"/>
          <w:szCs w:val="28"/>
          <w:lang w:val="en-US"/>
        </w:rPr>
        <w:t>Review</w:t>
      </w:r>
    </w:p>
    <w:p w:rsidR="00710B0A" w:rsidRDefault="000C3AF3" w:rsidP="005D5ABA">
      <w:pPr>
        <w:rPr>
          <w:rFonts w:ascii="Times New Roman" w:hAnsi="Times New Roman" w:cs="Times New Roman"/>
          <w:b/>
          <w:sz w:val="28"/>
          <w:szCs w:val="28"/>
          <w:lang w:val="en-US"/>
        </w:rPr>
      </w:pPr>
      <w:r w:rsidRPr="00133F0F">
        <w:rPr>
          <w:rFonts w:ascii="Times New Roman" w:hAnsi="Times New Roman" w:cs="Times New Roman"/>
          <w:b/>
          <w:sz w:val="28"/>
          <w:szCs w:val="28"/>
        </w:rPr>
        <w:t xml:space="preserve">Questions </w:t>
      </w:r>
    </w:p>
    <w:p w:rsidR="000C3AF3" w:rsidRPr="00133F0F" w:rsidRDefault="000C3AF3" w:rsidP="005D5ABA">
      <w:pPr>
        <w:rPr>
          <w:rFonts w:ascii="Times New Roman" w:hAnsi="Times New Roman" w:cs="Times New Roman"/>
          <w:b/>
          <w:sz w:val="28"/>
          <w:szCs w:val="28"/>
        </w:rPr>
      </w:pPr>
      <w:r w:rsidRPr="00133F0F">
        <w:rPr>
          <w:rFonts w:ascii="Times New Roman" w:hAnsi="Times New Roman" w:cs="Times New Roman"/>
          <w:b/>
          <w:sz w:val="28"/>
          <w:szCs w:val="28"/>
        </w:rPr>
        <w:t>Part-A</w:t>
      </w:r>
    </w:p>
    <w:tbl>
      <w:tblPr>
        <w:tblW w:w="0" w:type="auto"/>
        <w:tblLayout w:type="fixed"/>
        <w:tblCellMar>
          <w:left w:w="0" w:type="dxa"/>
          <w:right w:w="0" w:type="dxa"/>
        </w:tblCellMar>
        <w:tblLook w:val="0000"/>
      </w:tblPr>
      <w:tblGrid>
        <w:gridCol w:w="315"/>
        <w:gridCol w:w="3009"/>
        <w:gridCol w:w="3611"/>
        <w:gridCol w:w="1863"/>
      </w:tblGrid>
      <w:tr w:rsidR="000C3AF3" w:rsidRPr="005D5ABA">
        <w:trPr>
          <w:trHeight w:val="344"/>
        </w:trPr>
        <w:tc>
          <w:tcPr>
            <w:tcW w:w="315"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I.</w:t>
            </w:r>
          </w:p>
        </w:tc>
        <w:tc>
          <w:tcPr>
            <w:tcW w:w="3009" w:type="dxa"/>
            <w:tcBorders>
              <w:top w:val="nil"/>
              <w:left w:val="nil"/>
              <w:bottom w:val="nil"/>
              <w:right w:val="nil"/>
            </w:tcBorders>
            <w:shd w:val="clear" w:color="auto" w:fill="FFFFFF"/>
          </w:tcPr>
          <w:p w:rsidR="000C3AF3" w:rsidRPr="005D5ABA" w:rsidRDefault="005D5ABA" w:rsidP="005D5ABA">
            <w:pPr>
              <w:rPr>
                <w:rFonts w:ascii="Times New Roman" w:hAnsi="Times New Roman" w:cs="Times New Roman"/>
                <w:sz w:val="28"/>
                <w:szCs w:val="28"/>
                <w:lang w:val="en-US"/>
              </w:rPr>
            </w:pPr>
            <w:r>
              <w:rPr>
                <w:rFonts w:ascii="Times New Roman" w:hAnsi="Times New Roman" w:cs="Times New Roman"/>
                <w:sz w:val="28"/>
                <w:szCs w:val="28"/>
              </w:rPr>
              <w:t xml:space="preserve">Choose the </w:t>
            </w:r>
            <w:r>
              <w:rPr>
                <w:rFonts w:ascii="Times New Roman" w:hAnsi="Times New Roman" w:cs="Times New Roman"/>
                <w:sz w:val="28"/>
                <w:szCs w:val="28"/>
                <w:lang w:val="en-US"/>
              </w:rPr>
              <w:t>c</w:t>
            </w:r>
            <w:r>
              <w:rPr>
                <w:rFonts w:ascii="Times New Roman" w:hAnsi="Times New Roman" w:cs="Times New Roman"/>
                <w:sz w:val="28"/>
                <w:szCs w:val="28"/>
              </w:rPr>
              <w:t>orrect</w:t>
            </w:r>
            <w:r>
              <w:rPr>
                <w:rFonts w:ascii="Times New Roman" w:hAnsi="Times New Roman" w:cs="Times New Roman"/>
                <w:sz w:val="28"/>
                <w:szCs w:val="28"/>
                <w:lang w:val="en-US"/>
              </w:rPr>
              <w:t xml:space="preserve"> a</w:t>
            </w:r>
            <w:r w:rsidR="000C3AF3" w:rsidRPr="005D5ABA">
              <w:rPr>
                <w:rFonts w:ascii="Times New Roman" w:hAnsi="Times New Roman" w:cs="Times New Roman"/>
                <w:sz w:val="28"/>
                <w:szCs w:val="28"/>
              </w:rPr>
              <w:t>ns</w:t>
            </w:r>
            <w:r>
              <w:rPr>
                <w:rFonts w:ascii="Times New Roman" w:hAnsi="Times New Roman" w:cs="Times New Roman"/>
                <w:sz w:val="28"/>
                <w:szCs w:val="28"/>
                <w:lang w:val="en-US"/>
              </w:rPr>
              <w:t>wer</w:t>
            </w:r>
          </w:p>
        </w:tc>
        <w:tc>
          <w:tcPr>
            <w:tcW w:w="3611"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r w:rsidR="000C3AF3" w:rsidRPr="005D5ABA">
        <w:trPr>
          <w:trHeight w:val="473"/>
        </w:trPr>
        <w:tc>
          <w:tcPr>
            <w:tcW w:w="315"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1.</w:t>
            </w:r>
          </w:p>
        </w:tc>
        <w:tc>
          <w:tcPr>
            <w:tcW w:w="3009" w:type="dxa"/>
            <w:tcBorders>
              <w:top w:val="nil"/>
              <w:left w:val="nil"/>
              <w:bottom w:val="nil"/>
              <w:right w:val="nil"/>
            </w:tcBorders>
            <w:shd w:val="clear" w:color="auto" w:fill="FFFFFF"/>
            <w:vAlign w:val="center"/>
          </w:tcPr>
          <w:p w:rsidR="000C3AF3" w:rsidRPr="005D5ABA" w:rsidRDefault="005D5ABA" w:rsidP="005D5ABA">
            <w:pPr>
              <w:rPr>
                <w:rFonts w:ascii="Times New Roman" w:hAnsi="Times New Roman" w:cs="Times New Roman"/>
                <w:sz w:val="28"/>
                <w:szCs w:val="28"/>
              </w:rPr>
            </w:pPr>
            <w:r>
              <w:rPr>
                <w:rFonts w:ascii="Times New Roman" w:hAnsi="Times New Roman" w:cs="Times New Roman"/>
                <w:sz w:val="28"/>
                <w:szCs w:val="28"/>
                <w:lang w:val="en-US"/>
              </w:rPr>
              <w:t xml:space="preserve">       </w:t>
            </w:r>
            <w:r w:rsidR="00710B0A">
              <w:rPr>
                <w:rFonts w:ascii="Times New Roman" w:hAnsi="Times New Roman" w:cs="Times New Roman"/>
                <w:sz w:val="28"/>
                <w:szCs w:val="28"/>
                <w:lang w:val="en-US"/>
              </w:rPr>
              <w:t xml:space="preserve"> </w:t>
            </w:r>
            <w:r w:rsidR="000C3AF3" w:rsidRPr="005D5ABA">
              <w:rPr>
                <w:rFonts w:ascii="Times New Roman" w:hAnsi="Times New Roman" w:cs="Times New Roman"/>
                <w:sz w:val="28"/>
                <w:szCs w:val="28"/>
              </w:rPr>
              <w:t>is the best conductor.</w:t>
            </w:r>
          </w:p>
        </w:tc>
        <w:tc>
          <w:tcPr>
            <w:tcW w:w="3611"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r w:rsidR="000C3AF3" w:rsidRPr="005D5ABA">
        <w:trPr>
          <w:trHeight w:val="487"/>
        </w:trPr>
        <w:tc>
          <w:tcPr>
            <w:tcW w:w="315"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3009"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a) gold</w:t>
            </w:r>
          </w:p>
        </w:tc>
        <w:tc>
          <w:tcPr>
            <w:tcW w:w="3611"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b) Silver c) Copper</w:t>
            </w:r>
          </w:p>
        </w:tc>
        <w:tc>
          <w:tcPr>
            <w:tcW w:w="1863"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d) Aluminium</w:t>
            </w:r>
          </w:p>
        </w:tc>
      </w:tr>
      <w:tr w:rsidR="000C3AF3" w:rsidRPr="005D5ABA">
        <w:trPr>
          <w:trHeight w:val="444"/>
        </w:trPr>
        <w:tc>
          <w:tcPr>
            <w:tcW w:w="315"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2.</w:t>
            </w:r>
          </w:p>
        </w:tc>
        <w:tc>
          <w:tcPr>
            <w:tcW w:w="3009" w:type="dxa"/>
            <w:tcBorders>
              <w:top w:val="nil"/>
              <w:left w:val="nil"/>
              <w:bottom w:val="nil"/>
              <w:right w:val="nil"/>
            </w:tcBorders>
            <w:shd w:val="clear" w:color="auto" w:fill="FFFFFF"/>
            <w:vAlign w:val="center"/>
          </w:tcPr>
          <w:p w:rsidR="000C3AF3" w:rsidRPr="00710B0A" w:rsidRDefault="00710B0A" w:rsidP="005D5ABA">
            <w:pPr>
              <w:rPr>
                <w:rFonts w:ascii="Times New Roman" w:hAnsi="Times New Roman" w:cs="Times New Roman"/>
                <w:sz w:val="28"/>
                <w:szCs w:val="28"/>
                <w:lang w:val="en-US"/>
              </w:rPr>
            </w:pPr>
            <w:r>
              <w:rPr>
                <w:rFonts w:ascii="Times New Roman" w:hAnsi="Times New Roman" w:cs="Times New Roman"/>
                <w:sz w:val="28"/>
                <w:szCs w:val="28"/>
              </w:rPr>
              <w:t>MICA is better</w:t>
            </w:r>
            <w:r>
              <w:rPr>
                <w:rFonts w:ascii="Times New Roman" w:hAnsi="Times New Roman" w:cs="Times New Roman"/>
                <w:sz w:val="28"/>
                <w:szCs w:val="28"/>
                <w:lang w:val="en-US"/>
              </w:rPr>
              <w:t>….</w:t>
            </w:r>
          </w:p>
        </w:tc>
        <w:tc>
          <w:tcPr>
            <w:tcW w:w="3611"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r w:rsidR="000C3AF3" w:rsidRPr="005D5ABA">
        <w:trPr>
          <w:trHeight w:val="487"/>
        </w:trPr>
        <w:tc>
          <w:tcPr>
            <w:tcW w:w="315"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3009"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a) Conductor</w:t>
            </w:r>
          </w:p>
        </w:tc>
        <w:tc>
          <w:tcPr>
            <w:tcW w:w="3611"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b) Insulator c) Semiconductor</w:t>
            </w:r>
          </w:p>
        </w:tc>
        <w:tc>
          <w:tcPr>
            <w:tcW w:w="1863"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d) None of these.</w:t>
            </w:r>
          </w:p>
        </w:tc>
      </w:tr>
      <w:tr w:rsidR="000C3AF3" w:rsidRPr="00493B44">
        <w:trPr>
          <w:trHeight w:val="473"/>
        </w:trPr>
        <w:tc>
          <w:tcPr>
            <w:tcW w:w="315" w:type="dxa"/>
            <w:tcBorders>
              <w:top w:val="nil"/>
              <w:left w:val="nil"/>
              <w:bottom w:val="nil"/>
              <w:right w:val="nil"/>
            </w:tcBorders>
            <w:shd w:val="clear" w:color="auto" w:fill="FFFFFF"/>
            <w:vAlign w:val="center"/>
          </w:tcPr>
          <w:p w:rsidR="000C3AF3" w:rsidRPr="005D5ABA" w:rsidRDefault="005D5ABA" w:rsidP="005D5ABA">
            <w:pPr>
              <w:rPr>
                <w:rFonts w:ascii="Times New Roman" w:hAnsi="Times New Roman" w:cs="Times New Roman"/>
                <w:sz w:val="28"/>
                <w:szCs w:val="28"/>
              </w:rPr>
            </w:pPr>
            <w:r>
              <w:rPr>
                <w:rFonts w:ascii="Times New Roman" w:hAnsi="Times New Roman" w:cs="Times New Roman"/>
                <w:sz w:val="28"/>
                <w:szCs w:val="28"/>
                <w:lang w:val="en-US"/>
              </w:rPr>
              <w:t>3</w:t>
            </w:r>
            <w:r w:rsidR="000C3AF3" w:rsidRPr="005D5ABA">
              <w:rPr>
                <w:rFonts w:ascii="Times New Roman" w:hAnsi="Times New Roman" w:cs="Times New Roman"/>
                <w:sz w:val="28"/>
                <w:szCs w:val="28"/>
              </w:rPr>
              <w:t>.</w:t>
            </w:r>
          </w:p>
        </w:tc>
        <w:tc>
          <w:tcPr>
            <w:tcW w:w="6620" w:type="dxa"/>
            <w:gridSpan w:val="2"/>
            <w:tcBorders>
              <w:top w:val="nil"/>
              <w:left w:val="nil"/>
              <w:bottom w:val="nil"/>
              <w:right w:val="nil"/>
            </w:tcBorders>
            <w:shd w:val="clear" w:color="auto" w:fill="FFFFFF"/>
            <w:vAlign w:val="center"/>
          </w:tcPr>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Intermediate switch is used to control a lamp from</w:t>
            </w:r>
          </w:p>
        </w:tc>
        <w:tc>
          <w:tcPr>
            <w:tcW w:w="1863"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r>
      <w:tr w:rsidR="000C3AF3" w:rsidRPr="00493B44">
        <w:trPr>
          <w:trHeight w:val="380"/>
        </w:trPr>
        <w:tc>
          <w:tcPr>
            <w:tcW w:w="315"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c>
          <w:tcPr>
            <w:tcW w:w="3009" w:type="dxa"/>
            <w:tcBorders>
              <w:top w:val="nil"/>
              <w:left w:val="nil"/>
              <w:bottom w:val="nil"/>
              <w:right w:val="nil"/>
            </w:tcBorders>
            <w:shd w:val="clear" w:color="auto" w:fill="FFFFFF"/>
            <w:vAlign w:val="bottom"/>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a) One place</w:t>
            </w:r>
          </w:p>
        </w:tc>
        <w:tc>
          <w:tcPr>
            <w:tcW w:w="3611" w:type="dxa"/>
            <w:tcBorders>
              <w:top w:val="nil"/>
              <w:left w:val="nil"/>
              <w:bottom w:val="nil"/>
              <w:right w:val="nil"/>
            </w:tcBorders>
            <w:shd w:val="clear" w:color="auto" w:fill="FFFFFF"/>
            <w:vAlign w:val="bottom"/>
          </w:tcPr>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b) more than two places</w:t>
            </w:r>
          </w:p>
        </w:tc>
        <w:tc>
          <w:tcPr>
            <w:tcW w:w="1863"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r>
      <w:tr w:rsidR="000C3AF3" w:rsidRPr="005D5ABA">
        <w:trPr>
          <w:trHeight w:val="287"/>
        </w:trPr>
        <w:tc>
          <w:tcPr>
            <w:tcW w:w="315"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c>
          <w:tcPr>
            <w:tcW w:w="3009" w:type="dxa"/>
            <w:tcBorders>
              <w:top w:val="nil"/>
              <w:left w:val="nil"/>
              <w:bottom w:val="nil"/>
              <w:right w:val="nil"/>
            </w:tcBorders>
            <w:shd w:val="clear" w:color="auto" w:fill="FFFFFF"/>
            <w:vAlign w:val="bottom"/>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c)individual controlling</w:t>
            </w:r>
          </w:p>
        </w:tc>
        <w:tc>
          <w:tcPr>
            <w:tcW w:w="3611" w:type="dxa"/>
            <w:tcBorders>
              <w:top w:val="nil"/>
              <w:left w:val="nil"/>
              <w:bottom w:val="nil"/>
              <w:right w:val="nil"/>
            </w:tcBorders>
            <w:shd w:val="clear" w:color="auto" w:fill="FFFFFF"/>
            <w:vAlign w:val="bottom"/>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d) None of these.</w:t>
            </w: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bl>
    <w:p w:rsidR="000C3AF3" w:rsidRPr="005D5ABA" w:rsidRDefault="005D5ABA" w:rsidP="005D5ABA">
      <w:pPr>
        <w:rPr>
          <w:rFonts w:ascii="Times New Roman" w:hAnsi="Times New Roman" w:cs="Times New Roman"/>
          <w:sz w:val="28"/>
          <w:szCs w:val="28"/>
          <w:lang w:val="en-US"/>
        </w:rPr>
      </w:pPr>
      <w:r>
        <w:rPr>
          <w:rFonts w:ascii="Times New Roman" w:hAnsi="Times New Roman" w:cs="Times New Roman"/>
          <w:sz w:val="28"/>
          <w:szCs w:val="28"/>
          <w:lang w:val="en-US"/>
        </w:rPr>
        <w:lastRenderedPageBreak/>
        <w:t>4.</w:t>
      </w:r>
      <w:r w:rsidRPr="005D5ABA">
        <w:rPr>
          <w:rFonts w:ascii="Times New Roman" w:hAnsi="Times New Roman" w:cs="Times New Roman"/>
          <w:sz w:val="28"/>
          <w:szCs w:val="28"/>
          <w:lang w:val="en-US"/>
        </w:rPr>
        <w:t xml:space="preserve"> Ceiling</w:t>
      </w:r>
      <w:r w:rsidR="000C3AF3" w:rsidRPr="005D5ABA">
        <w:rPr>
          <w:rFonts w:ascii="Times New Roman" w:hAnsi="Times New Roman" w:cs="Times New Roman"/>
          <w:sz w:val="28"/>
          <w:szCs w:val="28"/>
          <w:lang w:val="en-US"/>
        </w:rPr>
        <w:t xml:space="preserve"> rose is used to take supply for</w:t>
      </w:r>
      <w:r w:rsidR="00710B0A">
        <w:rPr>
          <w:rFonts w:ascii="Times New Roman" w:hAnsi="Times New Roman" w:cs="Times New Roman"/>
          <w:sz w:val="28"/>
          <w:szCs w:val="28"/>
          <w:lang w:val="en-US"/>
        </w:rPr>
        <w:t>….</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a) Portable equipment</w:t>
      </w:r>
      <w:r w:rsidRPr="00E656E9">
        <w:rPr>
          <w:rFonts w:ascii="Times New Roman" w:hAnsi="Times New Roman" w:cs="Times New Roman"/>
          <w:sz w:val="28"/>
          <w:szCs w:val="28"/>
          <w:lang w:val="en-US"/>
        </w:rPr>
        <w:tab/>
        <w:t>b) florocent tube</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c) heater of2000 watts</w:t>
      </w:r>
      <w:r w:rsidRPr="00E656E9">
        <w:rPr>
          <w:rFonts w:ascii="Times New Roman" w:hAnsi="Times New Roman" w:cs="Times New Roman"/>
          <w:sz w:val="28"/>
          <w:szCs w:val="28"/>
          <w:lang w:val="en-US"/>
        </w:rPr>
        <w:tab/>
        <w:t>d) an electric iron.</w:t>
      </w:r>
    </w:p>
    <w:p w:rsidR="000C3AF3" w:rsidRPr="005D5ABA" w:rsidRDefault="005D5ABA" w:rsidP="005D5ABA">
      <w:pPr>
        <w:rPr>
          <w:rFonts w:ascii="Times New Roman" w:hAnsi="Times New Roman" w:cs="Times New Roman"/>
          <w:sz w:val="28"/>
          <w:szCs w:val="28"/>
          <w:lang w:val="en-US"/>
        </w:rPr>
      </w:pPr>
      <w:r>
        <w:rPr>
          <w:rFonts w:ascii="Times New Roman" w:hAnsi="Times New Roman" w:cs="Times New Roman"/>
          <w:sz w:val="28"/>
          <w:szCs w:val="28"/>
          <w:lang w:val="en-US"/>
        </w:rPr>
        <w:t>5.</w:t>
      </w:r>
      <w:r w:rsidRPr="005D5ABA">
        <w:rPr>
          <w:rFonts w:ascii="Times New Roman" w:hAnsi="Times New Roman" w:cs="Times New Roman"/>
          <w:sz w:val="28"/>
          <w:szCs w:val="28"/>
          <w:lang w:val="en-US"/>
        </w:rPr>
        <w:t xml:space="preserve"> Which</w:t>
      </w:r>
      <w:r w:rsidR="000C3AF3" w:rsidRPr="005D5ABA">
        <w:rPr>
          <w:rFonts w:ascii="Times New Roman" w:hAnsi="Times New Roman" w:cs="Times New Roman"/>
          <w:sz w:val="28"/>
          <w:szCs w:val="28"/>
          <w:lang w:val="en-US"/>
        </w:rPr>
        <w:t xml:space="preserve"> tool is used for pulling, twisting, cutting and wrapping purpose?</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a) screw driver</w:t>
      </w:r>
      <w:r w:rsidRPr="00E656E9">
        <w:rPr>
          <w:rFonts w:ascii="Times New Roman" w:hAnsi="Times New Roman" w:cs="Times New Roman"/>
          <w:sz w:val="28"/>
          <w:szCs w:val="28"/>
          <w:lang w:val="en-US"/>
        </w:rPr>
        <w:tab/>
        <w:t>b) Insulated combination plier c) side cutter d) gas plier</w:t>
      </w:r>
    </w:p>
    <w:p w:rsidR="000C3AF3" w:rsidRPr="005D5ABA" w:rsidRDefault="00710B0A" w:rsidP="005D5ABA">
      <w:pPr>
        <w:rPr>
          <w:rFonts w:ascii="Times New Roman" w:hAnsi="Times New Roman" w:cs="Times New Roman"/>
          <w:sz w:val="28"/>
          <w:szCs w:val="28"/>
          <w:lang w:val="en-US"/>
        </w:rPr>
      </w:pPr>
      <w:r>
        <w:rPr>
          <w:rFonts w:ascii="Times New Roman" w:hAnsi="Times New Roman" w:cs="Times New Roman"/>
          <w:sz w:val="28"/>
          <w:szCs w:val="28"/>
          <w:lang w:val="en-US"/>
        </w:rPr>
        <w:t>6.</w:t>
      </w:r>
      <w:r w:rsidRPr="005D5ABA">
        <w:rPr>
          <w:rFonts w:ascii="Times New Roman" w:hAnsi="Times New Roman" w:cs="Times New Roman"/>
          <w:sz w:val="28"/>
          <w:szCs w:val="28"/>
          <w:lang w:val="en-US"/>
        </w:rPr>
        <w:t xml:space="preserve"> Which</w:t>
      </w:r>
      <w:r w:rsidR="000C3AF3" w:rsidRPr="005D5ABA">
        <w:rPr>
          <w:rFonts w:ascii="Times New Roman" w:hAnsi="Times New Roman" w:cs="Times New Roman"/>
          <w:sz w:val="28"/>
          <w:szCs w:val="28"/>
          <w:lang w:val="en-US"/>
        </w:rPr>
        <w:t xml:space="preserve"> tool is used for hammering the nail?</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a) Plier</w:t>
      </w:r>
      <w:r w:rsidRPr="00E656E9">
        <w:rPr>
          <w:rFonts w:ascii="Times New Roman" w:hAnsi="Times New Roman" w:cs="Times New Roman"/>
          <w:sz w:val="28"/>
          <w:szCs w:val="28"/>
          <w:lang w:val="en-US"/>
        </w:rPr>
        <w:tab/>
        <w:t>b)</w:t>
      </w:r>
      <w:r w:rsidRPr="00E656E9">
        <w:rPr>
          <w:rFonts w:ascii="Times New Roman" w:hAnsi="Times New Roman" w:cs="Times New Roman"/>
          <w:sz w:val="28"/>
          <w:szCs w:val="28"/>
          <w:lang w:val="en-US"/>
        </w:rPr>
        <w:tab/>
        <w:t>Screw driver c) mallet</w:t>
      </w:r>
      <w:r w:rsidRPr="00E656E9">
        <w:rPr>
          <w:rFonts w:ascii="Times New Roman" w:hAnsi="Times New Roman" w:cs="Times New Roman"/>
          <w:sz w:val="28"/>
          <w:szCs w:val="28"/>
          <w:lang w:val="en-US"/>
        </w:rPr>
        <w:tab/>
        <w:t>d) Hammer.</w:t>
      </w:r>
    </w:p>
    <w:p w:rsidR="000C3AF3" w:rsidRPr="00A26098" w:rsidRDefault="00710B0A" w:rsidP="005D5ABA">
      <w:pPr>
        <w:rPr>
          <w:rFonts w:ascii="Times New Roman" w:hAnsi="Times New Roman" w:cs="Times New Roman"/>
          <w:sz w:val="28"/>
          <w:szCs w:val="28"/>
          <w:lang w:val="en-US"/>
        </w:rPr>
      </w:pPr>
      <w:r>
        <w:rPr>
          <w:rFonts w:ascii="Times New Roman" w:hAnsi="Times New Roman" w:cs="Times New Roman"/>
          <w:sz w:val="28"/>
          <w:szCs w:val="28"/>
          <w:lang w:val="en-US"/>
        </w:rPr>
        <w:t>7.</w:t>
      </w:r>
      <w:r w:rsidRPr="00A26098">
        <w:rPr>
          <w:rFonts w:ascii="Times New Roman" w:hAnsi="Times New Roman" w:cs="Times New Roman"/>
          <w:sz w:val="28"/>
          <w:szCs w:val="28"/>
          <w:lang w:val="en-US"/>
        </w:rPr>
        <w:t xml:space="preserve"> The</w:t>
      </w:r>
      <w:r w:rsidR="000C3AF3" w:rsidRPr="00A26098">
        <w:rPr>
          <w:rFonts w:ascii="Times New Roman" w:hAnsi="Times New Roman" w:cs="Times New Roman"/>
          <w:sz w:val="28"/>
          <w:szCs w:val="28"/>
          <w:lang w:val="en-US"/>
        </w:rPr>
        <w:t xml:space="preserve"> tool used for measuring the size of the conductor wire is</w:t>
      </w:r>
    </w:p>
    <w:p w:rsidR="000C3AF3" w:rsidRPr="00E656E9" w:rsidRDefault="000C3AF3" w:rsidP="005D5ABA">
      <w:pPr>
        <w:rPr>
          <w:rFonts w:ascii="Times New Roman" w:hAnsi="Times New Roman" w:cs="Times New Roman"/>
          <w:sz w:val="28"/>
          <w:szCs w:val="28"/>
          <w:lang w:val="en-US"/>
        </w:rPr>
      </w:pPr>
      <w:r w:rsidRPr="005D5ABA">
        <w:rPr>
          <w:rFonts w:ascii="Times New Roman" w:hAnsi="Times New Roman" w:cs="Times New Roman"/>
          <w:sz w:val="28"/>
          <w:szCs w:val="28"/>
        </w:rPr>
        <w:t>а</w:t>
      </w:r>
      <w:r w:rsidRPr="00E656E9">
        <w:rPr>
          <w:rFonts w:ascii="Times New Roman" w:hAnsi="Times New Roman" w:cs="Times New Roman"/>
          <w:sz w:val="28"/>
          <w:szCs w:val="28"/>
          <w:lang w:val="en-US"/>
        </w:rPr>
        <w:t>)</w:t>
      </w:r>
      <w:r w:rsidRPr="00E656E9">
        <w:rPr>
          <w:rFonts w:ascii="Times New Roman" w:hAnsi="Times New Roman" w:cs="Times New Roman"/>
          <w:sz w:val="28"/>
          <w:szCs w:val="28"/>
          <w:lang w:val="en-US"/>
        </w:rPr>
        <w:tab/>
        <w:t>Try square</w:t>
      </w:r>
      <w:r w:rsidRPr="00E656E9">
        <w:rPr>
          <w:rFonts w:ascii="Times New Roman" w:hAnsi="Times New Roman" w:cs="Times New Roman"/>
          <w:sz w:val="28"/>
          <w:szCs w:val="28"/>
          <w:lang w:val="en-US"/>
        </w:rPr>
        <w:tab/>
        <w:t>b)</w:t>
      </w:r>
      <w:r w:rsidRPr="00E656E9">
        <w:rPr>
          <w:rFonts w:ascii="Times New Roman" w:hAnsi="Times New Roman" w:cs="Times New Roman"/>
          <w:sz w:val="28"/>
          <w:szCs w:val="28"/>
          <w:lang w:val="en-US"/>
        </w:rPr>
        <w:tab/>
        <w:t>SWG</w:t>
      </w:r>
      <w:r w:rsidRPr="00E656E9">
        <w:rPr>
          <w:rFonts w:ascii="Times New Roman" w:hAnsi="Times New Roman" w:cs="Times New Roman"/>
          <w:sz w:val="28"/>
          <w:szCs w:val="28"/>
          <w:lang w:val="en-US"/>
        </w:rPr>
        <w:tab/>
        <w:t>c)</w:t>
      </w:r>
      <w:r w:rsidRPr="00E656E9">
        <w:rPr>
          <w:rFonts w:ascii="Times New Roman" w:hAnsi="Times New Roman" w:cs="Times New Roman"/>
          <w:sz w:val="28"/>
          <w:szCs w:val="28"/>
          <w:lang w:val="en-US"/>
        </w:rPr>
        <w:tab/>
        <w:t>Wooden scale</w:t>
      </w:r>
      <w:r w:rsidRPr="00E656E9">
        <w:rPr>
          <w:rFonts w:ascii="Times New Roman" w:hAnsi="Times New Roman" w:cs="Times New Roman"/>
          <w:sz w:val="28"/>
          <w:szCs w:val="28"/>
          <w:lang w:val="en-US"/>
        </w:rPr>
        <w:tab/>
        <w:t>d) None of these.</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Part - B</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Answer the following questions in one word</w:t>
      </w:r>
    </w:p>
    <w:p w:rsidR="000C3AF3" w:rsidRPr="00A26098" w:rsidRDefault="000C3AF3" w:rsidP="00A26098">
      <w:pPr>
        <w:pStyle w:val="ac"/>
        <w:numPr>
          <w:ilvl w:val="0"/>
          <w:numId w:val="30"/>
        </w:numPr>
        <w:rPr>
          <w:rFonts w:ascii="Times New Roman" w:hAnsi="Times New Roman" w:cs="Times New Roman"/>
          <w:sz w:val="28"/>
          <w:szCs w:val="28"/>
          <w:lang w:val="en-US"/>
        </w:rPr>
      </w:pPr>
      <w:r w:rsidRPr="00A26098">
        <w:rPr>
          <w:rFonts w:ascii="Times New Roman" w:hAnsi="Times New Roman" w:cs="Times New Roman"/>
          <w:sz w:val="28"/>
          <w:szCs w:val="28"/>
          <w:lang w:val="en-US"/>
        </w:rPr>
        <w:t>Which Switch is used to control a bell point?</w:t>
      </w:r>
    </w:p>
    <w:p w:rsidR="000C3AF3" w:rsidRPr="00E656E9" w:rsidRDefault="000C3AF3" w:rsidP="00A26098">
      <w:pPr>
        <w:pStyle w:val="ac"/>
        <w:numPr>
          <w:ilvl w:val="0"/>
          <w:numId w:val="30"/>
        </w:numPr>
        <w:rPr>
          <w:rFonts w:ascii="Times New Roman" w:hAnsi="Times New Roman" w:cs="Times New Roman"/>
          <w:sz w:val="28"/>
          <w:szCs w:val="28"/>
          <w:lang w:val="en-US"/>
        </w:rPr>
      </w:pPr>
      <w:r w:rsidRPr="00E656E9">
        <w:rPr>
          <w:rFonts w:ascii="Times New Roman" w:hAnsi="Times New Roman" w:cs="Times New Roman"/>
          <w:sz w:val="28"/>
          <w:szCs w:val="28"/>
          <w:lang w:val="en-US"/>
        </w:rPr>
        <w:t>Of which meterial these ceiling rose are made?</w:t>
      </w:r>
    </w:p>
    <w:p w:rsidR="000C3AF3" w:rsidRPr="00A26098" w:rsidRDefault="000C3AF3" w:rsidP="00A26098">
      <w:pPr>
        <w:pStyle w:val="ac"/>
        <w:numPr>
          <w:ilvl w:val="0"/>
          <w:numId w:val="30"/>
        </w:numPr>
        <w:rPr>
          <w:rFonts w:ascii="Times New Roman" w:hAnsi="Times New Roman" w:cs="Times New Roman"/>
          <w:sz w:val="28"/>
          <w:szCs w:val="28"/>
          <w:lang w:val="en-US"/>
        </w:rPr>
      </w:pPr>
      <w:r w:rsidRPr="00A26098">
        <w:rPr>
          <w:rFonts w:ascii="Times New Roman" w:hAnsi="Times New Roman" w:cs="Times New Roman"/>
          <w:sz w:val="28"/>
          <w:szCs w:val="28"/>
          <w:lang w:val="en-US"/>
        </w:rPr>
        <w:t xml:space="preserve">What </w:t>
      </w:r>
      <w:r w:rsidR="00A26098" w:rsidRPr="00A26098">
        <w:rPr>
          <w:rFonts w:ascii="Times New Roman" w:hAnsi="Times New Roman" w:cs="Times New Roman"/>
          <w:sz w:val="28"/>
          <w:szCs w:val="28"/>
          <w:lang w:val="en-US"/>
        </w:rPr>
        <w:t>is the rating</w:t>
      </w:r>
      <w:r w:rsidRPr="00A26098">
        <w:rPr>
          <w:rFonts w:ascii="Times New Roman" w:hAnsi="Times New Roman" w:cs="Times New Roman"/>
          <w:sz w:val="28"/>
          <w:szCs w:val="28"/>
          <w:lang w:val="en-US"/>
        </w:rPr>
        <w:t xml:space="preserve"> of single way switch?</w:t>
      </w:r>
    </w:p>
    <w:p w:rsidR="000C3AF3" w:rsidRPr="00E656E9" w:rsidRDefault="000C3AF3" w:rsidP="00A26098">
      <w:pPr>
        <w:pStyle w:val="ac"/>
        <w:numPr>
          <w:ilvl w:val="0"/>
          <w:numId w:val="30"/>
        </w:numPr>
        <w:rPr>
          <w:rFonts w:ascii="Times New Roman" w:hAnsi="Times New Roman" w:cs="Times New Roman"/>
          <w:sz w:val="28"/>
          <w:szCs w:val="28"/>
          <w:lang w:val="en-US"/>
        </w:rPr>
      </w:pPr>
      <w:r w:rsidRPr="00E656E9">
        <w:rPr>
          <w:rFonts w:ascii="Times New Roman" w:hAnsi="Times New Roman" w:cs="Times New Roman"/>
          <w:sz w:val="28"/>
          <w:szCs w:val="28"/>
          <w:lang w:val="en-US"/>
        </w:rPr>
        <w:t>How the switches are connected with load?</w:t>
      </w:r>
    </w:p>
    <w:p w:rsidR="000C3AF3" w:rsidRPr="00E656E9" w:rsidRDefault="000C3AF3" w:rsidP="00A26098">
      <w:pPr>
        <w:pStyle w:val="ac"/>
        <w:numPr>
          <w:ilvl w:val="0"/>
          <w:numId w:val="30"/>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is P.V.C. stands for?</w:t>
      </w:r>
    </w:p>
    <w:p w:rsidR="000C3AF3" w:rsidRPr="00A26098" w:rsidRDefault="00A26098" w:rsidP="005D5ABA">
      <w:pPr>
        <w:rPr>
          <w:rFonts w:ascii="Times New Roman" w:hAnsi="Times New Roman" w:cs="Times New Roman"/>
          <w:sz w:val="28"/>
          <w:szCs w:val="28"/>
          <w:lang w:val="en-US"/>
        </w:rPr>
      </w:pPr>
      <w:r>
        <w:rPr>
          <w:rFonts w:ascii="Times New Roman" w:hAnsi="Times New Roman" w:cs="Times New Roman"/>
          <w:sz w:val="28"/>
          <w:szCs w:val="28"/>
          <w:lang w:val="en-US"/>
        </w:rPr>
        <w:t>b</w:t>
      </w:r>
      <w:r w:rsidR="000C3AF3" w:rsidRPr="00A26098">
        <w:rPr>
          <w:rFonts w:ascii="Times New Roman" w:hAnsi="Times New Roman" w:cs="Times New Roman"/>
          <w:sz w:val="28"/>
          <w:szCs w:val="28"/>
          <w:lang w:val="en-US"/>
        </w:rPr>
        <w:t>)</w:t>
      </w:r>
      <w:r w:rsidR="000C3AF3" w:rsidRPr="00A26098">
        <w:rPr>
          <w:rFonts w:ascii="Times New Roman" w:hAnsi="Times New Roman" w:cs="Times New Roman"/>
          <w:sz w:val="28"/>
          <w:szCs w:val="28"/>
          <w:lang w:val="en-US"/>
        </w:rPr>
        <w:tab/>
        <w:t>Give example of safety accessories?</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Where the two way switches are used generally?</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Part-C</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Answer the following questions in briefly</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What is conductor?</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What is insulator?</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What are semi conductors?</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Give examples for conductors?</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Give examples for Insulators?</w:t>
      </w:r>
    </w:p>
    <w:p w:rsidR="000C3AF3" w:rsidRPr="00E656E9" w:rsidRDefault="000C3AF3" w:rsidP="00A26098">
      <w:pPr>
        <w:pStyle w:val="ac"/>
        <w:numPr>
          <w:ilvl w:val="0"/>
          <w:numId w:val="31"/>
        </w:numPr>
        <w:rPr>
          <w:rFonts w:ascii="Times New Roman" w:hAnsi="Times New Roman" w:cs="Times New Roman"/>
          <w:sz w:val="28"/>
          <w:szCs w:val="28"/>
          <w:lang w:val="en-US"/>
        </w:rPr>
      </w:pPr>
      <w:r w:rsidRPr="00E656E9">
        <w:rPr>
          <w:rFonts w:ascii="Times New Roman" w:hAnsi="Times New Roman" w:cs="Times New Roman"/>
          <w:sz w:val="28"/>
          <w:szCs w:val="28"/>
          <w:lang w:val="en-US"/>
        </w:rPr>
        <w:t>Give examples for Hand tools?</w:t>
      </w:r>
    </w:p>
    <w:p w:rsidR="000C3AF3" w:rsidRPr="00710B0A" w:rsidRDefault="000C3AF3" w:rsidP="005D5ABA">
      <w:pPr>
        <w:rPr>
          <w:rFonts w:ascii="Times New Roman" w:hAnsi="Times New Roman" w:cs="Times New Roman"/>
          <w:b/>
          <w:sz w:val="28"/>
          <w:szCs w:val="28"/>
        </w:rPr>
      </w:pPr>
      <w:r w:rsidRPr="00710B0A">
        <w:rPr>
          <w:rFonts w:ascii="Times New Roman" w:hAnsi="Times New Roman" w:cs="Times New Roman"/>
          <w:b/>
          <w:sz w:val="28"/>
          <w:szCs w:val="28"/>
        </w:rPr>
        <w:t>Part - D</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t>Answer the following questions in one page level</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classification of conductors?</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Explain the properties of Insulators?</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t>Write short notes on Tester, cutting plier?</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Part - E</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Answer the following questions in two page level</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properties of conductors and Insulators?</w:t>
      </w:r>
    </w:p>
    <w:p w:rsidR="000C3AF3" w:rsidRPr="00A26098"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types of Hand tool?</w:t>
      </w: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7</w:t>
      </w:r>
    </w:p>
    <w:p w:rsidR="00A26098" w:rsidRPr="00DA03CD" w:rsidRDefault="005A6529" w:rsidP="00A26098">
      <w:pPr>
        <w:rPr>
          <w:rFonts w:ascii="Times New Roman" w:eastAsia="Bookman Old Style"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710B0A" w:rsidRPr="00710B0A">
        <w:rPr>
          <w:rFonts w:ascii="Times New Roman" w:hAnsi="Times New Roman" w:cs="Times New Roman"/>
          <w:b/>
          <w:sz w:val="28"/>
          <w:szCs w:val="28"/>
          <w:lang w:val="en-US"/>
        </w:rPr>
        <w:t>An electrical engineer</w:t>
      </w:r>
      <w:r w:rsidR="00710B0A" w:rsidRPr="00E656E9">
        <w:rPr>
          <w:rFonts w:ascii="Times New Roman" w:hAnsi="Times New Roman" w:cs="Times New Roman"/>
          <w:sz w:val="28"/>
          <w:szCs w:val="28"/>
          <w:lang w:val="en-US"/>
        </w:rPr>
        <w:t xml:space="preserve"> </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0349CE" w:rsidRPr="005E34E2" w:rsidRDefault="000349CE" w:rsidP="00A26098">
      <w:pPr>
        <w:rPr>
          <w:rFonts w:ascii="Times New Roman" w:hAnsi="Times New Roman" w:cs="Times New Roman"/>
          <w:b/>
          <w:sz w:val="28"/>
          <w:szCs w:val="28"/>
          <w:lang w:val="en-US"/>
        </w:rPr>
      </w:pPr>
      <w:r w:rsidRPr="005E34E2">
        <w:rPr>
          <w:rFonts w:ascii="Times New Roman" w:hAnsi="Times New Roman" w:cs="Times New Roman"/>
          <w:b/>
          <w:sz w:val="28"/>
          <w:szCs w:val="28"/>
          <w:lang w:val="en-US"/>
        </w:rPr>
        <w:t>Reading</w:t>
      </w:r>
    </w:p>
    <w:p w:rsidR="000349CE" w:rsidRDefault="000349CE" w:rsidP="0088303D">
      <w:pPr>
        <w:rPr>
          <w:lang w:val="en-US"/>
        </w:rPr>
      </w:pPr>
      <w:r>
        <w:rPr>
          <w:noProof/>
        </w:rPr>
        <w:drawing>
          <wp:inline distT="0" distB="0" distL="0" distR="0">
            <wp:extent cx="6324600" cy="3048000"/>
            <wp:effectExtent l="19050" t="0" r="0" b="0"/>
            <wp:docPr id="20" name="Рисунок 2" descr="C:\Users\АЗИЗА\Desktop\electrical-engineering-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electrical-engineering-image.jpg"/>
                    <pic:cNvPicPr>
                      <a:picLocks noChangeAspect="1" noChangeArrowheads="1"/>
                    </pic:cNvPicPr>
                  </pic:nvPicPr>
                  <pic:blipFill>
                    <a:blip r:embed="rId27"/>
                    <a:srcRect/>
                    <a:stretch>
                      <a:fillRect/>
                    </a:stretch>
                  </pic:blipFill>
                  <pic:spPr bwMode="auto">
                    <a:xfrm>
                      <a:off x="0" y="0"/>
                      <a:ext cx="6324600" cy="3048000"/>
                    </a:xfrm>
                    <a:prstGeom prst="rect">
                      <a:avLst/>
                    </a:prstGeom>
                    <a:noFill/>
                    <a:ln w="9525">
                      <a:noFill/>
                      <a:miter lim="800000"/>
                      <a:headEnd/>
                      <a:tailEnd/>
                    </a:ln>
                  </pic:spPr>
                </pic:pic>
              </a:graphicData>
            </a:graphic>
          </wp:inline>
        </w:drawing>
      </w:r>
      <w:r w:rsidRPr="000349CE">
        <w:rPr>
          <w:lang w:val="en-US"/>
        </w:rPr>
        <w:t xml:space="preserve"> </w:t>
      </w:r>
    </w:p>
    <w:p w:rsidR="000C3AF3" w:rsidRPr="00E656E9" w:rsidRDefault="005E34E2" w:rsidP="00A26098">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144CE" w:rsidRPr="005E34E2">
        <w:rPr>
          <w:rFonts w:ascii="Times New Roman" w:hAnsi="Times New Roman" w:cs="Times New Roman"/>
          <w:sz w:val="28"/>
          <w:szCs w:val="28"/>
          <w:lang w:val="en-US"/>
        </w:rPr>
        <w:t xml:space="preserve">Electrical engineering is broad and hard to define. </w:t>
      </w:r>
      <w:r w:rsidR="006144CE" w:rsidRPr="00E656E9">
        <w:rPr>
          <w:rFonts w:ascii="Times New Roman" w:hAnsi="Times New Roman" w:cs="Times New Roman"/>
          <w:sz w:val="28"/>
          <w:szCs w:val="28"/>
          <w:lang w:val="en-US"/>
        </w:rPr>
        <w:t xml:space="preserve">It covers a multitude of areas that include computers, power systems, electronics, electromagnetics, communication, control systems, electro-optics, and device fabrication. These areas are so different that an </w:t>
      </w:r>
      <w:r w:rsidR="006144CE" w:rsidRPr="00E656E9">
        <w:rPr>
          <w:rFonts w:ascii="Times New Roman" w:hAnsi="Times New Roman" w:cs="Times New Roman"/>
          <w:sz w:val="28"/>
          <w:szCs w:val="28"/>
          <w:lang w:val="en-US"/>
        </w:rPr>
        <w:lastRenderedPageBreak/>
        <w:t xml:space="preserve">electrical engineer in one area may have trouble reading the technical literature in another. This diversity is compounded by a further specialization within each category depending on the job function. Some electrical engineers find themselves in the design process, while others are in production and manufacturing. Still others do field work, and many write software. Some electrical engineers with advanced degrees move into research, and others, like </w:t>
      </w:r>
      <w:r w:rsidR="00710B0A" w:rsidRPr="00E656E9">
        <w:rPr>
          <w:rFonts w:ascii="Times New Roman" w:hAnsi="Times New Roman" w:cs="Times New Roman"/>
          <w:sz w:val="28"/>
          <w:szCs w:val="28"/>
          <w:lang w:val="en-US"/>
        </w:rPr>
        <w:t>me</w:t>
      </w:r>
      <w:r w:rsidR="006144CE" w:rsidRPr="00E656E9">
        <w:rPr>
          <w:rFonts w:ascii="Times New Roman" w:hAnsi="Times New Roman" w:cs="Times New Roman"/>
          <w:sz w:val="28"/>
          <w:szCs w:val="28"/>
          <w:lang w:val="en-US"/>
        </w:rPr>
        <w:t>, are primarily teachers of electrical engineering. I remember myself in high school trying to decide on a career. Like most high schools, mine held a career day for the students in which people practicing a variety of professions would talk to a group of students about what they did. None of it was memorable or helpful. My high school counselor was likewise unable to tell any of us in any kind of definitive way what electrical engineers really did. In the end, I and many of my colleagues were advised to try engineering since we seemed to have some aptitude for math and science, and best of all, there were jobs in engineering and starting salaries were very good. Electricity was a mystery to me then, and I entered college with a real curiosity to understand it. Television and radio were magic as far as I was concerned. The engineering curriculum was rigorous and demanding. There were two years of mathematics and science followed by more applied mathematics disguised as electrical engineering courses. No one ever explained why we needed all of this mathematics and science other than to say that it was a prerequisite for the next course. Electricity’s mystery began to clear when I was a senior in college. Mathematics became an important tool, but like a fractal where every detail revealed shows yet more detail, electrical engineering mysteries continued. When I graduated with a BSEE degree, I thought I finally understood what television and radio were all about, but I moved on to the magic of computers and integrated circuits. I had a co-op job with a local company when I was in college, and that experience combined with the perspective from graduate school helped to clear up what electrical engineering was all about. I had come to view electrical engineers as inventors – people who came up with the new electrical gadgets that have come to pervade everything we do. But electrical engineers are more than that. The one thing that all electrical engineers do is solve electrical problems. The solution often makes use of mathe-</w:t>
      </w:r>
      <w:r w:rsidR="00D02904" w:rsidRPr="00E656E9">
        <w:rPr>
          <w:rFonts w:ascii="Times New Roman" w:hAnsi="Times New Roman" w:cs="Times New Roman"/>
          <w:sz w:val="28"/>
          <w:szCs w:val="28"/>
          <w:lang w:val="en-US"/>
        </w:rPr>
        <w:t>matics and science, but more often than not, it requires common sense and some good intuition about how things really work. The good electrical engineers that I know are not satisfied with the mathematics (the theoretician); nor do they find much satisfaction in just making the gadgetry work (the technician). Electrical engineers want to understand how the mathematics, the science, and the real world are related so they can make it better. So, to answer the question more directly: an electrical engineer is a person who understands electrical phenomena and uses that understanding to solve problems. The electrical engineer is an inventor, a designer, an analyst, and sometimes a businessman. But most of all an electrical engineer is someone who understands the magic.</w:t>
      </w:r>
    </w:p>
    <w:p w:rsidR="00D02904" w:rsidRDefault="00E00B1A" w:rsidP="00D02904">
      <w:pPr>
        <w:pStyle w:val="1"/>
        <w:spacing w:before="0" w:line="264" w:lineRule="atLeast"/>
        <w:ind w:right="150"/>
        <w:rPr>
          <w:rFonts w:ascii="Helvetica" w:hAnsi="Helvetica" w:cs="Helvetica"/>
          <w:b w:val="0"/>
          <w:bCs w:val="0"/>
          <w:color w:val="000000"/>
          <w:spacing w:val="-5"/>
          <w:lang w:val="en-US"/>
        </w:rPr>
      </w:pPr>
      <w:r>
        <w:rPr>
          <w:rFonts w:ascii="Helvetica" w:hAnsi="Helvetica" w:cs="Helvetica"/>
          <w:b w:val="0"/>
          <w:bCs w:val="0"/>
          <w:noProof/>
          <w:color w:val="000000"/>
          <w:spacing w:val="-5"/>
        </w:rPr>
        <w:lastRenderedPageBreak/>
        <w:drawing>
          <wp:inline distT="0" distB="0" distL="0" distR="0">
            <wp:extent cx="3200400" cy="2900175"/>
            <wp:effectExtent l="19050" t="0" r="0" b="0"/>
            <wp:docPr id="46" name="Рисунок 11" descr="C:\Users\АЗИЗА\Desktop\education-teaching-college-major-majoring-electrical_engineers-english-rman15239_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ИЗА\Desktop\education-teaching-college-major-majoring-electrical_engineers-english-rman15239_low.jpg"/>
                    <pic:cNvPicPr>
                      <a:picLocks noChangeAspect="1" noChangeArrowheads="1"/>
                    </pic:cNvPicPr>
                  </pic:nvPicPr>
                  <pic:blipFill>
                    <a:blip r:embed="rId28"/>
                    <a:srcRect/>
                    <a:stretch>
                      <a:fillRect/>
                    </a:stretch>
                  </pic:blipFill>
                  <pic:spPr bwMode="auto">
                    <a:xfrm>
                      <a:off x="0" y="0"/>
                      <a:ext cx="3200400" cy="2900175"/>
                    </a:xfrm>
                    <a:prstGeom prst="rect">
                      <a:avLst/>
                    </a:prstGeom>
                    <a:noFill/>
                    <a:ln w="9525">
                      <a:noFill/>
                      <a:miter lim="800000"/>
                      <a:headEnd/>
                      <a:tailEnd/>
                    </a:ln>
                  </pic:spPr>
                </pic:pic>
              </a:graphicData>
            </a:graphic>
          </wp:inline>
        </w:drawing>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710B0A">
        <w:rPr>
          <w:rFonts w:ascii="Times New Roman" w:hAnsi="Times New Roman" w:cs="Times New Roman"/>
          <w:sz w:val="28"/>
          <w:szCs w:val="28"/>
          <w:lang w:val="en-US"/>
        </w:rPr>
        <w:t>A</w:t>
      </w:r>
      <w:r w:rsidR="00710B0A" w:rsidRPr="00E656E9">
        <w:rPr>
          <w:rFonts w:ascii="Times New Roman" w:hAnsi="Times New Roman" w:cs="Times New Roman"/>
          <w:sz w:val="28"/>
          <w:szCs w:val="28"/>
          <w:lang w:val="en-US"/>
        </w:rPr>
        <w:t>n electrical engineer”</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Is the engineer profession actual today?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3. Rea</w:t>
      </w:r>
      <w:r w:rsidR="00710B0A">
        <w:rPr>
          <w:rFonts w:ascii="Times New Roman" w:eastAsia="Times New Roman" w:hAnsi="Times New Roman" w:cs="Times New Roman"/>
          <w:sz w:val="28"/>
          <w:szCs w:val="28"/>
          <w:lang w:val="en-US"/>
        </w:rPr>
        <w:t xml:space="preserve">d </w:t>
      </w:r>
      <w:r w:rsidRPr="00F45C09">
        <w:rPr>
          <w:rFonts w:ascii="Times New Roman" w:eastAsia="Times New Roman" w:hAnsi="Times New Roman" w:cs="Times New Roman"/>
          <w:sz w:val="28"/>
          <w:szCs w:val="28"/>
          <w:lang w:val="en-US"/>
        </w:rPr>
        <w:t>the text and find characteri</w:t>
      </w:r>
      <w:r w:rsidRPr="00F45C09">
        <w:rPr>
          <w:rFonts w:ascii="Times New Roman" w:hAnsi="Times New Roman" w:cs="Times New Roman"/>
          <w:sz w:val="28"/>
          <w:szCs w:val="28"/>
          <w:lang w:val="en-US"/>
        </w:rPr>
        <w:t xml:space="preserve">stics of </w:t>
      </w:r>
      <w:r w:rsidR="00710B0A">
        <w:rPr>
          <w:rFonts w:ascii="Times New Roman" w:hAnsi="Times New Roman" w:cs="Times New Roman"/>
          <w:sz w:val="28"/>
          <w:szCs w:val="28"/>
          <w:lang w:val="en-US"/>
        </w:rPr>
        <w:t>an engineer</w:t>
      </w:r>
      <w:r w:rsidRPr="00F45C09">
        <w:rPr>
          <w:rFonts w:ascii="Times New Roman" w:hAnsi="Times New Roman" w:cs="Times New Roman"/>
          <w:sz w:val="28"/>
          <w:szCs w:val="28"/>
          <w:lang w:val="en-US"/>
        </w:rPr>
        <w:t xml:space="preserve"> </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lastRenderedPageBreak/>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710B0A" w:rsidRDefault="0035036A" w:rsidP="00710B0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D02904" w:rsidRDefault="00D02904" w:rsidP="00D02904">
      <w:pPr>
        <w:pStyle w:val="1"/>
        <w:spacing w:before="0" w:line="264" w:lineRule="atLeast"/>
        <w:ind w:right="150"/>
        <w:rPr>
          <w:rFonts w:ascii="Helvetica" w:hAnsi="Helvetica" w:cs="Helvetica"/>
          <w:b w:val="0"/>
          <w:bCs w:val="0"/>
          <w:color w:val="000000"/>
          <w:spacing w:val="-5"/>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8</w:t>
      </w:r>
    </w:p>
    <w:p w:rsidR="005A6529" w:rsidRPr="00E656E9" w:rsidRDefault="005A6529" w:rsidP="005A65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 theme of the lesson: What does an electrical engineer do?</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5E34E2" w:rsidRPr="005E34E2" w:rsidRDefault="005E34E2" w:rsidP="005E34E2">
      <w:pPr>
        <w:rPr>
          <w:rFonts w:ascii="Times New Roman" w:hAnsi="Times New Roman" w:cs="Times New Roman"/>
          <w:b/>
          <w:sz w:val="28"/>
          <w:szCs w:val="28"/>
          <w:lang w:val="en-US"/>
        </w:rPr>
      </w:pPr>
      <w:r w:rsidRPr="005E34E2">
        <w:rPr>
          <w:rFonts w:ascii="Times New Roman" w:hAnsi="Times New Roman" w:cs="Times New Roman"/>
          <w:b/>
          <w:sz w:val="28"/>
          <w:szCs w:val="28"/>
          <w:lang w:val="en-US"/>
        </w:rPr>
        <w:t>What does an electrical engineer do?</w:t>
      </w:r>
    </w:p>
    <w:p w:rsidR="005E34E2" w:rsidRPr="00D30129" w:rsidRDefault="005E34E2" w:rsidP="005A6529">
      <w:pPr>
        <w:rPr>
          <w:rFonts w:ascii="Times New Roman" w:hAnsi="Times New Roman" w:cs="Times New Roman"/>
          <w:b/>
          <w:sz w:val="28"/>
          <w:szCs w:val="28"/>
          <w:lang w:val="en-US"/>
        </w:rPr>
      </w:pPr>
    </w:p>
    <w:p w:rsidR="000349CE" w:rsidRDefault="000349CE" w:rsidP="001F4E91">
      <w:pPr>
        <w:pStyle w:val="a6"/>
        <w:shd w:val="clear" w:color="auto" w:fill="FFFFFF"/>
        <w:spacing w:before="0" w:beforeAutospacing="0" w:after="0" w:afterAutospacing="0"/>
        <w:textAlignment w:val="baseline"/>
        <w:rPr>
          <w:rFonts w:ascii="Arial" w:hAnsi="Arial" w:cs="Arial"/>
          <w:color w:val="5B5B5B"/>
          <w:lang w:val="en-US"/>
        </w:rPr>
      </w:pPr>
      <w:r>
        <w:rPr>
          <w:rFonts w:ascii="Arial" w:hAnsi="Arial" w:cs="Arial"/>
          <w:noProof/>
          <w:color w:val="5B5B5B"/>
        </w:rPr>
        <w:lastRenderedPageBreak/>
        <w:drawing>
          <wp:inline distT="0" distB="0" distL="0" distR="0">
            <wp:extent cx="6172200" cy="3162300"/>
            <wp:effectExtent l="19050" t="0" r="0" b="0"/>
            <wp:docPr id="35" name="Рисунок 4" descr="C:\Users\АЗИЗА\Desktop\eeeed25d801dcce93dd036aa16ec93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eeeed25d801dcce93dd036aa16ec93db.jpg"/>
                    <pic:cNvPicPr>
                      <a:picLocks noChangeAspect="1" noChangeArrowheads="1"/>
                    </pic:cNvPicPr>
                  </pic:nvPicPr>
                  <pic:blipFill>
                    <a:blip r:embed="rId29"/>
                    <a:srcRect/>
                    <a:stretch>
                      <a:fillRect/>
                    </a:stretch>
                  </pic:blipFill>
                  <pic:spPr bwMode="auto">
                    <a:xfrm>
                      <a:off x="0" y="0"/>
                      <a:ext cx="6174423" cy="3163439"/>
                    </a:xfrm>
                    <a:prstGeom prst="rect">
                      <a:avLst/>
                    </a:prstGeom>
                    <a:noFill/>
                    <a:ln w="9525">
                      <a:noFill/>
                      <a:miter lim="800000"/>
                      <a:headEnd/>
                      <a:tailEnd/>
                    </a:ln>
                  </pic:spPr>
                </pic:pic>
              </a:graphicData>
            </a:graphic>
          </wp:inline>
        </w:drawing>
      </w:r>
      <w:r w:rsidRPr="000349CE">
        <w:rPr>
          <w:rFonts w:ascii="Arial" w:hAnsi="Arial" w:cs="Arial"/>
          <w:color w:val="5B5B5B"/>
          <w:lang w:val="en-US"/>
        </w:rPr>
        <w:t xml:space="preserve"> </w:t>
      </w:r>
    </w:p>
    <w:p w:rsidR="001F4E91" w:rsidRPr="005E34E2" w:rsidRDefault="001F4E91" w:rsidP="005E34E2">
      <w:pPr>
        <w:rPr>
          <w:rFonts w:ascii="Times New Roman" w:hAnsi="Times New Roman" w:cs="Times New Roman"/>
          <w:sz w:val="28"/>
          <w:szCs w:val="28"/>
          <w:lang w:val="en-US"/>
        </w:rPr>
      </w:pPr>
      <w:r w:rsidRPr="005E34E2">
        <w:rPr>
          <w:rFonts w:ascii="Times New Roman" w:hAnsi="Times New Roman" w:cs="Times New Roman"/>
          <w:sz w:val="28"/>
          <w:szCs w:val="28"/>
          <w:lang w:val="en-US"/>
        </w:rPr>
        <w:t>Electrical engineers design, develop, test and supervise the manufacturing of electrical equipment, such as electric motors, radar and navigation systems, communications systems and power generation equipment, "Electronics engineers design and develop electronic equipment, such as broadcast and communications systems — from portable music players to global positioning systems (GPS)."</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If it's a practical, real-world device that produces, conducts or uses electricity, in all likelihood, it was designed by an electrical engineer. Additionally, engineers may conduct or write the specifications for destructive or nondestructive testing of the performance, reliability and long-term durability of devices and components. </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Today’s electrical engineers design electrical devices and systems using basic components such as conductors, coils, magnets, batteries, switches, resistors, capacitors, inductors, diodes and transistors. Nearly all electrical and electronic devices, from the generators at an electric power plant to the microprocessors in your phone, use these few basic components. </w:t>
      </w:r>
    </w:p>
    <w:p w:rsidR="001F4E91" w:rsidRPr="005E34E2"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Critical skills needed in electrical engineering include an in-depth understanding of electrical and electronic theory, mathematics and materials. This knowledge allows engineers to design circuits to perform specific functions and meet requirements for safety, reliability and energy efficiency, and to predict how they will behave, before a hardware design is implemented. </w:t>
      </w:r>
      <w:r w:rsidRPr="005E34E2">
        <w:rPr>
          <w:rFonts w:ascii="Times New Roman" w:hAnsi="Times New Roman" w:cs="Times New Roman"/>
          <w:sz w:val="28"/>
          <w:szCs w:val="28"/>
          <w:lang w:val="en-US"/>
        </w:rPr>
        <w:t>Sometimes, though, circuits are constructed on "breadboards," or prototype circuit boards made on computer numeric controlled (CNC) machines for testing before they are put into production. </w:t>
      </w:r>
    </w:p>
    <w:p w:rsidR="005E34E2"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Electrical engineers are increasingly relying on computer-aided design (CAD) systems to create schematics and lay out circuits. They also use computers to simulate how electrical </w:t>
      </w:r>
      <w:r w:rsidRPr="00E656E9">
        <w:rPr>
          <w:rFonts w:ascii="Times New Roman" w:hAnsi="Times New Roman" w:cs="Times New Roman"/>
          <w:sz w:val="28"/>
          <w:szCs w:val="28"/>
          <w:lang w:val="en-US"/>
        </w:rPr>
        <w:lastRenderedPageBreak/>
        <w:t xml:space="preserve">devices and systems will function. Computer simulations can be used to model a national power grid or a microprocessor; therefore, proficiency with computers is essential for electrical engineers. In addition to speeding up the process of drafting schematics, printed circuit board (PCB) layouts and blueprints for electrical and electronic devices, CAD systems allow for quick and easy modifications of designs and rapid prototyping using CNC machines. </w:t>
      </w:r>
    </w:p>
    <w:p w:rsidR="005E34E2" w:rsidRPr="00087CC8" w:rsidRDefault="00332EAA" w:rsidP="005E34E2">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124200" cy="3124200"/>
            <wp:effectExtent l="19050" t="0" r="0" b="0"/>
            <wp:docPr id="93" name="Рисунок 26" descr="C:\Users\АЗИЗА\Desktop\today_electrical_engineering_tomorrow_tshirt-p235019591250525195z83jf_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ЗИЗА\Desktop\today_electrical_engineering_tomorrow_tshirt-p235019591250525195z83jf_328.jpg"/>
                    <pic:cNvPicPr>
                      <a:picLocks noChangeAspect="1" noChangeArrowheads="1"/>
                    </pic:cNvPicPr>
                  </pic:nvPicPr>
                  <pic:blipFill>
                    <a:blip r:embed="rId30"/>
                    <a:srcRect/>
                    <a:stretch>
                      <a:fillRect/>
                    </a:stretch>
                  </pic:blipFill>
                  <pic:spPr bwMode="auto">
                    <a:xfrm>
                      <a:off x="0" y="0"/>
                      <a:ext cx="3124200" cy="3124200"/>
                    </a:xfrm>
                    <a:prstGeom prst="rect">
                      <a:avLst/>
                    </a:prstGeom>
                    <a:noFill/>
                    <a:ln w="9525">
                      <a:noFill/>
                      <a:miter lim="800000"/>
                      <a:headEnd/>
                      <a:tailEnd/>
                    </a:ln>
                  </pic:spPr>
                </pic:pic>
              </a:graphicData>
            </a:graphic>
          </wp:inline>
        </w:drawing>
      </w:r>
      <w:r w:rsidR="005E34E2" w:rsidRPr="0084413B">
        <w:rPr>
          <w:rFonts w:ascii="Times New Roman" w:hAnsi="Times New Roman" w:cs="Times New Roman"/>
          <w:sz w:val="28"/>
          <w:szCs w:val="28"/>
          <w:lang w:val="en-US"/>
        </w:rPr>
        <w:t xml:space="preserve">Getting a job is a very hard period in the life of most people. </w:t>
      </w:r>
      <w:r w:rsidR="005E34E2" w:rsidRPr="00087CC8">
        <w:rPr>
          <w:rFonts w:ascii="Times New Roman" w:hAnsi="Times New Roman" w:cs="Times New Roman"/>
          <w:sz w:val="28"/>
          <w:szCs w:val="28"/>
          <w:lang w:val="en-US"/>
        </w:rPr>
        <w:t>Companies choose an employee from hundreds of candidates according to special rules, that’s why there’re special ‘typical’ factors, influencing on employer’s choice. Among such factors are: age, sex, experience, family background and marital status, personality and references.</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When you go for a job interview, make sure you arrive on time. An employer will form a poor first impression if show up late. If you realize you may be delayed, call ahead and explain the problem.</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During the interview the employer will try to find out what kind of person you are, what experience you have, and how you can fit into the job situation.</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After you have got an appointment, review the information that you wrote on your application form and resume. Be prepared to explain your skills and abilities specifically. Bring a resume to the interview. The resume is a printed sheet that tells about your education and work experience. It serves as a written record for the employer.</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Go to the interview alone; don’t take your friends or children with you. Plan to arrive about ten minutes before the appointment time. Wear the proper clothes. You should have a neat, clean appearance to have a good impression.</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lastRenderedPageBreak/>
        <w:t>During the interview be honest and modest about yourself. Pay attention as the interviewer talks; answer all the questions clearly and intelligently. Try not to seem bored, even if you realize that the job doesn’t interest you.</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Here are some of the questions that employers try to answer when they are interviewing future employees:</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What is this person really like?</w:t>
      </w:r>
      <w:r w:rsidRPr="00087CC8">
        <w:rPr>
          <w:rFonts w:ascii="Times New Roman" w:hAnsi="Times New Roman" w:cs="Times New Roman"/>
          <w:sz w:val="28"/>
          <w:szCs w:val="28"/>
          <w:lang w:val="en-US"/>
        </w:rPr>
        <w:br/>
        <w:t>  - Does this person have the skills to do the job I have available?</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Will this person fit the team I have now?</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How quickly can this person learn?</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Will this person be willing to work hard and put the interests of the     organization first?</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Be prepared to ask your own questions about the job, know the type of work and benefits you want from the position. Write down these questions before you go to the interview.</w:t>
      </w:r>
    </w:p>
    <w:p w:rsidR="005E34E2" w:rsidRPr="005E34E2"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Finally, express your thanks and be sure that the interviewer knows how to contact you if she or he wants to hire you.</w:t>
      </w:r>
    </w:p>
    <w:p w:rsidR="001F4E91" w:rsidRPr="00710B0A" w:rsidRDefault="001F4E91" w:rsidP="005E34E2">
      <w:pPr>
        <w:rPr>
          <w:rFonts w:ascii="Times New Roman" w:hAnsi="Times New Roman" w:cs="Times New Roman"/>
          <w:b/>
          <w:sz w:val="28"/>
          <w:szCs w:val="28"/>
          <w:lang w:val="en-US"/>
        </w:rPr>
      </w:pPr>
      <w:r w:rsidRPr="00710B0A">
        <w:rPr>
          <w:rFonts w:ascii="Times New Roman" w:hAnsi="Times New Roman" w:cs="Times New Roman"/>
          <w:b/>
          <w:sz w:val="28"/>
          <w:szCs w:val="28"/>
          <w:lang w:val="en-US"/>
        </w:rPr>
        <w:t>Electrical engineering jobs and salaries</w:t>
      </w:r>
    </w:p>
    <w:p w:rsidR="000349CE" w:rsidRPr="000349CE" w:rsidRDefault="000349CE" w:rsidP="000349CE">
      <w:pPr>
        <w:rPr>
          <w:lang w:val="en-US"/>
        </w:rPr>
      </w:pPr>
      <w:r>
        <w:rPr>
          <w:noProof/>
        </w:rPr>
        <w:drawing>
          <wp:inline distT="0" distB="0" distL="0" distR="0">
            <wp:extent cx="4029075" cy="2683364"/>
            <wp:effectExtent l="19050" t="0" r="0" b="0"/>
            <wp:docPr id="45" name="Рисунок 10" descr="C:\Users\АЗИЗА\Desktop\What-is-Electrical-Engineeri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ИЗА\Desktop\What-is-Electrical-Engineering-5.jpg"/>
                    <pic:cNvPicPr>
                      <a:picLocks noChangeAspect="1" noChangeArrowheads="1"/>
                    </pic:cNvPicPr>
                  </pic:nvPicPr>
                  <pic:blipFill>
                    <a:blip r:embed="rId31"/>
                    <a:srcRect/>
                    <a:stretch>
                      <a:fillRect/>
                    </a:stretch>
                  </pic:blipFill>
                  <pic:spPr bwMode="auto">
                    <a:xfrm>
                      <a:off x="0" y="0"/>
                      <a:ext cx="4031840" cy="2685206"/>
                    </a:xfrm>
                    <a:prstGeom prst="rect">
                      <a:avLst/>
                    </a:prstGeom>
                    <a:noFill/>
                    <a:ln w="9525">
                      <a:noFill/>
                      <a:miter lim="800000"/>
                      <a:headEnd/>
                      <a:tailEnd/>
                    </a:ln>
                  </pic:spPr>
                </pic:pic>
              </a:graphicData>
            </a:graphic>
          </wp:inline>
        </w:drawing>
      </w:r>
    </w:p>
    <w:p w:rsidR="000349CE" w:rsidRDefault="000349CE" w:rsidP="001F4E91">
      <w:pPr>
        <w:pStyle w:val="a6"/>
        <w:shd w:val="clear" w:color="auto" w:fill="FFFFFF"/>
        <w:spacing w:before="240" w:beforeAutospacing="0" w:after="240" w:afterAutospacing="0"/>
        <w:textAlignment w:val="baseline"/>
        <w:rPr>
          <w:rFonts w:ascii="Arial" w:hAnsi="Arial" w:cs="Arial"/>
          <w:color w:val="5B5B5B"/>
          <w:lang w:val="en-US"/>
        </w:rPr>
      </w:pPr>
      <w:r>
        <w:rPr>
          <w:rFonts w:ascii="Arial" w:hAnsi="Arial" w:cs="Arial"/>
          <w:noProof/>
          <w:color w:val="5B5B5B"/>
        </w:rPr>
        <w:lastRenderedPageBreak/>
        <w:drawing>
          <wp:inline distT="0" distB="0" distL="0" distR="0">
            <wp:extent cx="5495925" cy="2076450"/>
            <wp:effectExtent l="19050" t="0" r="9525" b="0"/>
            <wp:docPr id="32" name="Рисунок 3" descr="C:\Users\АЗИЗА\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maxresdefault.jpg"/>
                    <pic:cNvPicPr>
                      <a:picLocks noChangeAspect="1" noChangeArrowheads="1"/>
                    </pic:cNvPicPr>
                  </pic:nvPicPr>
                  <pic:blipFill>
                    <a:blip r:embed="rId32"/>
                    <a:srcRect/>
                    <a:stretch>
                      <a:fillRect/>
                    </a:stretch>
                  </pic:blipFill>
                  <pic:spPr bwMode="auto">
                    <a:xfrm>
                      <a:off x="0" y="0"/>
                      <a:ext cx="5501002" cy="2078368"/>
                    </a:xfrm>
                    <a:prstGeom prst="rect">
                      <a:avLst/>
                    </a:prstGeom>
                    <a:noFill/>
                    <a:ln w="9525">
                      <a:noFill/>
                      <a:miter lim="800000"/>
                      <a:headEnd/>
                      <a:tailEnd/>
                    </a:ln>
                  </pic:spPr>
                </pic:pic>
              </a:graphicData>
            </a:graphic>
          </wp:inline>
        </w:drawing>
      </w:r>
      <w:r w:rsidRPr="000349CE">
        <w:rPr>
          <w:rFonts w:ascii="Arial" w:hAnsi="Arial" w:cs="Arial"/>
          <w:color w:val="5B5B5B"/>
          <w:lang w:val="en-US"/>
        </w:rPr>
        <w:t xml:space="preserve"> </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Electrical and electronics engineers work primarily in research and development industries, engineering services firms, manufacturing and the federal government, according to the BLS. They generally work indoors, in offices, but they may have to visit sites to observe a problem or a piece of complex equipment, the BLS says.</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Manufacturing industries that employ electrical engineers include automotive, marine, railroad, aerospace, defense, consumer electronics, commercial construction, lighting, computers and components, telecommunications and traffic control. Government institutions that employ electrical engineers include transportation departments, national laboratories and the military. </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Most electrical engineering jobs require at least a bachelor's degree in engineering. Many employers, particularly those that offer engineering consulting services, also require state certification as a Professional Engineer. </w:t>
      </w:r>
      <w:r w:rsidRPr="005E34E2">
        <w:rPr>
          <w:rFonts w:ascii="Times New Roman" w:hAnsi="Times New Roman" w:cs="Times New Roman"/>
          <w:sz w:val="28"/>
          <w:szCs w:val="28"/>
          <w:lang w:val="en-US"/>
        </w:rPr>
        <w:t xml:space="preserve">Additionally, many employers require certification from the Institute of Electrical and Electronics Engineers (IEEE) or the Institution of Engineering and Technology (IET). </w:t>
      </w:r>
      <w:r w:rsidRPr="00E656E9">
        <w:rPr>
          <w:rFonts w:ascii="Times New Roman" w:hAnsi="Times New Roman" w:cs="Times New Roman"/>
          <w:sz w:val="28"/>
          <w:szCs w:val="28"/>
          <w:lang w:val="en-US"/>
        </w:rPr>
        <w:t>A master's degree is often required for promotion to management, and ongoing education and training are needed to keep up with advances in technology, testing equipment, computer hardware and software, and government regulations. </w:t>
      </w:r>
    </w:p>
    <w:p w:rsidR="001678ED" w:rsidRPr="00710B0A" w:rsidRDefault="001F4E91" w:rsidP="00710B0A">
      <w:pPr>
        <w:rPr>
          <w:rFonts w:ascii="Times New Roman" w:hAnsi="Times New Roman" w:cs="Times New Roman"/>
          <w:sz w:val="28"/>
          <w:szCs w:val="28"/>
          <w:lang w:val="en-US"/>
        </w:rPr>
      </w:pPr>
      <w:r w:rsidRPr="005E34E2">
        <w:rPr>
          <w:rFonts w:ascii="Times New Roman" w:hAnsi="Times New Roman" w:cs="Times New Roman"/>
          <w:sz w:val="28"/>
          <w:szCs w:val="28"/>
          <w:lang w:val="en-US"/>
        </w:rPr>
        <w:t>Many experienced engineers with advanced degrees are promoted to management positions or start their own businesses where they can earn even more. </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search for the information you need, annotate and abstracted texts: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678ED" w:rsidRPr="00710B0A" w:rsidRDefault="001678ED" w:rsidP="00710B0A">
      <w:pPr>
        <w:pStyle w:val="ad"/>
        <w:rPr>
          <w:rFonts w:ascii="Times New Roman" w:hAnsi="Times New Roman" w:cs="Times New Roman"/>
          <w:sz w:val="28"/>
          <w:szCs w:val="28"/>
          <w:lang w:val="en-US"/>
        </w:rPr>
      </w:pPr>
      <w:r w:rsidRPr="00710B0A">
        <w:rPr>
          <w:rFonts w:ascii="Times New Roman" w:eastAsia="Times New Roman" w:hAnsi="Times New Roman" w:cs="Times New Roman"/>
          <w:sz w:val="28"/>
          <w:szCs w:val="28"/>
          <w:lang w:val="en-US"/>
        </w:rPr>
        <w:t>Prepare the report on the theme: “</w:t>
      </w:r>
      <w:r w:rsidR="00710B0A" w:rsidRPr="00710B0A">
        <w:rPr>
          <w:rFonts w:ascii="Times New Roman" w:hAnsi="Times New Roman" w:cs="Times New Roman"/>
          <w:sz w:val="28"/>
          <w:szCs w:val="28"/>
          <w:lang w:val="en-US"/>
        </w:rPr>
        <w:t>Electrical engineering jobs and salaries</w:t>
      </w:r>
      <w:r w:rsidRPr="00710B0A">
        <w:rPr>
          <w:rFonts w:ascii="Times New Roman" w:eastAsia="Times New Roman" w:hAnsi="Times New Roman" w:cs="Times New Roman"/>
          <w:sz w:val="28"/>
          <w:szCs w:val="28"/>
          <w:lang w:val="en-US"/>
        </w:rPr>
        <w:t>”</w:t>
      </w:r>
    </w:p>
    <w:p w:rsidR="001678ED" w:rsidRPr="00710B0A" w:rsidRDefault="001678ED" w:rsidP="00710B0A">
      <w:pPr>
        <w:pStyle w:val="ad"/>
        <w:rPr>
          <w:rFonts w:ascii="Times New Roman" w:hAnsi="Times New Roman" w:cs="Times New Roman"/>
          <w:sz w:val="28"/>
          <w:szCs w:val="28"/>
          <w:lang w:val="en-US"/>
        </w:rPr>
      </w:pPr>
      <w:r w:rsidRPr="00710B0A">
        <w:rPr>
          <w:rFonts w:ascii="Times New Roman" w:eastAsia="Times New Roman" w:hAnsi="Times New Roman" w:cs="Times New Roman"/>
          <w:sz w:val="28"/>
          <w:szCs w:val="28"/>
          <w:lang w:val="en-US"/>
        </w:rPr>
        <w:t>Make up the situation</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is an</w:t>
      </w:r>
      <w:r>
        <w:rPr>
          <w:rFonts w:ascii="Times New Roman" w:hAnsi="Times New Roman" w:cs="Times New Roman"/>
          <w:sz w:val="28"/>
          <w:szCs w:val="28"/>
          <w:lang w:val="en-US"/>
        </w:rPr>
        <w:t xml:space="preserve"> electrical engineer</w:t>
      </w:r>
      <w:r>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What are the responsibilities of </w:t>
      </w:r>
      <w:r w:rsidRPr="008A2ACF">
        <w:rPr>
          <w:rFonts w:ascii="Times New Roman" w:eastAsia="Bookman Old Style" w:hAnsi="Times New Roman" w:cs="Times New Roman"/>
          <w:sz w:val="28"/>
          <w:szCs w:val="28"/>
          <w:lang w:val="en-US"/>
        </w:rPr>
        <w:t>an</w:t>
      </w:r>
      <w:r>
        <w:rPr>
          <w:rFonts w:ascii="Times New Roman" w:hAnsi="Times New Roman" w:cs="Times New Roman"/>
          <w:sz w:val="28"/>
          <w:szCs w:val="28"/>
          <w:lang w:val="en-US"/>
        </w:rPr>
        <w:t xml:space="preserve"> electrical engineer</w:t>
      </w:r>
      <w:r>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the r</w:t>
      </w:r>
      <w:r w:rsidRPr="008A2ACF">
        <w:rPr>
          <w:rFonts w:ascii="Times New Roman" w:eastAsia="Bookman Old Style" w:hAnsi="Times New Roman" w:cs="Times New Roman"/>
          <w:sz w:val="28"/>
          <w:szCs w:val="28"/>
          <w:lang w:val="en-US"/>
        </w:rPr>
        <w:t>equirements for</w:t>
      </w:r>
      <w:r>
        <w:rPr>
          <w:rFonts w:ascii="Times New Roman" w:eastAsia="Bookman Old Style" w:hAnsi="Times New Roman" w:cs="Times New Roman"/>
          <w:sz w:val="28"/>
          <w:szCs w:val="28"/>
          <w:lang w:val="en-US"/>
        </w:rPr>
        <w:t xml:space="preserve"> </w:t>
      </w:r>
      <w:r w:rsidRPr="00710B0A">
        <w:rPr>
          <w:rFonts w:ascii="Times New Roman" w:hAnsi="Times New Roman" w:cs="Times New Roman"/>
          <w:sz w:val="28"/>
          <w:szCs w:val="28"/>
          <w:lang w:val="en-US"/>
        </w:rPr>
        <w:t>an electrical engineer?</w:t>
      </w:r>
    </w:p>
    <w:p w:rsidR="0030661A" w:rsidRDefault="0030661A" w:rsidP="0030661A">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Is it easy to get a job</w:t>
      </w:r>
      <w:r>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What kind of work</w:t>
      </w:r>
      <w:r>
        <w:rPr>
          <w:rFonts w:ascii="Times New Roman" w:eastAsia="Bookman Old Style" w:hAnsi="Times New Roman" w:cs="Times New Roman"/>
          <w:sz w:val="28"/>
          <w:szCs w:val="28"/>
          <w:lang w:val="en-US"/>
        </w:rPr>
        <w:t xml:space="preserve"> does </w:t>
      </w:r>
      <w:r>
        <w:rPr>
          <w:rFonts w:ascii="Times New Roman" w:hAnsi="Times New Roman" w:cs="Times New Roman"/>
          <w:sz w:val="28"/>
          <w:szCs w:val="28"/>
          <w:lang w:val="en-US"/>
        </w:rPr>
        <w:t xml:space="preserve">an electrical engineer </w:t>
      </w:r>
      <w:r>
        <w:rPr>
          <w:rFonts w:ascii="Times New Roman" w:eastAsia="Bookman Old Style" w:hAnsi="Times New Roman" w:cs="Times New Roman"/>
          <w:sz w:val="28"/>
          <w:szCs w:val="28"/>
          <w:lang w:val="en-US"/>
        </w:rPr>
        <w:t>do</w:t>
      </w:r>
      <w:r w:rsidRPr="008A2ACF">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w:t>
      </w:r>
      <w:r w:rsidRPr="000F3EA0">
        <w:rPr>
          <w:rFonts w:ascii="Times New Roman" w:eastAsia="Bookman Old Style" w:hAnsi="Times New Roman" w:cs="Times New Roman"/>
          <w:sz w:val="28"/>
          <w:szCs w:val="28"/>
          <w:lang w:val="en-US"/>
        </w:rPr>
        <w:t xml:space="preserve">he main purposes of </w:t>
      </w:r>
      <w:r w:rsidRPr="00710B0A">
        <w:rPr>
          <w:rFonts w:ascii="Times New Roman" w:hAnsi="Times New Roman" w:cs="Times New Roman"/>
          <w:sz w:val="28"/>
          <w:szCs w:val="28"/>
          <w:lang w:val="en-US"/>
        </w:rPr>
        <w:t>an electrical engineer?</w:t>
      </w:r>
    </w:p>
    <w:p w:rsidR="0030661A" w:rsidRDefault="0030661A" w:rsidP="0030661A">
      <w:pPr>
        <w:spacing w:after="0" w:line="240" w:lineRule="auto"/>
        <w:rPr>
          <w:rFonts w:ascii="Times New Roman" w:eastAsia="Bookman Old Style" w:hAnsi="Times New Roman" w:cs="Times New Roman"/>
          <w:sz w:val="28"/>
          <w:szCs w:val="28"/>
          <w:lang w:val="kk-KZ"/>
        </w:rPr>
      </w:pPr>
      <w:r>
        <w:rPr>
          <w:rFonts w:ascii="Times New Roman" w:eastAsia="Bookman Old Style" w:hAnsi="Times New Roman" w:cs="Times New Roman"/>
          <w:sz w:val="28"/>
          <w:szCs w:val="28"/>
          <w:lang w:val="en-US"/>
        </w:rPr>
        <w:t>What are the d</w:t>
      </w:r>
      <w:r w:rsidRPr="000F3EA0">
        <w:rPr>
          <w:rFonts w:ascii="Times New Roman" w:eastAsia="Bookman Old Style" w:hAnsi="Times New Roman" w:cs="Times New Roman"/>
          <w:sz w:val="28"/>
          <w:szCs w:val="28"/>
          <w:lang w:val="en-US"/>
        </w:rPr>
        <w:t xml:space="preserve">ifficulties </w:t>
      </w:r>
      <w:r>
        <w:rPr>
          <w:rFonts w:ascii="Times New Roman" w:eastAsia="Bookman Old Style" w:hAnsi="Times New Roman" w:cs="Times New Roman"/>
          <w:sz w:val="28"/>
          <w:szCs w:val="28"/>
          <w:lang w:val="en-US"/>
        </w:rPr>
        <w:t xml:space="preserve">of the </w:t>
      </w:r>
      <w:r w:rsidRPr="000F3EA0">
        <w:rPr>
          <w:rFonts w:ascii="Times New Roman" w:eastAsia="Bookman Old Style" w:hAnsi="Times New Roman" w:cs="Times New Roman"/>
          <w:sz w:val="28"/>
          <w:szCs w:val="28"/>
          <w:lang w:val="en-US"/>
        </w:rPr>
        <w:t>profession</w:t>
      </w:r>
      <w:r>
        <w:rPr>
          <w:rFonts w:ascii="Times New Roman" w:eastAsia="Bookman Old Style" w:hAnsi="Times New Roman" w:cs="Times New Roman"/>
          <w:sz w:val="28"/>
          <w:szCs w:val="28"/>
          <w:lang w:val="en-US"/>
        </w:rPr>
        <w:t>?</w:t>
      </w:r>
    </w:p>
    <w:p w:rsidR="0030661A" w:rsidRPr="003901F6"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The advantages and disadvantages of a profession</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0E5D1F" w:rsidRDefault="001678ED" w:rsidP="001678ED">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1678ED" w:rsidRPr="000E5D1F" w:rsidRDefault="001678ED" w:rsidP="001678ED">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0661A" w:rsidRDefault="0030661A" w:rsidP="001678ED">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1678ED" w:rsidRPr="00F45C09">
        <w:rPr>
          <w:rFonts w:ascii="Times New Roman" w:eastAsia="Times New Roman" w:hAnsi="Times New Roman" w:cs="Times New Roman"/>
          <w:sz w:val="28"/>
          <w:szCs w:val="28"/>
          <w:lang w:val="en-US"/>
        </w:rPr>
        <w:t xml:space="preserve">the text </w:t>
      </w:r>
      <w:r>
        <w:rPr>
          <w:rFonts w:ascii="Times New Roman" w:eastAsia="Times New Roman" w:hAnsi="Times New Roman" w:cs="Times New Roman"/>
          <w:sz w:val="28"/>
          <w:szCs w:val="28"/>
          <w:lang w:val="en-US"/>
        </w:rPr>
        <w:t>and translate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1678ED" w:rsidRDefault="001678ED" w:rsidP="001678ED">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1678ED" w:rsidRPr="00886423" w:rsidRDefault="001678ED" w:rsidP="001678ED">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1678ED" w:rsidRPr="00C830DE" w:rsidRDefault="001678ED" w:rsidP="001678ED">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1678ED" w:rsidRPr="00C830DE" w:rsidRDefault="001678ED" w:rsidP="001678ED">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1678ED" w:rsidRPr="00886423" w:rsidRDefault="001678ED" w:rsidP="001678ED">
      <w:pPr>
        <w:pStyle w:val="ad"/>
        <w:rPr>
          <w:rFonts w:ascii="Times New Roman" w:hAnsi="Times New Roman"/>
          <w:b/>
          <w:sz w:val="28"/>
          <w:szCs w:val="28"/>
          <w:lang w:val="kk-KZ"/>
        </w:rPr>
      </w:pP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678ED" w:rsidRPr="00FC5987" w:rsidRDefault="001678ED" w:rsidP="001678ED">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678ED" w:rsidRPr="00886423" w:rsidRDefault="001678ED" w:rsidP="001678ED">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678ED" w:rsidRPr="00886423" w:rsidRDefault="001678ED" w:rsidP="001678ED">
      <w:pPr>
        <w:pStyle w:val="ad"/>
        <w:rPr>
          <w:rFonts w:ascii="Times New Roman" w:hAnsi="Times New Roman"/>
          <w:sz w:val="28"/>
          <w:szCs w:val="28"/>
          <w:lang w:val="en-US"/>
        </w:rPr>
      </w:pPr>
      <w:r w:rsidRPr="00886423">
        <w:rPr>
          <w:rFonts w:ascii="Times New Roman" w:hAnsi="Times New Roman"/>
          <w:sz w:val="28"/>
          <w:szCs w:val="28"/>
          <w:lang w:val="en-US"/>
        </w:rPr>
        <w:lastRenderedPageBreak/>
        <w:t>English for Electrical Engineering Course book and audio CDs (2) Cambridge University Press 2011</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1678ED" w:rsidRPr="000E5D1F" w:rsidRDefault="001678ED" w:rsidP="001678ED">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678ED" w:rsidRDefault="001678ED" w:rsidP="001F4E91">
      <w:pPr>
        <w:pStyle w:val="a6"/>
        <w:shd w:val="clear" w:color="auto" w:fill="FFFFFF"/>
        <w:spacing w:before="0" w:beforeAutospacing="0" w:after="0" w:afterAutospacing="0"/>
        <w:textAlignment w:val="baseline"/>
        <w:rPr>
          <w:rFonts w:ascii="Arial" w:hAnsi="Arial" w:cs="Arial"/>
          <w:color w:val="5B5B5B"/>
          <w:lang w:val="en-US"/>
        </w:rPr>
      </w:pPr>
    </w:p>
    <w:p w:rsidR="001678ED" w:rsidRPr="001F4E91" w:rsidRDefault="001678ED" w:rsidP="001F4E91">
      <w:pPr>
        <w:pStyle w:val="a6"/>
        <w:shd w:val="clear" w:color="auto" w:fill="FFFFFF"/>
        <w:spacing w:before="0" w:beforeAutospacing="0" w:after="0" w:afterAutospacing="0"/>
        <w:textAlignment w:val="baseline"/>
        <w:rPr>
          <w:rFonts w:ascii="Arial" w:hAnsi="Arial" w:cs="Arial"/>
          <w:color w:val="5B5B5B"/>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9</w:t>
      </w:r>
    </w:p>
    <w:p w:rsidR="005A6529" w:rsidRPr="005A6529" w:rsidRDefault="005A6529" w:rsidP="005A65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 theme of the lesson: The future of electrical engineering</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F4E91" w:rsidRDefault="001F4E91" w:rsidP="005E34E2">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 future of electrical engineering</w:t>
      </w:r>
    </w:p>
    <w:p w:rsidR="0030661A" w:rsidRPr="00B01956" w:rsidRDefault="0030661A" w:rsidP="0030661A">
      <w:pPr>
        <w:spacing w:after="0" w:line="240" w:lineRule="auto"/>
        <w:rPr>
          <w:rFonts w:ascii="Times New Roman" w:eastAsia="Segoe UI" w:hAnsi="Times New Roman" w:cs="Times New Roman"/>
          <w:bCs/>
          <w:sz w:val="28"/>
          <w:szCs w:val="28"/>
          <w:lang w:val="en-US" w:eastAsia="en-US"/>
        </w:rPr>
      </w:pPr>
      <w:r w:rsidRPr="0030661A">
        <w:rPr>
          <w:rFonts w:ascii="Times New Roman" w:hAnsi="Times New Roman" w:cs="Times New Roman"/>
          <w:b/>
          <w:noProof/>
          <w:sz w:val="28"/>
          <w:szCs w:val="28"/>
        </w:rPr>
        <w:drawing>
          <wp:inline distT="0" distB="0" distL="0" distR="0">
            <wp:extent cx="666750" cy="583406"/>
            <wp:effectExtent l="19050" t="0" r="0" b="0"/>
            <wp:docPr id="22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30661A">
        <w:rPr>
          <w:rFonts w:ascii="Times New Roman" w:eastAsia="Bookman Old Style" w:hAnsi="Times New Roman" w:cs="Times New Roman"/>
          <w:sz w:val="28"/>
          <w:szCs w:val="28"/>
          <w:lang w:val="en-US"/>
        </w:rPr>
        <w:t xml:space="preserve"> </w:t>
      </w:r>
      <w:r w:rsidRPr="00B01956">
        <w:rPr>
          <w:rFonts w:ascii="Times New Roman" w:eastAsia="Bookman Old Style" w:hAnsi="Times New Roman" w:cs="Times New Roman"/>
          <w:sz w:val="28"/>
          <w:szCs w:val="28"/>
          <w:lang w:val="en-US"/>
        </w:rPr>
        <w:t>Your ideas about</w:t>
      </w:r>
      <w:r>
        <w:rPr>
          <w:rFonts w:ascii="Times New Roman" w:hAnsi="Times New Roman" w:cs="Times New Roman"/>
          <w:sz w:val="28"/>
          <w:szCs w:val="28"/>
          <w:lang w:val="en-US"/>
        </w:rPr>
        <w:t xml:space="preserve"> a profession</w:t>
      </w:r>
      <w:r w:rsidRPr="00B01956">
        <w:rPr>
          <w:rFonts w:ascii="Times New Roman" w:hAnsi="Times New Roman" w:cs="Times New Roman"/>
          <w:sz w:val="28"/>
          <w:szCs w:val="28"/>
          <w:lang w:val="en-US"/>
        </w:rPr>
        <w:t xml:space="preserve">. </w:t>
      </w:r>
      <w:r w:rsidRPr="00B01956">
        <w:rPr>
          <w:rFonts w:ascii="Times New Roman" w:eastAsia="Segoe UI" w:hAnsi="Times New Roman" w:cs="Times New Roman"/>
          <w:bCs/>
          <w:sz w:val="28"/>
          <w:szCs w:val="28"/>
          <w:lang w:val="en-US" w:eastAsia="en-US"/>
        </w:rPr>
        <w:t xml:space="preserve">Work in small groups. </w:t>
      </w:r>
    </w:p>
    <w:p w:rsidR="0030661A" w:rsidRPr="0030661A" w:rsidRDefault="0030661A" w:rsidP="005E34E2">
      <w:pPr>
        <w:rPr>
          <w:rFonts w:ascii="Times New Roman" w:hAnsi="Times New Roman" w:cs="Times New Roman"/>
          <w:sz w:val="28"/>
          <w:szCs w:val="28"/>
          <w:lang w:val="en-US"/>
        </w:rPr>
      </w:pPr>
      <w:r w:rsidRPr="00B01956">
        <w:rPr>
          <w:rFonts w:ascii="Times New Roman" w:hAnsi="Times New Roman" w:cs="Times New Roman"/>
          <w:sz w:val="28"/>
          <w:szCs w:val="28"/>
          <w:lang w:val="en-US"/>
        </w:rPr>
        <w:t>Compare your ideas with other students. How many original ideas are there in your class?</w:t>
      </w:r>
    </w:p>
    <w:p w:rsidR="00332EAA" w:rsidRPr="00332EAA" w:rsidRDefault="00332EAA" w:rsidP="005E34E2">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715000" cy="1552575"/>
            <wp:effectExtent l="19050" t="0" r="0" b="0"/>
            <wp:docPr id="94" name="Рисунок 27"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АЗИЗА\Desktop\images (1).jpg"/>
                    <pic:cNvPicPr>
                      <a:picLocks noChangeAspect="1" noChangeArrowheads="1"/>
                    </pic:cNvPicPr>
                  </pic:nvPicPr>
                  <pic:blipFill>
                    <a:blip r:embed="rId34"/>
                    <a:srcRect/>
                    <a:stretch>
                      <a:fillRect/>
                    </a:stretch>
                  </pic:blipFill>
                  <pic:spPr bwMode="auto">
                    <a:xfrm>
                      <a:off x="0" y="0"/>
                      <a:ext cx="5715000" cy="1552575"/>
                    </a:xfrm>
                    <a:prstGeom prst="rect">
                      <a:avLst/>
                    </a:prstGeom>
                    <a:noFill/>
                    <a:ln w="9525">
                      <a:noFill/>
                      <a:miter lim="800000"/>
                      <a:headEnd/>
                      <a:tailEnd/>
                    </a:ln>
                  </pic:spPr>
                </pic:pic>
              </a:graphicData>
            </a:graphic>
          </wp:inline>
        </w:drawing>
      </w:r>
    </w:p>
    <w:p w:rsidR="00E00B1A" w:rsidRDefault="00E00B1A" w:rsidP="001F4E91">
      <w:pPr>
        <w:pStyle w:val="a6"/>
        <w:shd w:val="clear" w:color="auto" w:fill="FFFFFF"/>
        <w:spacing w:before="240" w:beforeAutospacing="0" w:after="240" w:afterAutospacing="0"/>
        <w:textAlignment w:val="baseline"/>
        <w:rPr>
          <w:rFonts w:ascii="Arial" w:hAnsi="Arial" w:cs="Arial"/>
          <w:color w:val="5B5B5B"/>
          <w:lang w:val="en-US"/>
        </w:rPr>
      </w:pPr>
      <w:r w:rsidRPr="00E00B1A">
        <w:rPr>
          <w:rFonts w:ascii="Arial" w:hAnsi="Arial" w:cs="Arial"/>
          <w:color w:val="5B5B5B"/>
          <w:lang w:val="en-US"/>
        </w:rPr>
        <w:t xml:space="preserve"> </w:t>
      </w:r>
    </w:p>
    <w:p w:rsidR="0030661A" w:rsidRPr="0030661A" w:rsidRDefault="0030661A" w:rsidP="005E34E2">
      <w:pPr>
        <w:rPr>
          <w:rFonts w:ascii="Times New Roman" w:hAnsi="Times New Roman" w:cs="Times New Roman"/>
          <w:b/>
          <w:sz w:val="28"/>
          <w:szCs w:val="28"/>
          <w:lang w:val="en-US"/>
        </w:rPr>
      </w:pPr>
      <w:r w:rsidRPr="0030661A">
        <w:rPr>
          <w:rFonts w:ascii="Times New Roman" w:hAnsi="Times New Roman" w:cs="Times New Roman"/>
          <w:b/>
          <w:sz w:val="28"/>
          <w:szCs w:val="28"/>
          <w:lang w:val="en-US"/>
        </w:rPr>
        <w:t>Reading and discussing</w:t>
      </w:r>
    </w:p>
    <w:p w:rsidR="00D02904" w:rsidRPr="00E656E9"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So You Want to Be an Engineer? How to Tell if This Is (or Is Not) a Good Idea</w:t>
      </w:r>
    </w:p>
    <w:p w:rsidR="00D02904" w:rsidRPr="00E656E9"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Because there is such a hullaballoo around the engineering profession these days, parents, teachers, counselors, business people, and even the government are touting the profession </w:t>
      </w:r>
      <w:r w:rsidRPr="00E656E9">
        <w:rPr>
          <w:rFonts w:ascii="Times New Roman" w:hAnsi="Times New Roman" w:cs="Times New Roman"/>
          <w:sz w:val="28"/>
          <w:szCs w:val="28"/>
          <w:lang w:val="en-US"/>
        </w:rPr>
        <w:lastRenderedPageBreak/>
        <w:t>for just about anybody. As a result, more and more students are declaring, “I want to be an engineer!” When I hear those words, I usually say something like, “That’s great! Why do you think you want to do that?”</w:t>
      </w:r>
    </w:p>
    <w:p w:rsidR="00D02904" w:rsidRPr="00E656E9"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To that question, a few students immediately describe how they started building things — model airplanes, Lego constructions, primitive robots and computers, etc. — when they were as young as three years old. One boy announced that he wired his family home with a sound system when he was twelve. A Dakota farm girl told me how her big brother taught her to build a fort, including gathering sticks from a near-by orchard, then weaving them into walls and a roof, building a door and even a skylight. These students revealed an enthusiasm for becoming an engineer based on several first-hand engineer-like experiences from their youth.</w:t>
      </w:r>
    </w:p>
    <w:p w:rsidR="004C0C68" w:rsidRPr="0003171F"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On the other hand, most students don’t really know why they want to be an engineer, let alone what type of engineer. They say things like, “My parents told me that I would earn a lot of money if I became an engineer, even with just a bachelor’s degree” or “My physics teacher said I would never be out of a job during good or bad economic times” or “I like telling people that I want to be an engineer.”</w:t>
      </w:r>
    </w:p>
    <w:p w:rsidR="00125828" w:rsidRPr="00125828" w:rsidRDefault="00125828" w:rsidP="00125828">
      <w:pPr>
        <w:rPr>
          <w:rFonts w:ascii="Times New Roman" w:hAnsi="Times New Roman" w:cs="Times New Roman"/>
          <w:b/>
          <w:sz w:val="28"/>
          <w:szCs w:val="28"/>
          <w:lang w:val="en-US"/>
        </w:rPr>
      </w:pPr>
      <w:r w:rsidRPr="0003171F">
        <w:rPr>
          <w:rFonts w:ascii="Times New Roman" w:hAnsi="Times New Roman" w:cs="Times New Roman"/>
          <w:b/>
          <w:sz w:val="28"/>
          <w:szCs w:val="28"/>
          <w:lang w:val="en-US"/>
        </w:rPr>
        <w:t>Job Duties and Tasks for: "Electrical Engineer"</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Electrical engineers are heavily involved in project design, specifically in applying electrical theory to circuits or devices. An engineer may use specialized software to develop product blueprints detailing its specifications. Specifications include calculations defining manufacturing and installation standards that fit client requirements and comply with electrical codes.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Electrical engineers are involved in product development and test circuit or device prototypes. They use the results of the tests to procure equipment and materials required to create the final product. The engineer oversees the manufacturing process to ensure that the products adhere to codes and specifications.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An electrical engineer may also collaborate with a project manager to ensure that the project runs within budget and on time. He may also work directly with the public and customers to review product faults and complaints. The engineer recommends a course of action based on his evaluation of customer concerns.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Lastly, an electrical engineer is obliged to make realistic and honest claims about his research findings. He should also disclose any product problems that can endanger the environment or the public. An ethical engineer informs his clients or employer of his professional limitations and does not take on projects that he is not trained or qualified for.</w:t>
      </w:r>
    </w:p>
    <w:p w:rsidR="00125828" w:rsidRPr="00C34F2E" w:rsidRDefault="00125828" w:rsidP="00125828">
      <w:pPr>
        <w:rPr>
          <w:rFonts w:ascii="Times New Roman" w:hAnsi="Times New Roman" w:cs="Times New Roman"/>
          <w:sz w:val="28"/>
          <w:szCs w:val="28"/>
          <w:lang w:val="en-US"/>
        </w:rPr>
      </w:pPr>
    </w:p>
    <w:p w:rsidR="00125828" w:rsidRPr="00C34F2E" w:rsidRDefault="00125828" w:rsidP="00125828">
      <w:pPr>
        <w:rPr>
          <w:rFonts w:ascii="Times New Roman" w:hAnsi="Times New Roman" w:cs="Times New Roman"/>
          <w:b/>
          <w:sz w:val="28"/>
          <w:szCs w:val="28"/>
          <w:lang w:val="en-US"/>
        </w:rPr>
      </w:pPr>
      <w:r w:rsidRPr="00C34F2E">
        <w:rPr>
          <w:rFonts w:ascii="Times New Roman" w:hAnsi="Times New Roman" w:cs="Times New Roman"/>
          <w:b/>
          <w:sz w:val="28"/>
          <w:szCs w:val="28"/>
          <w:lang w:val="en-US"/>
        </w:rPr>
        <w:lastRenderedPageBreak/>
        <w:t>What is the role of an electrical engineer in construction projects?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An electrical engineer has many responsibilities on a construction site. These responsibilities include designing, testing, installing and maintaining large-scale electrical systems that transmit and generate power. When designing projects, electrical engineers typically need the skills to work with computer models in order to have a better idea of what they should design. In addition, electrical engineers may be responsible for calculating the costs of projects and scheduling delivery dates for supplies. Finally, at the end of a project, the electrical engineer is responsible for making sure that all codes are met. This requires an in-depth knowledge of building codes, and the electrical engineer may be required to teach others how to detect building construction issues.</w:t>
      </w:r>
    </w:p>
    <w:p w:rsidR="00125828"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Usually an electrical engineer serves as part of a team and provides technical advice within his or her area of expertise. An electrical engineer may work for a particular company, or may hold an in-house position where he or she is available for consulting on whatever issues may arise during construction.</w:t>
      </w:r>
    </w:p>
    <w:p w:rsidR="00125828" w:rsidRPr="00C34F2E" w:rsidRDefault="00125828" w:rsidP="00125828">
      <w:pPr>
        <w:rPr>
          <w:rFonts w:ascii="Times New Roman" w:hAnsi="Times New Roman" w:cs="Times New Roman"/>
          <w:b/>
          <w:sz w:val="28"/>
          <w:szCs w:val="28"/>
          <w:lang w:val="en-US"/>
        </w:rPr>
      </w:pPr>
      <w:r w:rsidRPr="00C34F2E">
        <w:rPr>
          <w:rFonts w:ascii="Times New Roman" w:hAnsi="Times New Roman" w:cs="Times New Roman"/>
          <w:b/>
          <w:sz w:val="28"/>
          <w:szCs w:val="28"/>
          <w:lang w:val="en-US"/>
        </w:rPr>
        <w:t>Responsibilities of Electrical Engineers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Design</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An electrical engineer’s job starts with product or project design. Engineers choose research methods to apply electrical theory to a new device or circuit. They also use computer-assisted design software to draw a blueprint with product specifications, including calculations that lay out manufacturing and installation standards to ensure the product meets codes and client requirements.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Development</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Electrical engineers oversee product development. They test a prototype of the device or circuit and use the results to order materials and equipment to build the final product or project. Plus, they make calculations to set manufacturing or installation standards. During manufacturing, engineers make sure the built product meets specifications or codes. They also monitor the manufacturing or building for cost overruns.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Outreach</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Electrical engineers frequently interact with others on the job. They test and implement products alongside project managers to make sure projects happen on time and within budget. In addition, they work with customers or the public to investigate complaints about products. So, they evaluate customer concerns and recommend fixes for those issues. To come up with new ideas for engineering projects or products, they meet and share ideas with engineers and clients.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lastRenderedPageBreak/>
        <w:t>Ethics</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The products electrical engineers design can harm consumers if they’re improperly planned or built. That means electrical engineers have a responsibility to make ethical decisions. Electrical engineers must make honest and realistic claims about their research findings, and immediately disclose issues that could endanger the public or the environment. They have a duty to take on only projects that their training qualifies them to handle, and to inform employers or clients of their professional limitations. Taking and using constructive criticism is part of the job as well. Also, electrical engineers have a duty to help colleagues with professional development.</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Jobs</w:t>
      </w:r>
    </w:p>
    <w:p w:rsidR="00125828" w:rsidRPr="00A119A6"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Electrical engineers work in a variety of settings. </w:t>
      </w:r>
      <w:r w:rsidRPr="00A119A6">
        <w:rPr>
          <w:rFonts w:ascii="Times New Roman" w:hAnsi="Times New Roman" w:cs="Times New Roman"/>
          <w:sz w:val="28"/>
          <w:szCs w:val="28"/>
          <w:lang w:val="en-US"/>
        </w:rPr>
        <w:t>Job titles include design engineer, quality control engineer, reliability engineer, test engineer and process and manufacturing engineer.</w:t>
      </w:r>
    </w:p>
    <w:p w:rsidR="00125828" w:rsidRPr="00C34F2E"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Education</w:t>
      </w:r>
    </w:p>
    <w:p w:rsidR="00125828" w:rsidRPr="00A119A6" w:rsidRDefault="00125828" w:rsidP="00125828">
      <w:pPr>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Electrical engineers typically need postsecondary education. </w:t>
      </w:r>
      <w:r w:rsidRPr="00A119A6">
        <w:rPr>
          <w:rFonts w:ascii="Times New Roman" w:hAnsi="Times New Roman" w:cs="Times New Roman"/>
          <w:sz w:val="28"/>
          <w:szCs w:val="28"/>
          <w:lang w:val="en-US"/>
        </w:rPr>
        <w:t xml:space="preserve">Electrical engineering majors learn to apply math and science to solving engineering problems, and to design and conduct experiments. </w:t>
      </w:r>
      <w:r w:rsidRPr="00C34F2E">
        <w:rPr>
          <w:rFonts w:ascii="Times New Roman" w:hAnsi="Times New Roman" w:cs="Times New Roman"/>
          <w:sz w:val="28"/>
          <w:szCs w:val="28"/>
          <w:lang w:val="en-US"/>
        </w:rPr>
        <w:t>Coursework includes chemistry, physics, analytical calculus, social and behavioral sciences, electronic circuits and signals and systems.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30661A" w:rsidRPr="0030661A">
        <w:rPr>
          <w:rFonts w:ascii="Times New Roman" w:hAnsi="Times New Roman" w:cs="Times New Roman"/>
          <w:sz w:val="28"/>
          <w:szCs w:val="28"/>
          <w:lang w:val="en-US"/>
        </w:rPr>
        <w:t xml:space="preserve">The future of </w:t>
      </w:r>
      <w:r w:rsidR="00A119A6" w:rsidRPr="00A119A6">
        <w:rPr>
          <w:rFonts w:ascii="Times New Roman" w:hAnsi="Times New Roman" w:cs="Times New Roman"/>
          <w:sz w:val="28"/>
          <w:szCs w:val="28"/>
          <w:lang w:val="en-US"/>
        </w:rPr>
        <w:t>Electrical engineers”</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03171F" w:rsidRPr="00DA1F46" w:rsidRDefault="0003171F" w:rsidP="0003171F">
      <w:pPr>
        <w:rPr>
          <w:rFonts w:ascii="Times New Roman" w:hAnsi="Times New Roman" w:cs="Times New Roman"/>
          <w:sz w:val="28"/>
          <w:szCs w:val="28"/>
          <w:lang w:val="en-US"/>
        </w:rPr>
      </w:pPr>
      <w:r w:rsidRPr="00DA1F46">
        <w:rPr>
          <w:rFonts w:ascii="Times New Roman" w:hAnsi="Times New Roman" w:cs="Times New Roman"/>
          <w:sz w:val="28"/>
          <w:szCs w:val="28"/>
          <w:lang w:val="en-US"/>
        </w:rPr>
        <w:t>Read the saying below and discuss the questions.</w:t>
      </w:r>
    </w:p>
    <w:p w:rsidR="0003171F" w:rsidRPr="00D95418" w:rsidRDefault="0003171F" w:rsidP="0003171F">
      <w:pPr>
        <w:pStyle w:val="ac"/>
        <w:widowControl w:val="0"/>
        <w:numPr>
          <w:ilvl w:val="0"/>
          <w:numId w:val="2"/>
        </w:numPr>
        <w:autoSpaceDE w:val="0"/>
        <w:autoSpaceDN w:val="0"/>
        <w:adjustRightInd w:val="0"/>
        <w:spacing w:after="0" w:line="240" w:lineRule="auto"/>
        <w:rPr>
          <w:rFonts w:ascii="Times New Roman" w:hAnsi="Times New Roman" w:cs="Times New Roman"/>
          <w:sz w:val="28"/>
          <w:szCs w:val="28"/>
          <w:lang w:val="en-US"/>
        </w:rPr>
      </w:pPr>
      <w:r w:rsidRPr="00D95418">
        <w:rPr>
          <w:rFonts w:ascii="Times New Roman" w:hAnsi="Times New Roman" w:cs="Times New Roman"/>
          <w:sz w:val="28"/>
          <w:szCs w:val="28"/>
          <w:lang w:val="en-US"/>
        </w:rPr>
        <w:t>What does the saying mean?</w:t>
      </w:r>
    </w:p>
    <w:p w:rsidR="0003171F" w:rsidRPr="00D95418" w:rsidRDefault="0003171F" w:rsidP="0003171F">
      <w:pPr>
        <w:pStyle w:val="ac"/>
        <w:widowControl w:val="0"/>
        <w:numPr>
          <w:ilvl w:val="0"/>
          <w:numId w:val="2"/>
        </w:numPr>
        <w:autoSpaceDE w:val="0"/>
        <w:autoSpaceDN w:val="0"/>
        <w:adjustRightInd w:val="0"/>
        <w:spacing w:after="0" w:line="240" w:lineRule="auto"/>
        <w:rPr>
          <w:rFonts w:ascii="Times New Roman" w:hAnsi="Times New Roman" w:cs="Times New Roman"/>
          <w:sz w:val="28"/>
          <w:szCs w:val="28"/>
          <w:lang w:val="en-US"/>
        </w:rPr>
      </w:pPr>
      <w:r w:rsidRPr="00D95418">
        <w:rPr>
          <w:rFonts w:ascii="Times New Roman" w:hAnsi="Times New Roman" w:cs="Times New Roman"/>
          <w:sz w:val="28"/>
          <w:szCs w:val="28"/>
          <w:lang w:val="en-US"/>
        </w:rPr>
        <w:lastRenderedPageBreak/>
        <w:t>Do you agree with it? Why? Why not?</w:t>
      </w:r>
    </w:p>
    <w:p w:rsidR="0003171F" w:rsidRPr="000E5D1F" w:rsidRDefault="0003171F" w:rsidP="0003171F">
      <w:pPr>
        <w:pStyle w:val="ad"/>
        <w:rPr>
          <w:rFonts w:ascii="Times New Roman" w:hAnsi="Times New Roman"/>
          <w:sz w:val="28"/>
          <w:szCs w:val="28"/>
          <w:lang w:val="en-US"/>
        </w:rPr>
      </w:pPr>
    </w:p>
    <w:p w:rsidR="0003171F" w:rsidRDefault="0003171F" w:rsidP="0003171F">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562600" cy="2047875"/>
            <wp:effectExtent l="19050" t="0" r="0" b="0"/>
            <wp:docPr id="2239" name="Рисунок 7" descr="C:\Users\АЗИЗА\Desktop\electrical+engineering+motivational+photos+quot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electrical+engineering+motivational+photos+quotes (3).JPG"/>
                    <pic:cNvPicPr>
                      <a:picLocks noChangeAspect="1" noChangeArrowheads="1"/>
                    </pic:cNvPicPr>
                  </pic:nvPicPr>
                  <pic:blipFill>
                    <a:blip r:embed="rId35"/>
                    <a:srcRect/>
                    <a:stretch>
                      <a:fillRect/>
                    </a:stretch>
                  </pic:blipFill>
                  <pic:spPr bwMode="auto">
                    <a:xfrm>
                      <a:off x="0" y="0"/>
                      <a:ext cx="5566419" cy="2049281"/>
                    </a:xfrm>
                    <a:prstGeom prst="rect">
                      <a:avLst/>
                    </a:prstGeom>
                    <a:noFill/>
                    <a:ln w="9525">
                      <a:noFill/>
                      <a:miter lim="800000"/>
                      <a:headEnd/>
                      <a:tailEnd/>
                    </a:ln>
                  </pic:spPr>
                </pic:pic>
              </a:graphicData>
            </a:graphic>
          </wp:inline>
        </w:drawing>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A119A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What are the responsibilities of </w:t>
      </w:r>
      <w:r w:rsidRPr="008A2ACF">
        <w:rPr>
          <w:rFonts w:ascii="Times New Roman" w:eastAsia="Bookman Old Style" w:hAnsi="Times New Roman" w:cs="Times New Roman"/>
          <w:sz w:val="28"/>
          <w:szCs w:val="28"/>
          <w:lang w:val="en-US"/>
        </w:rPr>
        <w:t>Electrical</w:t>
      </w:r>
      <w:r w:rsidRPr="00A119A6">
        <w:rPr>
          <w:rFonts w:ascii="Times New Roman" w:hAnsi="Times New Roman" w:cs="Times New Roman"/>
          <w:sz w:val="28"/>
          <w:szCs w:val="28"/>
          <w:lang w:val="en-US"/>
        </w:rPr>
        <w:t xml:space="preserve"> engineers?</w:t>
      </w:r>
    </w:p>
    <w:p w:rsidR="00A119A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the r</w:t>
      </w:r>
      <w:r w:rsidRPr="008A2ACF">
        <w:rPr>
          <w:rFonts w:ascii="Times New Roman" w:eastAsia="Bookman Old Style" w:hAnsi="Times New Roman" w:cs="Times New Roman"/>
          <w:sz w:val="28"/>
          <w:szCs w:val="28"/>
          <w:lang w:val="en-US"/>
        </w:rPr>
        <w:t>equirements for</w:t>
      </w:r>
      <w:r>
        <w:rPr>
          <w:rFonts w:ascii="Times New Roman" w:eastAsia="Bookman Old Style" w:hAnsi="Times New Roman" w:cs="Times New Roman"/>
          <w:sz w:val="28"/>
          <w:szCs w:val="28"/>
          <w:lang w:val="en-US"/>
        </w:rPr>
        <w:t xml:space="preserve"> </w:t>
      </w:r>
      <w:r w:rsidRPr="00A119A6">
        <w:rPr>
          <w:rFonts w:ascii="Times New Roman" w:hAnsi="Times New Roman" w:cs="Times New Roman"/>
          <w:sz w:val="28"/>
          <w:szCs w:val="28"/>
          <w:lang w:val="en-US"/>
        </w:rPr>
        <w:t>Electrical engineers?</w:t>
      </w:r>
    </w:p>
    <w:p w:rsidR="00A119A6" w:rsidRDefault="00A119A6" w:rsidP="00A119A6">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Is it easy to get a job</w:t>
      </w:r>
      <w:r>
        <w:rPr>
          <w:rFonts w:ascii="Times New Roman" w:eastAsia="Bookman Old Style" w:hAnsi="Times New Roman" w:cs="Times New Roman"/>
          <w:sz w:val="28"/>
          <w:szCs w:val="28"/>
          <w:lang w:val="en-US"/>
        </w:rPr>
        <w:t>?</w:t>
      </w:r>
    </w:p>
    <w:p w:rsidR="00A119A6" w:rsidRDefault="00A119A6" w:rsidP="00A119A6">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What kind of work</w:t>
      </w:r>
      <w:r>
        <w:rPr>
          <w:rFonts w:ascii="Times New Roman" w:eastAsia="Bookman Old Style" w:hAnsi="Times New Roman" w:cs="Times New Roman"/>
          <w:sz w:val="28"/>
          <w:szCs w:val="28"/>
          <w:lang w:val="en-US"/>
        </w:rPr>
        <w:t xml:space="preserve"> do </w:t>
      </w:r>
      <w:r w:rsidRPr="00A119A6">
        <w:rPr>
          <w:rFonts w:ascii="Times New Roman" w:hAnsi="Times New Roman" w:cs="Times New Roman"/>
          <w:sz w:val="28"/>
          <w:szCs w:val="28"/>
          <w:lang w:val="en-US"/>
        </w:rPr>
        <w:t xml:space="preserve">Electrical engineers </w:t>
      </w:r>
      <w:r>
        <w:rPr>
          <w:rFonts w:ascii="Times New Roman" w:eastAsia="Bookman Old Style" w:hAnsi="Times New Roman" w:cs="Times New Roman"/>
          <w:sz w:val="28"/>
          <w:szCs w:val="28"/>
          <w:lang w:val="en-US"/>
        </w:rPr>
        <w:t>do</w:t>
      </w:r>
      <w:r w:rsidRPr="008A2ACF">
        <w:rPr>
          <w:rFonts w:ascii="Times New Roman" w:eastAsia="Bookman Old Style" w:hAnsi="Times New Roman" w:cs="Times New Roman"/>
          <w:sz w:val="28"/>
          <w:szCs w:val="28"/>
          <w:lang w:val="en-US"/>
        </w:rPr>
        <w:t>?</w:t>
      </w:r>
    </w:p>
    <w:p w:rsidR="00A119A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What are the main purposes of </w:t>
      </w:r>
      <w:r w:rsidRPr="00A119A6">
        <w:rPr>
          <w:rFonts w:ascii="Times New Roman" w:hAnsi="Times New Roman" w:cs="Times New Roman"/>
          <w:sz w:val="28"/>
          <w:szCs w:val="28"/>
          <w:lang w:val="en-US"/>
        </w:rPr>
        <w:t>Electrical engineers</w:t>
      </w:r>
      <w:r>
        <w:rPr>
          <w:rFonts w:ascii="Times New Roman" w:eastAsia="Bookman Old Style" w:hAnsi="Times New Roman" w:cs="Times New Roman"/>
          <w:sz w:val="28"/>
          <w:szCs w:val="28"/>
          <w:lang w:val="en-US"/>
        </w:rPr>
        <w:t xml:space="preserve"> </w:t>
      </w:r>
      <w:r w:rsidRPr="000F3EA0">
        <w:rPr>
          <w:rFonts w:ascii="Times New Roman" w:eastAsia="Bookman Old Style" w:hAnsi="Times New Roman" w:cs="Times New Roman"/>
          <w:sz w:val="28"/>
          <w:szCs w:val="28"/>
          <w:lang w:val="en-US"/>
        </w:rPr>
        <w:t>?</w:t>
      </w:r>
    </w:p>
    <w:p w:rsidR="00A119A6" w:rsidRDefault="00A119A6" w:rsidP="00A119A6">
      <w:pPr>
        <w:spacing w:after="0" w:line="240" w:lineRule="auto"/>
        <w:rPr>
          <w:rFonts w:ascii="Times New Roman" w:eastAsia="Bookman Old Style" w:hAnsi="Times New Roman" w:cs="Times New Roman"/>
          <w:sz w:val="28"/>
          <w:szCs w:val="28"/>
          <w:lang w:val="kk-KZ"/>
        </w:rPr>
      </w:pPr>
      <w:r>
        <w:rPr>
          <w:rFonts w:ascii="Times New Roman" w:eastAsia="Bookman Old Style" w:hAnsi="Times New Roman" w:cs="Times New Roman"/>
          <w:sz w:val="28"/>
          <w:szCs w:val="28"/>
          <w:lang w:val="en-US"/>
        </w:rPr>
        <w:t>What are the d</w:t>
      </w:r>
      <w:r w:rsidRPr="000F3EA0">
        <w:rPr>
          <w:rFonts w:ascii="Times New Roman" w:eastAsia="Bookman Old Style" w:hAnsi="Times New Roman" w:cs="Times New Roman"/>
          <w:sz w:val="28"/>
          <w:szCs w:val="28"/>
          <w:lang w:val="en-US"/>
        </w:rPr>
        <w:t xml:space="preserve">ifficulties </w:t>
      </w:r>
      <w:r>
        <w:rPr>
          <w:rFonts w:ascii="Times New Roman" w:eastAsia="Bookman Old Style" w:hAnsi="Times New Roman" w:cs="Times New Roman"/>
          <w:sz w:val="28"/>
          <w:szCs w:val="28"/>
          <w:lang w:val="en-US"/>
        </w:rPr>
        <w:t xml:space="preserve">of the </w:t>
      </w:r>
      <w:r w:rsidRPr="000F3EA0">
        <w:rPr>
          <w:rFonts w:ascii="Times New Roman" w:eastAsia="Bookman Old Style" w:hAnsi="Times New Roman" w:cs="Times New Roman"/>
          <w:sz w:val="28"/>
          <w:szCs w:val="28"/>
          <w:lang w:val="en-US"/>
        </w:rPr>
        <w:t>profession</w:t>
      </w:r>
      <w:r>
        <w:rPr>
          <w:rFonts w:ascii="Times New Roman" w:eastAsia="Bookman Old Style" w:hAnsi="Times New Roman" w:cs="Times New Roman"/>
          <w:sz w:val="28"/>
          <w:szCs w:val="28"/>
          <w:lang w:val="en-US"/>
        </w:rPr>
        <w:t>?</w:t>
      </w:r>
    </w:p>
    <w:p w:rsidR="00A119A6" w:rsidRPr="003901F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The advantages and disadvantages of a profession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Is the engineer profession actual today?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A119A6" w:rsidRDefault="00A119A6" w:rsidP="0035036A">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35036A" w:rsidRPr="00F45C09">
        <w:rPr>
          <w:rFonts w:ascii="Times New Roman" w:eastAsia="Times New Roman" w:hAnsi="Times New Roman" w:cs="Times New Roman"/>
          <w:sz w:val="28"/>
          <w:szCs w:val="28"/>
          <w:lang w:val="en-US"/>
        </w:rPr>
        <w:t xml:space="preserve">the text and </w:t>
      </w:r>
      <w:r>
        <w:rPr>
          <w:rFonts w:ascii="Times New Roman" w:eastAsia="Times New Roman" w:hAnsi="Times New Roman" w:cs="Times New Roman"/>
          <w:sz w:val="28"/>
          <w:szCs w:val="28"/>
          <w:lang w:val="en-US"/>
        </w:rPr>
        <w:t>translate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lastRenderedPageBreak/>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03171F" w:rsidRDefault="0003171F" w:rsidP="005A6529">
      <w:pPr>
        <w:rPr>
          <w:rFonts w:ascii="Times New Roman" w:hAnsi="Times New Roman" w:cs="Times New Roman"/>
          <w:sz w:val="28"/>
          <w:szCs w:val="28"/>
          <w:lang w:val="en-US"/>
        </w:rPr>
      </w:pPr>
      <w:bookmarkStart w:id="9" w:name="bookmark22"/>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10</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A119A6">
        <w:rPr>
          <w:rFonts w:ascii="Times New Roman" w:hAnsi="Times New Roman" w:cs="Times New Roman"/>
          <w:b/>
          <w:sz w:val="28"/>
          <w:szCs w:val="28"/>
          <w:lang w:val="en-US"/>
        </w:rPr>
        <w:t>What i</w:t>
      </w:r>
      <w:r w:rsidR="00A119A6" w:rsidRPr="00E656E9">
        <w:rPr>
          <w:rFonts w:ascii="Times New Roman" w:hAnsi="Times New Roman" w:cs="Times New Roman"/>
          <w:b/>
          <w:sz w:val="28"/>
          <w:szCs w:val="28"/>
          <w:lang w:val="en-US"/>
        </w:rPr>
        <w:t>s A Resistor?</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0D7291" w:rsidRPr="004F7D5D" w:rsidRDefault="000D7291" w:rsidP="000D7291">
      <w:pPr>
        <w:rPr>
          <w:rFonts w:ascii="Times New Roman" w:hAnsi="Times New Roman" w:cs="Times New Roman"/>
          <w:b/>
          <w:sz w:val="28"/>
          <w:szCs w:val="28"/>
          <w:lang w:val="en-US"/>
        </w:rPr>
      </w:pPr>
      <w:r w:rsidRPr="004F7D5D">
        <w:rPr>
          <w:rFonts w:ascii="Times New Roman" w:hAnsi="Times New Roman" w:cs="Times New Roman"/>
          <w:b/>
          <w:sz w:val="28"/>
          <w:szCs w:val="28"/>
          <w:lang w:val="en-US"/>
        </w:rPr>
        <w:t>Reading Introduction</w:t>
      </w:r>
      <w:bookmarkEnd w:id="9"/>
    </w:p>
    <w:p w:rsidR="000D7291" w:rsidRDefault="000D7291" w:rsidP="000D7291">
      <w:pPr>
        <w:rPr>
          <w:rFonts w:ascii="Times New Roman" w:hAnsi="Times New Roman" w:cs="Times New Roman"/>
          <w:sz w:val="28"/>
          <w:szCs w:val="28"/>
          <w:lang w:val="en-US"/>
        </w:rPr>
      </w:pPr>
      <w:r w:rsidRPr="004F7D5D">
        <w:rPr>
          <w:rFonts w:ascii="Times New Roman" w:hAnsi="Times New Roman" w:cs="Times New Roman"/>
          <w:sz w:val="28"/>
          <w:szCs w:val="28"/>
          <w:lang w:val="en-US"/>
        </w:rPr>
        <w:t xml:space="preserve">In your study and work, it is important to think about what you are going to read before you read. This helps you to link old and new knowledge and to make guesses about the meaning of the text. It is also important to have a clear purpose so that you choose the best way to read. </w:t>
      </w:r>
      <w:r w:rsidR="002730C8" w:rsidRPr="00D95418">
        <w:rPr>
          <w:rFonts w:ascii="Times New Roman" w:hAnsi="Times New Roman" w:cs="Times New Roman"/>
          <w:sz w:val="28"/>
          <w:szCs w:val="28"/>
          <w:lang w:val="en-US"/>
        </w:rPr>
        <w:t>You</w:t>
      </w:r>
      <w:r w:rsidRPr="00D95418">
        <w:rPr>
          <w:rFonts w:ascii="Times New Roman" w:hAnsi="Times New Roman" w:cs="Times New Roman"/>
          <w:sz w:val="28"/>
          <w:szCs w:val="28"/>
          <w:lang w:val="en-US"/>
        </w:rPr>
        <w:t xml:space="preserve"> will find tasks to make you think before you read and tasks to help you to have a cl</w:t>
      </w:r>
      <w:r w:rsidR="002730C8">
        <w:rPr>
          <w:rFonts w:ascii="Times New Roman" w:hAnsi="Times New Roman" w:cs="Times New Roman"/>
          <w:sz w:val="28"/>
          <w:szCs w:val="28"/>
          <w:lang w:val="en-US"/>
        </w:rPr>
        <w:t xml:space="preserve">ear purpose when you read.Study these illustrations. </w:t>
      </w:r>
      <w:r w:rsidRPr="00D95418">
        <w:rPr>
          <w:rFonts w:ascii="Times New Roman" w:hAnsi="Times New Roman" w:cs="Times New Roman"/>
          <w:sz w:val="28"/>
          <w:szCs w:val="28"/>
          <w:lang w:val="en-US"/>
        </w:rPr>
        <w:t xml:space="preserve">They show some of the areas in which engineers work. </w:t>
      </w:r>
      <w:r w:rsidRPr="004F7D5D">
        <w:rPr>
          <w:rFonts w:ascii="Times New Roman" w:hAnsi="Times New Roman" w:cs="Times New Roman"/>
          <w:sz w:val="28"/>
          <w:szCs w:val="28"/>
          <w:lang w:val="en-US"/>
        </w:rPr>
        <w:t>Can you identify them? What kinds of engineers are concerned with these areas - electrical, mechanical, or both?</w:t>
      </w:r>
    </w:p>
    <w:p w:rsidR="00E00B1A" w:rsidRPr="00D95418" w:rsidRDefault="00E00B1A" w:rsidP="000D7291">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6481445" cy="2212391"/>
            <wp:effectExtent l="19050" t="0" r="0" b="0"/>
            <wp:docPr id="48" name="Рисунок 13" descr="C:\Users\АЗИЗА\Desktop\039e9a0cc149aaa61c4fce677dfb4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ЗИЗА\Desktop\039e9a0cc149aaa61c4fce677dfb4074.jpg"/>
                    <pic:cNvPicPr>
                      <a:picLocks noChangeAspect="1" noChangeArrowheads="1"/>
                    </pic:cNvPicPr>
                  </pic:nvPicPr>
                  <pic:blipFill>
                    <a:blip r:embed="rId11"/>
                    <a:srcRect/>
                    <a:stretch>
                      <a:fillRect/>
                    </a:stretch>
                  </pic:blipFill>
                  <pic:spPr bwMode="auto">
                    <a:xfrm>
                      <a:off x="0" y="0"/>
                      <a:ext cx="6481445" cy="2212391"/>
                    </a:xfrm>
                    <a:prstGeom prst="rect">
                      <a:avLst/>
                    </a:prstGeom>
                    <a:noFill/>
                    <a:ln w="9525">
                      <a:noFill/>
                      <a:miter lim="800000"/>
                      <a:headEnd/>
                      <a:tailEnd/>
                    </a:ln>
                  </pic:spPr>
                </pic:pic>
              </a:graphicData>
            </a:graphic>
          </wp:inline>
        </w:drawing>
      </w:r>
    </w:p>
    <w:p w:rsidR="00CA4010" w:rsidRPr="00D95418" w:rsidRDefault="00CA4010" w:rsidP="000D7291">
      <w:pPr>
        <w:rPr>
          <w:rFonts w:ascii="Times New Roman" w:eastAsia="Times New Roman" w:hAnsi="Times New Roman" w:cs="Times New Roman"/>
          <w:snapToGrid w:val="0"/>
          <w:color w:val="000000"/>
          <w:w w:val="0"/>
          <w:sz w:val="28"/>
          <w:szCs w:val="28"/>
          <w:u w:color="000000"/>
          <w:bdr w:val="none" w:sz="0" w:space="0" w:color="000000"/>
          <w:shd w:val="clear" w:color="000000" w:fill="000000"/>
          <w:lang w:val="en-US"/>
        </w:rPr>
      </w:pPr>
    </w:p>
    <w:p w:rsidR="000D7291" w:rsidRPr="008028B2" w:rsidRDefault="00CA4010" w:rsidP="00CE0BA2">
      <w:pPr>
        <w:rPr>
          <w:rFonts w:ascii="Times New Roman" w:hAnsi="Times New Roman" w:cs="Times New Roman"/>
          <w:sz w:val="28"/>
          <w:szCs w:val="28"/>
          <w:lang w:val="en-US"/>
        </w:rPr>
      </w:pPr>
      <w:r w:rsidRPr="00D95418">
        <w:rPr>
          <w:rFonts w:ascii="Times New Roman" w:hAnsi="Times New Roman" w:cs="Times New Roman"/>
          <w:noProof/>
          <w:sz w:val="28"/>
          <w:szCs w:val="28"/>
        </w:rPr>
        <w:drawing>
          <wp:inline distT="0" distB="0" distL="0" distR="0">
            <wp:extent cx="3400425" cy="1905000"/>
            <wp:effectExtent l="19050" t="0" r="9525" b="0"/>
            <wp:docPr id="26" name="Рисунок 12"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ЗИЗА\Desktop\images (2).jpg"/>
                    <pic:cNvPicPr>
                      <a:picLocks noChangeAspect="1" noChangeArrowheads="1"/>
                    </pic:cNvPicPr>
                  </pic:nvPicPr>
                  <pic:blipFill>
                    <a:blip r:embed="rId36"/>
                    <a:srcRect/>
                    <a:stretch>
                      <a:fillRect/>
                    </a:stretch>
                  </pic:blipFill>
                  <pic:spPr bwMode="auto">
                    <a:xfrm>
                      <a:off x="0" y="0"/>
                      <a:ext cx="3400425" cy="1905000"/>
                    </a:xfrm>
                    <a:prstGeom prst="rect">
                      <a:avLst/>
                    </a:prstGeom>
                    <a:noFill/>
                    <a:ln w="9525">
                      <a:noFill/>
                      <a:miter lim="800000"/>
                      <a:headEnd/>
                      <a:tailEnd/>
                    </a:ln>
                  </pic:spPr>
                </pic:pic>
              </a:graphicData>
            </a:graphic>
          </wp:inline>
        </w:drawing>
      </w:r>
      <w:r w:rsidRPr="00D95418">
        <w:rPr>
          <w:rFonts w:ascii="Times New Roman" w:hAnsi="Times New Roman" w:cs="Times New Roman"/>
          <w:b/>
          <w:noProof/>
          <w:sz w:val="28"/>
          <w:szCs w:val="28"/>
        </w:rPr>
        <w:drawing>
          <wp:inline distT="0" distB="0" distL="0" distR="0">
            <wp:extent cx="2619375" cy="1905000"/>
            <wp:effectExtent l="19050" t="0" r="9525" b="0"/>
            <wp:docPr id="27" name="Рисунок 13" descr="C:\Users\АЗИЗА\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ЗИЗА\Desktop\images (4).jpg"/>
                    <pic:cNvPicPr>
                      <a:picLocks noChangeAspect="1" noChangeArrowheads="1"/>
                    </pic:cNvPicPr>
                  </pic:nvPicPr>
                  <pic:blipFill>
                    <a:blip r:embed="rId37"/>
                    <a:srcRect/>
                    <a:stretch>
                      <a:fillRect/>
                    </a:stretch>
                  </pic:blipFill>
                  <pic:spPr bwMode="auto">
                    <a:xfrm>
                      <a:off x="0" y="0"/>
                      <a:ext cx="2619375" cy="1905000"/>
                    </a:xfrm>
                    <a:prstGeom prst="rect">
                      <a:avLst/>
                    </a:prstGeom>
                    <a:noFill/>
                    <a:ln w="9525">
                      <a:noFill/>
                      <a:miter lim="800000"/>
                      <a:headEnd/>
                      <a:tailEnd/>
                    </a:ln>
                  </pic:spPr>
                </pic:pic>
              </a:graphicData>
            </a:graphic>
          </wp:inline>
        </w:drawing>
      </w:r>
    </w:p>
    <w:p w:rsidR="00DE5097" w:rsidRPr="00D95418" w:rsidRDefault="00CA4010" w:rsidP="00CA4010">
      <w:pPr>
        <w:rPr>
          <w:rFonts w:ascii="Times New Roman" w:hAnsi="Times New Roman" w:cs="Times New Roman"/>
          <w:sz w:val="28"/>
          <w:szCs w:val="28"/>
          <w:lang w:val="en-US"/>
        </w:rPr>
      </w:pPr>
      <w:r w:rsidRPr="00D95418">
        <w:rPr>
          <w:rFonts w:ascii="Times New Roman" w:hAnsi="Times New Roman" w:cs="Times New Roman"/>
          <w:sz w:val="28"/>
          <w:szCs w:val="28"/>
          <w:lang w:val="en-US"/>
        </w:rPr>
        <w:t>Now read the following texts</w:t>
      </w:r>
      <w:r w:rsidR="002730C8">
        <w:rPr>
          <w:rFonts w:ascii="Times New Roman" w:hAnsi="Times New Roman" w:cs="Times New Roman"/>
          <w:sz w:val="28"/>
          <w:szCs w:val="28"/>
          <w:lang w:val="en-US"/>
        </w:rPr>
        <w:t xml:space="preserve"> to check your answers to Task </w:t>
      </w:r>
      <w:r w:rsidRPr="00D95418">
        <w:rPr>
          <w:rFonts w:ascii="Times New Roman" w:hAnsi="Times New Roman" w:cs="Times New Roman"/>
          <w:sz w:val="28"/>
          <w:szCs w:val="28"/>
          <w:lang w:val="en-US"/>
        </w:rPr>
        <w:t>. Match each text to one of the illustrations above.</w:t>
      </w:r>
    </w:p>
    <w:p w:rsidR="004A11FA" w:rsidRPr="00E656E9" w:rsidRDefault="00A119A6" w:rsidP="004A11FA">
      <w:pPr>
        <w:rPr>
          <w:rFonts w:ascii="Times New Roman" w:hAnsi="Times New Roman" w:cs="Times New Roman"/>
          <w:b/>
          <w:sz w:val="28"/>
          <w:szCs w:val="28"/>
          <w:lang w:val="en-US"/>
        </w:rPr>
      </w:pPr>
      <w:r>
        <w:rPr>
          <w:rFonts w:ascii="Times New Roman" w:hAnsi="Times New Roman" w:cs="Times New Roman"/>
          <w:b/>
          <w:sz w:val="28"/>
          <w:szCs w:val="28"/>
          <w:lang w:val="en-US"/>
        </w:rPr>
        <w:t>What i</w:t>
      </w:r>
      <w:r w:rsidR="004A11FA" w:rsidRPr="00E656E9">
        <w:rPr>
          <w:rFonts w:ascii="Times New Roman" w:hAnsi="Times New Roman" w:cs="Times New Roman"/>
          <w:b/>
          <w:sz w:val="28"/>
          <w:szCs w:val="28"/>
          <w:lang w:val="en-US"/>
        </w:rPr>
        <w:t>s A Resistor?</w:t>
      </w:r>
    </w:p>
    <w:p w:rsidR="000157BD" w:rsidRDefault="000157BD" w:rsidP="004A11FA">
      <w:pPr>
        <w:rPr>
          <w:rFonts w:ascii="Times New Roman" w:hAnsi="Times New Roman" w:cs="Times New Roman"/>
          <w:sz w:val="28"/>
          <w:szCs w:val="28"/>
          <w:lang w:val="en-US"/>
        </w:rPr>
      </w:pPr>
      <w:r w:rsidRPr="000157BD">
        <w:rPr>
          <w:rFonts w:ascii="Times New Roman" w:hAnsi="Times New Roman" w:cs="Times New Roman"/>
          <w:sz w:val="28"/>
          <w:szCs w:val="28"/>
          <w:lang w:val="en-US"/>
        </w:rPr>
        <w:t>When you first learn about electricity, you discover that materials fall into two basic categories called conductors and insulators. Conductors (such as metals) let electricity flow through them; insulators (such as plastics and wood) generally do not. But nothing's quite so simple, is it? Any substance will conduct electricity if you put a big enough voltage across it: even air, which is normally an insulator, suddenly becomes a conductor when a powerful voltage builds up in the clouds—and that's what makes lightning. Rather than talking about conductors and insulators, it's often clearer to talk about resistance: the ease with which something will let electricity flow through it. A conductor has low resistance, while an insulator has much higher resistance. Devices called resistors let us introduce precisely controlled amounts of resistance into electrical circuits. Let's take a closer look at what they are and how they work!</w:t>
      </w:r>
    </w:p>
    <w:p w:rsidR="004A11FA" w:rsidRPr="004A11FA" w:rsidRDefault="004A11FA" w:rsidP="004A11FA">
      <w:pPr>
        <w:rPr>
          <w:rFonts w:ascii="Times New Roman" w:hAnsi="Times New Roman" w:cs="Times New Roman"/>
          <w:sz w:val="28"/>
          <w:szCs w:val="28"/>
          <w:lang w:val="en-US"/>
        </w:rPr>
      </w:pPr>
      <w:r w:rsidRPr="000157BD">
        <w:rPr>
          <w:rFonts w:ascii="Times New Roman" w:hAnsi="Times New Roman" w:cs="Times New Roman"/>
          <w:sz w:val="28"/>
          <w:szCs w:val="28"/>
          <w:lang w:val="en-US"/>
        </w:rPr>
        <w:t xml:space="preserve">A resistor is nothing magic. </w:t>
      </w:r>
      <w:r w:rsidRPr="004A11FA">
        <w:rPr>
          <w:rFonts w:ascii="Times New Roman" w:hAnsi="Times New Roman" w:cs="Times New Roman"/>
          <w:sz w:val="28"/>
          <w:szCs w:val="28"/>
          <w:lang w:val="en-US"/>
        </w:rPr>
        <w:t>Take a long wire and measure the resistance, and you will realize that resistance is just a normal property of wires (except for superconductors).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Some resistors are made up of just that. A long wire.</w:t>
      </w:r>
    </w:p>
    <w:p w:rsidR="004A11FA" w:rsidRPr="004A11FA" w:rsidRDefault="004A11FA" w:rsidP="004A11FA">
      <w:pPr>
        <w:rPr>
          <w:rFonts w:ascii="Times New Roman" w:hAnsi="Times New Roman" w:cs="Times New Roman"/>
          <w:sz w:val="28"/>
          <w:szCs w:val="28"/>
        </w:rPr>
      </w:pPr>
      <w:r w:rsidRPr="00E656E9">
        <w:rPr>
          <w:rFonts w:ascii="Times New Roman" w:hAnsi="Times New Roman" w:cs="Times New Roman"/>
          <w:sz w:val="28"/>
          <w:szCs w:val="28"/>
          <w:lang w:val="en-US"/>
        </w:rPr>
        <w:t xml:space="preserve">But you can also find resistors made of other types of materials. </w:t>
      </w:r>
      <w:r w:rsidRPr="004A11FA">
        <w:rPr>
          <w:rFonts w:ascii="Times New Roman" w:hAnsi="Times New Roman" w:cs="Times New Roman"/>
          <w:sz w:val="28"/>
          <w:szCs w:val="28"/>
        </w:rPr>
        <w:t>Like this carbon film resistor:</w:t>
      </w:r>
    </w:p>
    <w:p w:rsidR="004A11FA" w:rsidRPr="004A11FA" w:rsidRDefault="004A11FA" w:rsidP="004A11FA">
      <w:pPr>
        <w:rPr>
          <w:rFonts w:ascii="Times New Roman" w:hAnsi="Times New Roman" w:cs="Times New Roman"/>
          <w:sz w:val="28"/>
          <w:szCs w:val="28"/>
        </w:rPr>
      </w:pPr>
      <w:r w:rsidRPr="004A11FA">
        <w:rPr>
          <w:rFonts w:ascii="Times New Roman" w:hAnsi="Times New Roman" w:cs="Times New Roman"/>
          <w:noProof/>
          <w:sz w:val="28"/>
          <w:szCs w:val="28"/>
        </w:rPr>
        <w:drawing>
          <wp:inline distT="0" distB="0" distL="0" distR="0">
            <wp:extent cx="4762500" cy="1809750"/>
            <wp:effectExtent l="19050" t="0" r="0" b="0"/>
            <wp:docPr id="96" name="Рисунок 28" descr="What is a resistor? Look inside a resi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hat is a resistor? Look inside a resistor"/>
                    <pic:cNvPicPr>
                      <a:picLocks noChangeAspect="1" noChangeArrowheads="1"/>
                    </pic:cNvPicPr>
                  </pic:nvPicPr>
                  <pic:blipFill>
                    <a:blip r:embed="rId38"/>
                    <a:srcRect/>
                    <a:stretch>
                      <a:fillRect/>
                    </a:stretch>
                  </pic:blipFill>
                  <pic:spPr bwMode="auto">
                    <a:xfrm>
                      <a:off x="0" y="0"/>
                      <a:ext cx="4762500" cy="1809750"/>
                    </a:xfrm>
                    <a:prstGeom prst="rect">
                      <a:avLst/>
                    </a:prstGeom>
                    <a:noFill/>
                    <a:ln w="9525">
                      <a:noFill/>
                      <a:miter lim="800000"/>
                      <a:headEnd/>
                      <a:tailEnd/>
                    </a:ln>
                  </pic:spPr>
                </pic:pic>
              </a:graphicData>
            </a:graphic>
          </wp:inline>
        </w:drawing>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What Does The Resistor Do To Circuit?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The resistor is a passive device and doesn’t do anything actively to your circuit.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It’s actually a pretty boring device. If you add some voltage to it, nothing really happens. Well, maybe it gets warm, but that’s it.</w:t>
      </w:r>
    </w:p>
    <w:p w:rsidR="004A11FA" w:rsidRPr="00E656E9" w:rsidRDefault="00A119A6" w:rsidP="004A11FA">
      <w:pPr>
        <w:rPr>
          <w:rFonts w:ascii="Times New Roman" w:hAnsi="Times New Roman" w:cs="Times New Roman"/>
          <w:sz w:val="28"/>
          <w:szCs w:val="28"/>
          <w:lang w:val="en-US"/>
        </w:rPr>
      </w:pPr>
      <w:r>
        <w:rPr>
          <w:rFonts w:ascii="Times New Roman" w:hAnsi="Times New Roman" w:cs="Times New Roman"/>
          <w:sz w:val="28"/>
          <w:szCs w:val="28"/>
          <w:lang w:val="en-US"/>
        </w:rPr>
        <w:t>But</w:t>
      </w:r>
      <w:r w:rsidR="004A11FA" w:rsidRPr="00E656E9">
        <w:rPr>
          <w:rFonts w:ascii="Times New Roman" w:hAnsi="Times New Roman" w:cs="Times New Roman"/>
          <w:sz w:val="28"/>
          <w:szCs w:val="28"/>
          <w:lang w:val="en-US"/>
        </w:rPr>
        <w:t>, by using resistors, you can design your circuit to have the currents and voltages that you want to have in your circuit.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So the resistor gives the designer control over his circuit! How about that?</w:t>
      </w:r>
    </w:p>
    <w:p w:rsidR="004A11FA" w:rsidRPr="00E656E9" w:rsidRDefault="00A119A6" w:rsidP="004A11FA">
      <w:pPr>
        <w:rPr>
          <w:rFonts w:ascii="Times New Roman" w:hAnsi="Times New Roman" w:cs="Times New Roman"/>
          <w:sz w:val="28"/>
          <w:szCs w:val="28"/>
          <w:lang w:val="en-US"/>
        </w:rPr>
      </w:pPr>
      <w:r>
        <w:rPr>
          <w:rFonts w:ascii="Times New Roman" w:hAnsi="Times New Roman" w:cs="Times New Roman"/>
          <w:sz w:val="28"/>
          <w:szCs w:val="28"/>
          <w:lang w:val="en-US"/>
        </w:rPr>
        <w:t>Learn to work with r</w:t>
      </w:r>
      <w:r w:rsidR="004A11FA" w:rsidRPr="00E656E9">
        <w:rPr>
          <w:rFonts w:ascii="Times New Roman" w:hAnsi="Times New Roman" w:cs="Times New Roman"/>
          <w:sz w:val="28"/>
          <w:szCs w:val="28"/>
          <w:lang w:val="en-US"/>
        </w:rPr>
        <w:t>esistors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the beginning of my electronics career I thought it seemed like resistor were just randomly placed around a circuit and I thought that you didn’t really need them.</w:t>
      </w:r>
    </w:p>
    <w:p w:rsidR="004A11FA" w:rsidRPr="004A11FA" w:rsidRDefault="004A11FA" w:rsidP="004A11FA">
      <w:pPr>
        <w:rPr>
          <w:rFonts w:ascii="Times New Roman" w:hAnsi="Times New Roman" w:cs="Times New Roman"/>
          <w:sz w:val="28"/>
          <w:szCs w:val="28"/>
        </w:rPr>
      </w:pPr>
      <w:r w:rsidRPr="004A11FA">
        <w:rPr>
          <w:rFonts w:ascii="Times New Roman" w:hAnsi="Times New Roman" w:cs="Times New Roman"/>
          <w:noProof/>
          <w:sz w:val="28"/>
          <w:szCs w:val="28"/>
        </w:rPr>
        <w:drawing>
          <wp:inline distT="0" distB="0" distL="0" distR="0">
            <wp:extent cx="510687" cy="2105025"/>
            <wp:effectExtent l="19050" t="0" r="3663" b="0"/>
            <wp:docPr id="95" name="Рисунок 29" descr="A current limiting resistor in series with an 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current limiting resistor in series with an LED"/>
                    <pic:cNvPicPr>
                      <a:picLocks noChangeAspect="1" noChangeArrowheads="1"/>
                    </pic:cNvPicPr>
                  </pic:nvPicPr>
                  <pic:blipFill>
                    <a:blip r:embed="rId39"/>
                    <a:srcRect/>
                    <a:stretch>
                      <a:fillRect/>
                    </a:stretch>
                  </pic:blipFill>
                  <pic:spPr bwMode="auto">
                    <a:xfrm flipH="1">
                      <a:off x="0" y="0"/>
                      <a:ext cx="510687" cy="2105025"/>
                    </a:xfrm>
                    <a:prstGeom prst="rect">
                      <a:avLst/>
                    </a:prstGeom>
                    <a:noFill/>
                    <a:ln w="9525">
                      <a:noFill/>
                      <a:miter lim="800000"/>
                      <a:headEnd/>
                      <a:tailEnd/>
                    </a:ln>
                  </pic:spPr>
                </pic:pic>
              </a:graphicData>
            </a:graphic>
          </wp:inline>
        </w:drawing>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For example I remember seeing a circuit with a 9V battery, a resistor and an LED. Then I tried using only the battery and the LED, and it still worked!</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But after a few seconds the LED turned really hot. So hot I almost burned my fingers. Then I started to realize that maybe there was something to these resistors.</w:t>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Learning to work with resistors is important in electronics. One fundamental skill you should learn is how to use Ohm’s law.</w:t>
      </w:r>
    </w:p>
    <w:p w:rsid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And when you are ready to take it a step further, here are some more articles about worki</w:t>
      </w:r>
      <w:r>
        <w:rPr>
          <w:rFonts w:ascii="Times New Roman" w:hAnsi="Times New Roman" w:cs="Times New Roman"/>
          <w:sz w:val="28"/>
          <w:szCs w:val="28"/>
          <w:lang w:val="en-US"/>
        </w:rPr>
        <w:t>ng with resistors and Ohm’s law.</w:t>
      </w:r>
    </w:p>
    <w:p w:rsidR="004A11FA" w:rsidRPr="000157BD" w:rsidRDefault="004A11FA" w:rsidP="000157BD">
      <w:pPr>
        <w:rPr>
          <w:rFonts w:ascii="Times New Roman" w:hAnsi="Times New Roman" w:cs="Times New Roman"/>
          <w:b/>
          <w:sz w:val="28"/>
          <w:szCs w:val="28"/>
        </w:rPr>
      </w:pPr>
      <w:r w:rsidRPr="000157BD">
        <w:rPr>
          <w:rFonts w:ascii="Times New Roman" w:hAnsi="Times New Roman" w:cs="Times New Roman"/>
          <w:b/>
          <w:sz w:val="28"/>
          <w:szCs w:val="28"/>
        </w:rPr>
        <w:t>Resistor symbols</w:t>
      </w:r>
    </w:p>
    <w:tbl>
      <w:tblPr>
        <w:tblW w:w="0" w:type="auto"/>
        <w:tblBorders>
          <w:top w:val="single" w:sz="6" w:space="0" w:color="CCCCCC"/>
          <w:left w:val="single" w:sz="6" w:space="0" w:color="CCCCCC"/>
          <w:bottom w:val="single" w:sz="6" w:space="0" w:color="CCCCCC"/>
          <w:right w:val="single" w:sz="6" w:space="0" w:color="CCCCCC"/>
        </w:tblBorders>
        <w:shd w:val="clear" w:color="auto" w:fill="FFFFF8"/>
        <w:tblCellMar>
          <w:top w:w="75" w:type="dxa"/>
          <w:left w:w="75" w:type="dxa"/>
          <w:bottom w:w="75" w:type="dxa"/>
          <w:right w:w="75" w:type="dxa"/>
        </w:tblCellMar>
        <w:tblLook w:val="04A0"/>
      </w:tblPr>
      <w:tblGrid>
        <w:gridCol w:w="900"/>
        <w:gridCol w:w="1721"/>
        <w:gridCol w:w="1487"/>
      </w:tblGrid>
      <w:tr w:rsidR="004A11FA" w:rsidRPr="00493B44"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5" name="Рисунок 32" descr="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istor symbol"/>
                          <pic:cNvPicPr>
                            <a:picLocks noChangeAspect="1" noChangeArrowheads="1"/>
                          </pic:cNvPicPr>
                        </pic:nvPicPr>
                        <pic:blipFill>
                          <a:blip r:embed="rId40"/>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Resistor (IEEE)</w:t>
            </w:r>
          </w:p>
        </w:tc>
        <w:tc>
          <w:tcPr>
            <w:tcW w:w="1283" w:type="dxa"/>
            <w:vMerge w:val="restart"/>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Resistor reduces the current flow.</w:t>
            </w: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4" name="Рисунок 33" descr="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esistor symbol"/>
                          <pic:cNvPicPr>
                            <a:picLocks noChangeAspect="1" noChangeArrowheads="1"/>
                          </pic:cNvPicPr>
                        </pic:nvPicPr>
                        <pic:blipFill>
                          <a:blip r:embed="rId41"/>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Resistor (IEC)</w:t>
            </w:r>
          </w:p>
        </w:tc>
        <w:tc>
          <w:tcPr>
            <w:tcW w:w="0" w:type="auto"/>
            <w:vMerge/>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3" name="Рисунок 34" descr="potentiomeme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otentiomemer symbol"/>
                          <pic:cNvPicPr>
                            <a:picLocks noChangeAspect="1" noChangeArrowheads="1"/>
                          </pic:cNvPicPr>
                        </pic:nvPicPr>
                        <pic:blipFill>
                          <a:blip r:embed="rId42"/>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Potentiometer (IEEE)</w:t>
            </w:r>
          </w:p>
        </w:tc>
        <w:tc>
          <w:tcPr>
            <w:tcW w:w="1283" w:type="dxa"/>
            <w:vMerge w:val="restart"/>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Adjustable resistor - has 3 terminals.</w:t>
            </w: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2" name="Рисунок 35" descr="potentiomete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tentiometer symbol"/>
                          <pic:cNvPicPr>
                            <a:picLocks noChangeAspect="1" noChangeArrowheads="1"/>
                          </pic:cNvPicPr>
                        </pic:nvPicPr>
                        <pic:blipFill>
                          <a:blip r:embed="rId43"/>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Potentiometer (IEC)</w:t>
            </w:r>
          </w:p>
        </w:tc>
        <w:tc>
          <w:tcPr>
            <w:tcW w:w="0" w:type="auto"/>
            <w:vMerge/>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1" name="Рисунок 36" descr="variable 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variable resistor symbol"/>
                          <pic:cNvPicPr>
                            <a:picLocks noChangeAspect="1" noChangeArrowheads="1"/>
                          </pic:cNvPicPr>
                        </pic:nvPicPr>
                        <pic:blipFill>
                          <a:blip r:embed="rId44"/>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Variable Resistor / Rheostat (IEEE)</w:t>
            </w:r>
          </w:p>
        </w:tc>
        <w:tc>
          <w:tcPr>
            <w:tcW w:w="1283" w:type="dxa"/>
            <w:vMerge w:val="restart"/>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Adjustable resistor - has 2 terminals.</w:t>
            </w: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0" name="Рисунок 37" descr="variable 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ariable resistor symbol"/>
                          <pic:cNvPicPr>
                            <a:picLocks noChangeAspect="1" noChangeArrowheads="1"/>
                          </pic:cNvPicPr>
                        </pic:nvPicPr>
                        <pic:blipFill>
                          <a:blip r:embed="rId45"/>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Variable Resistor / Rheostat (IEC)</w:t>
            </w:r>
          </w:p>
        </w:tc>
        <w:tc>
          <w:tcPr>
            <w:tcW w:w="0" w:type="auto"/>
            <w:vMerge/>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99" name="Рисунок 38" descr="http://www.rapidtables.com/electric/symbols/trimmer_resistor_I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rapidtables.com/electric/symbols/trimmer_resistor_II.gif"/>
                          <pic:cNvPicPr>
                            <a:picLocks noChangeAspect="1" noChangeArrowheads="1"/>
                          </pic:cNvPicPr>
                        </pic:nvPicPr>
                        <pic:blipFill>
                          <a:blip r:embed="rId46"/>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Trimmer Resistor</w:t>
            </w:r>
          </w:p>
        </w:tc>
        <w:tc>
          <w:tcPr>
            <w:tcW w:w="1283"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Presest resistor</w:t>
            </w:r>
          </w:p>
        </w:tc>
      </w:tr>
      <w:tr w:rsidR="004A11FA" w:rsidRPr="00493B44"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98" name="Рисунок 39" descr="http://www.rapidtables.com/electric/symbols/therm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rapidtables.com/electric/symbols/thermistor.gif"/>
                          <pic:cNvPicPr>
                            <a:picLocks noChangeAspect="1" noChangeArrowheads="1"/>
                          </pic:cNvPicPr>
                        </pic:nvPicPr>
                        <pic:blipFill>
                          <a:blip r:embed="rId47"/>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Thermistor</w:t>
            </w:r>
          </w:p>
        </w:tc>
        <w:tc>
          <w:tcPr>
            <w:tcW w:w="1283"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Thermal resistor - change resistance </w:t>
            </w:r>
            <w:r w:rsidRPr="00E656E9">
              <w:rPr>
                <w:rFonts w:ascii="Times New Roman" w:hAnsi="Times New Roman" w:cs="Times New Roman"/>
                <w:sz w:val="28"/>
                <w:szCs w:val="28"/>
                <w:lang w:val="en-US"/>
              </w:rPr>
              <w:lastRenderedPageBreak/>
              <w:t>when temperature changes</w:t>
            </w:r>
          </w:p>
        </w:tc>
      </w:tr>
      <w:tr w:rsidR="004A11FA" w:rsidRPr="00493B44"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lastRenderedPageBreak/>
              <w:drawing>
                <wp:inline distT="0" distB="0" distL="0" distR="0">
                  <wp:extent cx="457200" cy="457200"/>
                  <wp:effectExtent l="19050" t="0" r="0" b="0"/>
                  <wp:docPr id="97" name="Рисунок 40" descr="http://www.rapidtables.com/electric/symbols/photores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rapidtables.com/electric/symbols/photoresistor.gif"/>
                          <pic:cNvPicPr>
                            <a:picLocks noChangeAspect="1" noChangeArrowheads="1"/>
                          </pic:cNvPicPr>
                        </pic:nvPicPr>
                        <pic:blipFill>
                          <a:blip r:embed="rId48"/>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Photoresistor / Light dependent resistor (LDR)</w:t>
            </w:r>
          </w:p>
        </w:tc>
        <w:tc>
          <w:tcPr>
            <w:tcW w:w="1283"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Changes resistance according to light</w:t>
            </w:r>
          </w:p>
        </w:tc>
      </w:tr>
    </w:tbl>
    <w:p w:rsidR="004A11FA" w:rsidRPr="000157BD" w:rsidRDefault="004A11FA" w:rsidP="000157BD">
      <w:pPr>
        <w:rPr>
          <w:rFonts w:ascii="Times New Roman" w:hAnsi="Times New Roman" w:cs="Times New Roman"/>
          <w:b/>
          <w:sz w:val="28"/>
          <w:szCs w:val="28"/>
        </w:rPr>
      </w:pPr>
      <w:r w:rsidRPr="000157BD">
        <w:rPr>
          <w:rFonts w:ascii="Times New Roman" w:hAnsi="Times New Roman" w:cs="Times New Roman"/>
          <w:b/>
          <w:sz w:val="28"/>
          <w:szCs w:val="28"/>
        </w:rPr>
        <w:t>Resistor types</w:t>
      </w:r>
    </w:p>
    <w:tbl>
      <w:tblPr>
        <w:tblW w:w="0" w:type="auto"/>
        <w:tblBorders>
          <w:top w:val="single" w:sz="6" w:space="0" w:color="CCCCCC"/>
          <w:left w:val="single" w:sz="6" w:space="0" w:color="CCCCCC"/>
          <w:bottom w:val="single" w:sz="6" w:space="0" w:color="CCCCCC"/>
          <w:right w:val="single" w:sz="6" w:space="0" w:color="CCCCCC"/>
        </w:tblBorders>
        <w:shd w:val="clear" w:color="auto" w:fill="FFFFF8"/>
        <w:tblCellMar>
          <w:top w:w="75" w:type="dxa"/>
          <w:left w:w="75" w:type="dxa"/>
          <w:bottom w:w="75" w:type="dxa"/>
          <w:right w:w="75" w:type="dxa"/>
        </w:tblCellMar>
        <w:tblLook w:val="04A0"/>
      </w:tblPr>
      <w:tblGrid>
        <w:gridCol w:w="2025"/>
        <w:gridCol w:w="8332"/>
      </w:tblGrid>
      <w:tr w:rsidR="004A11FA" w:rsidRPr="00493B44"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Variable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Variable resistor has an adjustable resistance (2 terminals)</w:t>
            </w:r>
          </w:p>
        </w:tc>
      </w:tr>
      <w:tr w:rsidR="004A11FA" w:rsidRPr="00493B44"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Potentiometer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Potentiometer has an adjustable resistance (3 terminals)</w:t>
            </w:r>
          </w:p>
        </w:tc>
      </w:tr>
      <w:tr w:rsidR="004A11FA" w:rsidRPr="00493B44"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Photo-resistor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Reduces resistance when exposed to light</w:t>
            </w:r>
          </w:p>
        </w:tc>
      </w:tr>
      <w:tr w:rsidR="004A11FA" w:rsidRPr="00493B44"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Power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Power resistor is used for high power circuits and has large dimensions.</w:t>
            </w:r>
          </w:p>
        </w:tc>
      </w:tr>
      <w:tr w:rsidR="004A11FA" w:rsidRPr="00493B44"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Surface mount</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(SMT/SMD)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SMT/SMD resistors have small dimensions. The resistors are surface mounted on the printed circuit board (PCB), this method is fast and requires small board area.</w:t>
            </w:r>
          </w:p>
        </w:tc>
      </w:tr>
      <w:tr w:rsidR="004A11FA" w:rsidRPr="00493B44"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Resistor network</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Resistor network is a chip that contains several resistors with similar or different values.</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Carbon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Chip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Metal-oxide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Ceramic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bl>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p w:rsidR="004A11FA" w:rsidRPr="000157BD" w:rsidRDefault="004A11FA" w:rsidP="000157BD">
      <w:pPr>
        <w:rPr>
          <w:rFonts w:ascii="Times New Roman" w:hAnsi="Times New Roman" w:cs="Times New Roman"/>
          <w:b/>
          <w:sz w:val="28"/>
          <w:szCs w:val="28"/>
        </w:rPr>
      </w:pPr>
      <w:r w:rsidRPr="000157BD">
        <w:rPr>
          <w:rFonts w:ascii="Times New Roman" w:hAnsi="Times New Roman" w:cs="Times New Roman"/>
          <w:b/>
          <w:sz w:val="28"/>
          <w:szCs w:val="28"/>
        </w:rPr>
        <w:t>Pull-up resistor</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In digital circuits, pull-up resistor is a regular resistor that is connected to the high voltage supply (e.g +5V or +12V) and sets the input or output level of a device to '1'.</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The pull-up resistor set the level to '1' when the input / output is disconnected. When the input / output is connected, the level is determined by the device and overrides the pull-up resistor.</w:t>
      </w:r>
    </w:p>
    <w:p w:rsidR="004A11FA" w:rsidRPr="00E656E9" w:rsidRDefault="004A11FA" w:rsidP="000157B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Pull-down resistor</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In digital circuits, pull-down resistor is a regular resistor that is connected to the ground (0V) and sets the input or output level of a device to ' 0 '.</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The pull-down resistor set the level to ' 0 ' when the input / output is disconnected. When the input / output is connected, the level is determined by the device and overrides the pull-down resistor.</w:t>
      </w:r>
    </w:p>
    <w:p w:rsidR="000157BD" w:rsidRPr="00E656E9" w:rsidRDefault="000157BD" w:rsidP="000157B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Resistance and temperature</w:t>
      </w:r>
    </w:p>
    <w:p w:rsidR="000157BD" w:rsidRPr="00336B0E"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resistance of a resistor isn't constant, even if it's a certain material of a fixed length and area: it steadily increases as the temperature increases. Why? The hotter a material, the more its atoms or ions jiggle about and the harder it is for electrons to wriggle through, which translates into higher electrical resistance. Broadly speaking, the resistivity of most materials increases linearly with temperature (so if you increase the temperature by 10 degrees, the resistivity increases by a certain amount, and if you increase it by another 10 degrees, the resistivity rises by the same amount again). </w:t>
      </w:r>
      <w:r w:rsidRPr="00336B0E">
        <w:rPr>
          <w:rFonts w:ascii="Times New Roman" w:hAnsi="Times New Roman" w:cs="Times New Roman"/>
          <w:sz w:val="28"/>
          <w:szCs w:val="28"/>
          <w:lang w:val="en-US"/>
        </w:rPr>
        <w:t>If you cool a material, you lower its resistivity—and if you cool it to an extremely low temperature, you can sometimes make the resistivity disappear altogether, in a phenomenon known as superconductivity.</w:t>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Complete the sentences using the correct variant:</w:t>
      </w:r>
    </w:p>
    <w:p w:rsidR="000157BD"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resistor is used</w:t>
      </w:r>
      <w:r w:rsidRPr="00E656E9">
        <w:rPr>
          <w:rFonts w:ascii="Times New Roman" w:hAnsi="Times New Roman" w:cs="Times New Roman"/>
          <w:sz w:val="28"/>
          <w:szCs w:val="28"/>
          <w:lang w:val="en-US"/>
        </w:rPr>
        <w:tab/>
      </w:r>
    </w:p>
    <w:p w:rsidR="004A11FA" w:rsidRPr="000157BD" w:rsidRDefault="004A11FA" w:rsidP="004A11FA">
      <w:pPr>
        <w:rPr>
          <w:rFonts w:ascii="Times New Roman" w:hAnsi="Times New Roman" w:cs="Times New Roman"/>
          <w:sz w:val="28"/>
          <w:szCs w:val="28"/>
          <w:lang w:val="en-US"/>
        </w:rPr>
      </w:pPr>
      <w:r w:rsidRPr="000157BD">
        <w:rPr>
          <w:rFonts w:ascii="Times New Roman" w:hAnsi="Times New Roman" w:cs="Times New Roman"/>
          <w:sz w:val="28"/>
          <w:szCs w:val="28"/>
          <w:lang w:val="en-US"/>
        </w:rPr>
        <w:t>a) to measure the resistance.</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to reduce the current.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to change the resistance.</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to produce IR voltage drop.</w:t>
      </w:r>
    </w:p>
    <w:p w:rsidR="000157BD"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2. W</w:t>
      </w:r>
      <w:r w:rsidR="00A119A6">
        <w:rPr>
          <w:rFonts w:ascii="Times New Roman" w:hAnsi="Times New Roman" w:cs="Times New Roman"/>
          <w:sz w:val="28"/>
          <w:szCs w:val="28"/>
          <w:lang w:val="en-US"/>
        </w:rPr>
        <w:t>hen current passes through a resistor…</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a) its temperature drops.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b) its temperature rises.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3. Resistors are rated</w:t>
      </w:r>
      <w:r w:rsidR="00A119A6">
        <w:rPr>
          <w:rFonts w:ascii="Times New Roman" w:hAnsi="Times New Roman" w:cs="Times New Roman"/>
          <w:sz w:val="28"/>
          <w:szCs w:val="28"/>
          <w:lang w:val="en-US"/>
        </w:rPr>
        <w: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ohms.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volts.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watts.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4. Power is given</w:t>
      </w:r>
      <w:r w:rsidR="00A119A6">
        <w:rPr>
          <w:rFonts w:ascii="Times New Roman" w:hAnsi="Times New Roman" w:cs="Times New Roman"/>
          <w:sz w:val="28"/>
          <w:szCs w:val="28"/>
          <w:lang w:val="en-US"/>
        </w:rPr>
        <w: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amperes.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watts.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5. Fixed resistors have</w:t>
      </w:r>
      <w:r w:rsidR="00A119A6">
        <w:rPr>
          <w:rFonts w:ascii="Times New Roman" w:hAnsi="Times New Roman" w:cs="Times New Roman"/>
          <w:sz w:val="28"/>
          <w:szCs w:val="28"/>
          <w:lang w:val="en-US"/>
        </w:rPr>
        <w: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constant value.</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variable value.</w:t>
      </w:r>
    </w:p>
    <w:p w:rsidR="000157BD"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6. The value of a variable resistor</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a) is fixed.</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b) is varied.</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7. A two-ohm resistor rated as-a 8,000,000-W resistor</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has a current-carrying capac</w:t>
      </w:r>
      <w:r w:rsidRPr="00E656E9">
        <w:rPr>
          <w:rFonts w:ascii="Times New Roman" w:hAnsi="Times New Roman" w:cs="Times New Roman"/>
          <w:sz w:val="28"/>
          <w:szCs w:val="28"/>
          <w:lang w:val="en-US"/>
        </w:rPr>
        <w:softHyphen/>
        <w:t>ity equal to 2,000 amp.</w:t>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b) has a current-carrying capac</w:t>
      </w:r>
      <w:r w:rsidRPr="004A11FA">
        <w:rPr>
          <w:rFonts w:ascii="Times New Roman" w:hAnsi="Times New Roman" w:cs="Times New Roman"/>
          <w:sz w:val="28"/>
          <w:szCs w:val="28"/>
          <w:lang w:val="en-US"/>
        </w:rPr>
        <w:softHyphen/>
        <w:t xml:space="preserve">ity </w:t>
      </w:r>
      <w:r w:rsidRPr="004A11FA">
        <w:rPr>
          <w:rFonts w:ascii="Times New Roman" w:hAnsi="Times New Roman" w:cs="Times New Roman"/>
          <w:sz w:val="28"/>
          <w:szCs w:val="28"/>
          <w:lang w:val="en-US" w:eastAsia="en-US"/>
        </w:rPr>
        <w:t>capac</w:t>
      </w:r>
      <w:r w:rsidRPr="004A11FA">
        <w:rPr>
          <w:rFonts w:ascii="Times New Roman" w:hAnsi="Times New Roman" w:cs="Times New Roman"/>
          <w:sz w:val="28"/>
          <w:szCs w:val="28"/>
          <w:lang w:val="en-US" w:eastAsia="en-US"/>
        </w:rPr>
        <w:softHyphen/>
        <w:t>ity equal to 200 amp.</w:t>
      </w:r>
    </w:p>
    <w:p w:rsidR="000157BD" w:rsidRDefault="000157BD" w:rsidP="000157BD">
      <w:pPr>
        <w:rPr>
          <w:rFonts w:ascii="Times New Roman" w:hAnsi="Times New Roman" w:cs="Times New Roman"/>
          <w:sz w:val="28"/>
          <w:szCs w:val="28"/>
          <w:lang w:val="en-US"/>
        </w:rPr>
      </w:pPr>
      <w:r>
        <w:rPr>
          <w:rFonts w:ascii="Times New Roman" w:hAnsi="Times New Roman" w:cs="Times New Roman"/>
          <w:sz w:val="28"/>
          <w:szCs w:val="28"/>
          <w:lang w:val="en-US"/>
        </w:rPr>
        <w:t>8.</w:t>
      </w:r>
      <w:r w:rsidRPr="000157BD">
        <w:rPr>
          <w:rFonts w:ascii="Times New Roman" w:hAnsi="Times New Roman" w:cs="Times New Roman"/>
          <w:sz w:val="28"/>
          <w:szCs w:val="28"/>
          <w:lang w:val="en-US"/>
        </w:rPr>
        <w:t xml:space="preserve"> T</w:t>
      </w:r>
      <w:r w:rsidR="00A119A6">
        <w:rPr>
          <w:rFonts w:ascii="Times New Roman" w:hAnsi="Times New Roman" w:cs="Times New Roman"/>
          <w:sz w:val="28"/>
          <w:szCs w:val="28"/>
          <w:lang w:val="en-US"/>
        </w:rPr>
        <w:t>he higher the value of current…</w:t>
      </w:r>
    </w:p>
    <w:p w:rsidR="000157BD" w:rsidRPr="000157BD" w:rsidRDefault="000157BD" w:rsidP="000157BD">
      <w:pPr>
        <w:rPr>
          <w:rFonts w:ascii="Times New Roman" w:hAnsi="Times New Roman" w:cs="Times New Roman"/>
          <w:sz w:val="28"/>
          <w:szCs w:val="28"/>
          <w:lang w:val="en-US"/>
        </w:rPr>
      </w:pPr>
      <w:r w:rsidRPr="000157BD">
        <w:rPr>
          <w:rFonts w:ascii="Times New Roman" w:hAnsi="Times New Roman" w:cs="Times New Roman"/>
          <w:sz w:val="28"/>
          <w:szCs w:val="28"/>
          <w:lang w:val="en-US"/>
        </w:rPr>
        <w:t>a) the lower is the temperature</w:t>
      </w:r>
      <w:r>
        <w:rPr>
          <w:rFonts w:ascii="Times New Roman" w:hAnsi="Times New Roman" w:cs="Times New Roman"/>
          <w:sz w:val="28"/>
          <w:szCs w:val="28"/>
          <w:lang w:val="en-US"/>
        </w:rPr>
        <w:t xml:space="preserve"> </w:t>
      </w:r>
      <w:r w:rsidRPr="000157BD">
        <w:rPr>
          <w:rFonts w:ascii="Times New Roman" w:hAnsi="Times New Roman" w:cs="Times New Roman"/>
          <w:sz w:val="28"/>
          <w:szCs w:val="28"/>
          <w:lang w:val="en-US"/>
        </w:rPr>
        <w:t>of a resistor.</w:t>
      </w:r>
    </w:p>
    <w:p w:rsidR="000157BD" w:rsidRPr="00E656E9"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b) the higher is the temperature of a resistor.</w:t>
      </w:r>
    </w:p>
    <w:p w:rsidR="000157BD" w:rsidRPr="00A119A6" w:rsidRDefault="000157BD" w:rsidP="000157BD">
      <w:pPr>
        <w:rPr>
          <w:rFonts w:ascii="Times New Roman" w:hAnsi="Times New Roman" w:cs="Times New Roman"/>
          <w:b/>
          <w:sz w:val="28"/>
          <w:szCs w:val="28"/>
          <w:lang w:val="en-US"/>
        </w:rPr>
      </w:pPr>
      <w:r w:rsidRPr="00A119A6">
        <w:rPr>
          <w:rFonts w:ascii="Times New Roman" w:hAnsi="Times New Roman" w:cs="Times New Roman"/>
          <w:b/>
          <w:sz w:val="28"/>
          <w:szCs w:val="28"/>
          <w:lang w:val="en-US"/>
        </w:rPr>
        <w:t>Pair work. Put these questions to your groupmate and let him/her an</w:t>
      </w:r>
      <w:r w:rsidRPr="00A119A6">
        <w:rPr>
          <w:rFonts w:ascii="Times New Roman" w:hAnsi="Times New Roman" w:cs="Times New Roman"/>
          <w:b/>
          <w:sz w:val="28"/>
          <w:szCs w:val="28"/>
          <w:lang w:val="en-US"/>
        </w:rPr>
        <w:softHyphen/>
        <w:t>swer them.</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is a resistor used for?</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When does the temperature of a resistor rise?</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element is used to change the value of voltage?</w:t>
      </w:r>
    </w:p>
    <w:p w:rsidR="000157BD" w:rsidRPr="000157BD" w:rsidRDefault="000157BD" w:rsidP="000157BD">
      <w:pPr>
        <w:pStyle w:val="ac"/>
        <w:numPr>
          <w:ilvl w:val="0"/>
          <w:numId w:val="33"/>
        </w:numPr>
        <w:rPr>
          <w:rFonts w:ascii="Times New Roman" w:hAnsi="Times New Roman" w:cs="Times New Roman"/>
          <w:sz w:val="28"/>
          <w:szCs w:val="28"/>
        </w:rPr>
      </w:pPr>
      <w:r w:rsidRPr="000157BD">
        <w:rPr>
          <w:rFonts w:ascii="Times New Roman" w:hAnsi="Times New Roman" w:cs="Times New Roman"/>
          <w:sz w:val="28"/>
          <w:szCs w:val="28"/>
        </w:rPr>
        <w:t>How are resistors rated?</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types of resistors do you know?</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When does a resistor get open?</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does an open resistor result in?</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is the difference between a fixed resistor and a variable resistor?</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How much is the current-carrying capacity of a two-ohm resistor?</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resistors have a variable value?</w:t>
      </w:r>
    </w:p>
    <w:p w:rsidR="000157BD" w:rsidRPr="00E656E9" w:rsidRDefault="000157BD" w:rsidP="000157B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Solve the problem:</w:t>
      </w:r>
    </w:p>
    <w:p w:rsidR="000157BD" w:rsidRPr="00E656E9"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What is the maximum current for a resistor having a 5-watt capacity and a resistance of 20,000 ohms?</w:t>
      </w:r>
    </w:p>
    <w:p w:rsidR="004A11FA" w:rsidRPr="00E656E9"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Pair work. Think of three similar problems of your own. Ask your groupmate to solve them.</w:t>
      </w:r>
    </w:p>
    <w:p w:rsidR="00DD182A" w:rsidRPr="00F45C09" w:rsidRDefault="00DD182A"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DD182A" w:rsidRPr="00F45C09" w:rsidRDefault="009D5006"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w:t>
      </w:r>
      <w:r w:rsidR="00F45C09" w:rsidRPr="00F45C09">
        <w:rPr>
          <w:rFonts w:ascii="Times New Roman" w:hAnsi="Times New Roman" w:cs="Times New Roman"/>
          <w:sz w:val="28"/>
          <w:szCs w:val="28"/>
          <w:lang w:val="en-US"/>
        </w:rPr>
        <w:t xml:space="preserve"> generalize (</w:t>
      </w:r>
      <w:r w:rsidR="00DD182A" w:rsidRPr="00F45C09">
        <w:rPr>
          <w:rFonts w:ascii="Times New Roman" w:hAnsi="Times New Roman" w:cs="Times New Roman"/>
          <w:sz w:val="28"/>
          <w:szCs w:val="28"/>
          <w:lang w:val="en-US"/>
        </w:rPr>
        <w:t>synthesize) the received information from several texts;</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6A197C" w:rsidRDefault="006F52E0" w:rsidP="002B445C">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6A197C" w:rsidRPr="00F45C09" w:rsidRDefault="009D5006"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w:t>
      </w:r>
      <w:r w:rsidR="006A197C" w:rsidRPr="00F45C09">
        <w:rPr>
          <w:rFonts w:ascii="Times New Roman" w:hAnsi="Times New Roman" w:cs="Times New Roman"/>
          <w:sz w:val="28"/>
          <w:szCs w:val="28"/>
          <w:lang w:val="en-US"/>
        </w:rPr>
        <w:t>ead texts with the extraction of complete and accurate information:</w:t>
      </w:r>
    </w:p>
    <w:p w:rsidR="006A197C" w:rsidRPr="00F45C09" w:rsidRDefault="009D5006"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w:t>
      </w:r>
      <w:r w:rsidR="006A197C" w:rsidRPr="00F45C09">
        <w:rPr>
          <w:rFonts w:ascii="Times New Roman" w:hAnsi="Times New Roman" w:cs="Times New Roman"/>
          <w:sz w:val="28"/>
          <w:szCs w:val="28"/>
          <w:lang w:val="en-US"/>
        </w:rPr>
        <w:t>o search for the information you need, annotate and abstracted texts:</w:t>
      </w:r>
    </w:p>
    <w:p w:rsidR="006A197C" w:rsidRPr="000E5D1F" w:rsidRDefault="009D5006"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w:t>
      </w:r>
      <w:r w:rsidR="006A197C" w:rsidRPr="000E5D1F">
        <w:rPr>
          <w:rFonts w:ascii="Times New Roman" w:hAnsi="Times New Roman" w:cs="Times New Roman"/>
          <w:sz w:val="28"/>
          <w:szCs w:val="28"/>
          <w:lang w:val="en-US"/>
        </w:rPr>
        <w:t>eep the conversation in English language within the studied theme:</w:t>
      </w:r>
    </w:p>
    <w:p w:rsidR="006A197C" w:rsidRPr="000E5D1F" w:rsidRDefault="006A197C"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00C54679" w:rsidRPr="00F45C09">
        <w:rPr>
          <w:rFonts w:ascii="Times New Roman" w:hAnsi="Times New Roman" w:cs="Times New Roman"/>
          <w:sz w:val="28"/>
          <w:szCs w:val="28"/>
          <w:lang w:val="en-US"/>
        </w:rPr>
        <w:t xml:space="preserve"> tape-recorder, Course book and audio CDs (2) Cambridge University Press</w:t>
      </w:r>
    </w:p>
    <w:p w:rsidR="00196950" w:rsidRDefault="006F52E0" w:rsidP="00196950">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00196950" w:rsidRPr="00196950">
        <w:rPr>
          <w:b/>
          <w:sz w:val="24"/>
          <w:szCs w:val="24"/>
          <w:lang w:val="en-US"/>
        </w:rPr>
        <w:t xml:space="preserve"> </w:t>
      </w:r>
    </w:p>
    <w:p w:rsidR="00196950" w:rsidRPr="00F45C09" w:rsidRDefault="00196950" w:rsidP="00F45C09">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w:t>
      </w:r>
      <w:r w:rsidR="00A119A6">
        <w:rPr>
          <w:rFonts w:ascii="Times New Roman" w:eastAsia="Times New Roman" w:hAnsi="Times New Roman" w:cs="Times New Roman"/>
          <w:sz w:val="28"/>
          <w:szCs w:val="28"/>
          <w:lang w:val="en-US"/>
        </w:rPr>
        <w:t>he theme: “</w:t>
      </w:r>
      <w:r w:rsidR="00DF5B43">
        <w:rPr>
          <w:rFonts w:ascii="Times New Roman" w:eastAsia="Times New Roman" w:hAnsi="Times New Roman" w:cs="Times New Roman"/>
          <w:sz w:val="28"/>
          <w:szCs w:val="28"/>
          <w:lang w:val="en-US"/>
        </w:rPr>
        <w:t>R</w:t>
      </w:r>
      <w:r w:rsidR="00A119A6">
        <w:rPr>
          <w:rFonts w:ascii="Times New Roman" w:eastAsia="Times New Roman" w:hAnsi="Times New Roman" w:cs="Times New Roman"/>
          <w:sz w:val="28"/>
          <w:szCs w:val="28"/>
          <w:lang w:val="en-US"/>
        </w:rPr>
        <w:t>esistor</w:t>
      </w:r>
      <w:r w:rsidRPr="00F45C09">
        <w:rPr>
          <w:rFonts w:ascii="Times New Roman" w:eastAsia="Times New Roman" w:hAnsi="Times New Roman" w:cs="Times New Roman"/>
          <w:sz w:val="28"/>
          <w:szCs w:val="28"/>
          <w:lang w:val="en-US"/>
        </w:rPr>
        <w:t>”</w:t>
      </w:r>
    </w:p>
    <w:p w:rsidR="006F52E0" w:rsidRPr="00F45C09" w:rsidRDefault="00196950" w:rsidP="00F45C09">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is a resistor used for?</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When does the temperature of a resistor rise?</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element is used to change the value of voltage?</w:t>
      </w:r>
    </w:p>
    <w:p w:rsidR="00DF5B43" w:rsidRPr="00DF5B43" w:rsidRDefault="00DF5B43" w:rsidP="00DF5B43">
      <w:pPr>
        <w:pStyle w:val="ad"/>
        <w:numPr>
          <w:ilvl w:val="0"/>
          <w:numId w:val="39"/>
        </w:numPr>
        <w:rPr>
          <w:rFonts w:ascii="Times New Roman" w:hAnsi="Times New Roman" w:cs="Times New Roman"/>
          <w:sz w:val="28"/>
          <w:szCs w:val="28"/>
        </w:rPr>
      </w:pPr>
      <w:r w:rsidRPr="00DF5B43">
        <w:rPr>
          <w:rFonts w:ascii="Times New Roman" w:hAnsi="Times New Roman" w:cs="Times New Roman"/>
          <w:sz w:val="28"/>
          <w:szCs w:val="28"/>
        </w:rPr>
        <w:t>How are resistors rated?</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types of resistors do you know?</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When does a resistor get open?</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does an open resistor result in?</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is the difference between a fixed resistor and a variable resistor?</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How much is the current-carrying capacity of a two-ohm resistor?</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resistors have a variable value?</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B63A2C" w:rsidRPr="000E5D1F" w:rsidRDefault="00B63A2C" w:rsidP="00F45C09">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B63A2C" w:rsidRPr="000E5D1F" w:rsidRDefault="00B63A2C" w:rsidP="00F45C09">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C54679"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00C54679" w:rsidRPr="00F45C09">
        <w:rPr>
          <w:rFonts w:ascii="Times New Roman" w:hAnsi="Times New Roman" w:cs="Times New Roman"/>
          <w:b/>
          <w:sz w:val="28"/>
          <w:szCs w:val="28"/>
          <w:lang w:val="kk-KZ"/>
        </w:rPr>
        <w:t>:</w:t>
      </w:r>
    </w:p>
    <w:p w:rsidR="00C54679" w:rsidRDefault="00C54679" w:rsidP="00C54679">
      <w:pPr>
        <w:pStyle w:val="ad"/>
        <w:rPr>
          <w:rFonts w:ascii="Times New Roman" w:hAnsi="Times New Roman"/>
          <w:sz w:val="28"/>
          <w:szCs w:val="28"/>
          <w:lang w:val="kk-KZ"/>
        </w:rPr>
      </w:pPr>
      <w:r w:rsidRPr="000E5D1F">
        <w:rPr>
          <w:rFonts w:ascii="Times New Roman" w:hAnsi="Times New Roman"/>
          <w:sz w:val="28"/>
          <w:szCs w:val="28"/>
          <w:lang w:val="en-US"/>
        </w:rPr>
        <w:lastRenderedPageBreak/>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C54679" w:rsidRPr="00886423" w:rsidRDefault="00C54679" w:rsidP="00C54679">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C54679" w:rsidRPr="00C830DE" w:rsidRDefault="00C54679" w:rsidP="00C54679">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C54679" w:rsidRPr="00C830DE" w:rsidRDefault="00C54679" w:rsidP="00C54679">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C54679" w:rsidRPr="00886423" w:rsidRDefault="00C54679" w:rsidP="00C54679">
      <w:pPr>
        <w:pStyle w:val="ad"/>
        <w:rPr>
          <w:rFonts w:ascii="Times New Roman" w:hAnsi="Times New Roman"/>
          <w:b/>
          <w:sz w:val="28"/>
          <w:szCs w:val="28"/>
          <w:lang w:val="kk-KZ"/>
        </w:rPr>
      </w:pPr>
    </w:p>
    <w:p w:rsidR="00C54679" w:rsidRPr="00F45C09" w:rsidRDefault="00C54679"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C54679" w:rsidRPr="00F45C09" w:rsidRDefault="00C54679"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C54679" w:rsidRPr="00FC5987" w:rsidRDefault="00C54679" w:rsidP="00C54679">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C54679" w:rsidRPr="00886423" w:rsidRDefault="00C54679" w:rsidP="00C54679">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C54679" w:rsidRPr="00886423" w:rsidRDefault="00C54679" w:rsidP="00C54679">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C54679" w:rsidRPr="000E5D1F" w:rsidRDefault="00C54679" w:rsidP="00C54679">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C54679" w:rsidRPr="000E5D1F" w:rsidRDefault="00C54679" w:rsidP="00C54679">
      <w:pPr>
        <w:pStyle w:val="ad"/>
        <w:rPr>
          <w:rFonts w:ascii="Times New Roman" w:hAnsi="Times New Roman"/>
          <w:sz w:val="28"/>
          <w:szCs w:val="28"/>
          <w:lang w:val="en-US"/>
        </w:rPr>
      </w:pPr>
    </w:p>
    <w:p w:rsidR="00C54679" w:rsidRPr="000E5D1F" w:rsidRDefault="00C54679" w:rsidP="00C54679">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11</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DF5B43" w:rsidRPr="00DF5B43">
        <w:rPr>
          <w:rFonts w:ascii="Times New Roman" w:hAnsi="Times New Roman" w:cs="Times New Roman"/>
          <w:b/>
          <w:sz w:val="28"/>
          <w:szCs w:val="28"/>
          <w:lang w:val="en-US"/>
        </w:rPr>
        <w:t>An electric cell</w:t>
      </w:r>
      <w:r w:rsidR="00DF5B43" w:rsidRPr="00E656E9">
        <w:rPr>
          <w:rFonts w:ascii="Times New Roman" w:hAnsi="Times New Roman" w:cs="Times New Roman"/>
          <w:sz w:val="28"/>
          <w:szCs w:val="28"/>
          <w:lang w:val="en-US"/>
        </w:rPr>
        <w:t xml:space="preserve"> </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An electric cell is used to produce and supply electric energy. It consists of an electrolyte and two electrodes. Electrodes are used as terminals, they connect the cell to the circuit - current passes through the terminals and the bulb lights. '</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Cells can be connected in series, in parallel and in series-parallel. In order to increase the current capacity cells should be connected in parallel.</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In order to increase the voltage out</w:t>
      </w:r>
      <w:r w:rsidRPr="00E656E9">
        <w:rPr>
          <w:rFonts w:ascii="Times New Roman" w:hAnsi="Times New Roman" w:cs="Times New Roman"/>
          <w:sz w:val="28"/>
          <w:szCs w:val="28"/>
          <w:lang w:val="en-US"/>
        </w:rPr>
        <w:softHyphen/>
        <w:t>put cells should be connected in se</w:t>
      </w:r>
      <w:r w:rsidRPr="00E656E9">
        <w:rPr>
          <w:rFonts w:ascii="Times New Roman" w:hAnsi="Times New Roman" w:cs="Times New Roman"/>
          <w:sz w:val="28"/>
          <w:szCs w:val="28"/>
          <w:lang w:val="en-US"/>
        </w:rPr>
        <w:softHyphen/>
        <w:t>ries. In case a batteiy has a large current capacity and a large voltage output, its cells are connected in se</w:t>
      </w:r>
      <w:r w:rsidRPr="00E656E9">
        <w:rPr>
          <w:rFonts w:ascii="Times New Roman" w:hAnsi="Times New Roman" w:cs="Times New Roman"/>
          <w:sz w:val="28"/>
          <w:szCs w:val="28"/>
          <w:lang w:val="en-US"/>
        </w:rPr>
        <w:softHyphen/>
        <w:t>ries-parallel.</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When cells are connected in series the positive terminal of one cell is connected to the negative terminal of the second cell, the positive terminal of the second cell - to the negative terminal of the third ... and so on.</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When cells are connected in parallel their negative terminals are connected together and their positive terminals are also connected.</w:t>
      </w:r>
    </w:p>
    <w:p w:rsidR="00336B0E"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In case a cell has a trouble it stops operating or operates badly. This cell should be substituted by another one.</w:t>
      </w:r>
    </w:p>
    <w:p w:rsidR="00336B0E" w:rsidRPr="00E656E9"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An electrochemical cell circuit includes an anode, cathode, electrolyte, salt bridge and external circuit. </w:t>
      </w:r>
      <w:r w:rsidRPr="00E656E9">
        <w:rPr>
          <w:rFonts w:ascii="Times New Roman" w:hAnsi="Times New Roman" w:cs="Times New Roman"/>
          <w:sz w:val="28"/>
          <w:szCs w:val="28"/>
          <w:lang w:val="en-US"/>
        </w:rPr>
        <w:t>At the anode, oxidation reactions in which electrons are lost occur, while electrons are gained via reduction at the cathode. The anode and cathode are connected via the external circuit.</w:t>
      </w:r>
    </w:p>
    <w:p w:rsidR="00336B0E" w:rsidRPr="00E656E9" w:rsidRDefault="00336B0E" w:rsidP="00336B0E">
      <w:pPr>
        <w:rPr>
          <w:rFonts w:ascii="Times New Roman" w:hAnsi="Times New Roman" w:cs="Times New Roman"/>
          <w:sz w:val="28"/>
          <w:szCs w:val="28"/>
          <w:lang w:val="en-US"/>
        </w:rPr>
      </w:pPr>
      <w:r w:rsidRPr="00E656E9">
        <w:rPr>
          <w:rFonts w:ascii="Times New Roman" w:hAnsi="Times New Roman" w:cs="Times New Roman"/>
          <w:sz w:val="28"/>
          <w:szCs w:val="28"/>
          <w:lang w:val="en-US"/>
        </w:rPr>
        <w:t>Scientists are able to create electrochemical cells by inserting metallic electrodes into electrolytes. There are two main classifications of electrochemical cells: voltaic cells, also known as galvanic cells, and electrolytic cells. Voltaic cells are the type of electrochemical cells found in batteries. These cells generate electric currents, and a given battery may contain one or several of these cells. An exothermic reaction involving the release of energy occurs when an electrochemical cell is in voltaic mode.</w:t>
      </w:r>
    </w:p>
    <w:p w:rsidR="00336B0E" w:rsidRPr="00E656E9" w:rsidRDefault="00336B0E" w:rsidP="00336B0E">
      <w:pPr>
        <w:rPr>
          <w:rFonts w:ascii="Times New Roman" w:hAnsi="Times New Roman" w:cs="Times New Roman"/>
          <w:sz w:val="28"/>
          <w:szCs w:val="28"/>
          <w:lang w:val="en-US"/>
        </w:rPr>
      </w:pPr>
      <w:r w:rsidRPr="00E656E9">
        <w:rPr>
          <w:rFonts w:ascii="Times New Roman" w:hAnsi="Times New Roman" w:cs="Times New Roman"/>
          <w:sz w:val="28"/>
          <w:szCs w:val="28"/>
          <w:lang w:val="en-US"/>
        </w:rPr>
        <w:t>Unlike voltaic cells, electrolytic cells use rather than generate electric currents. Chemical reactions do not occur spontaneously in electrolytic cells, so an electric current must be externally applied. Energy becomes absorbed inside the cell, classifying the reactions that occur within electrolytic cells as endothermic rather than exothermic.</w:t>
      </w:r>
    </w:p>
    <w:p w:rsidR="00DF5B43" w:rsidRPr="00DF5B43" w:rsidRDefault="00DF5B43" w:rsidP="00336B0E">
      <w:pPr>
        <w:rPr>
          <w:rFonts w:ascii="Times New Roman" w:hAnsi="Times New Roman" w:cs="Times New Roman"/>
          <w:b/>
          <w:sz w:val="28"/>
          <w:szCs w:val="28"/>
          <w:lang w:val="en-US"/>
        </w:rPr>
      </w:pPr>
      <w:r w:rsidRPr="00DF5B43">
        <w:rPr>
          <w:rFonts w:ascii="Times New Roman" w:hAnsi="Times New Roman" w:cs="Times New Roman"/>
          <w:b/>
          <w:sz w:val="28"/>
          <w:szCs w:val="28"/>
          <w:lang w:val="en-US"/>
        </w:rPr>
        <w:t>Answer these questions</w:t>
      </w:r>
    </w:p>
    <w:p w:rsidR="00336B0E" w:rsidRDefault="00DF5B43" w:rsidP="00336B0E">
      <w:pPr>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00336B0E" w:rsidRPr="00E656E9">
        <w:rPr>
          <w:rFonts w:ascii="Times New Roman" w:hAnsi="Times New Roman" w:cs="Times New Roman"/>
          <w:sz w:val="28"/>
          <w:szCs w:val="28"/>
          <w:lang w:val="en-US"/>
        </w:rPr>
        <w:t>What is used to produce and supply electric energy?</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 2. Which elements does a cell consist of?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lastRenderedPageBreak/>
        <w:t xml:space="preserve">3. What is the function of the terminals?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4. How must the cells be connected in order to increase the voltage output?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5. How must the cells be connected in order to increase the current output?</w:t>
      </w:r>
    </w:p>
    <w:p w:rsidR="00336B0E" w:rsidRPr="00336B0E" w:rsidRDefault="00336B0E" w:rsidP="00336B0E">
      <w:pPr>
        <w:rPr>
          <w:rFonts w:ascii="Times New Roman" w:hAnsi="Times New Roman" w:cs="Times New Roman"/>
          <w:b/>
          <w:sz w:val="28"/>
          <w:szCs w:val="28"/>
          <w:lang w:val="en-US"/>
        </w:rPr>
      </w:pPr>
      <w:r w:rsidRPr="00E656E9">
        <w:rPr>
          <w:rFonts w:ascii="Times New Roman" w:hAnsi="Times New Roman" w:cs="Times New Roman"/>
          <w:b/>
          <w:sz w:val="28"/>
          <w:szCs w:val="28"/>
          <w:lang w:val="en-US"/>
        </w:rPr>
        <w:t>Find out which sentence corresponds to the text:</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 a) In order to increase the current capacity cells are connected in series.</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 b) Cells should be connected in series- parallel in order to increase the current capacity.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c) To obtain a higher current output care is taken to connect the cells in parallel. </w:t>
      </w:r>
    </w:p>
    <w:p w:rsidR="00336B0E" w:rsidRPr="00336B0E" w:rsidRDefault="00336B0E" w:rsidP="00336B0E">
      <w:pPr>
        <w:rPr>
          <w:rFonts w:ascii="Times New Roman" w:hAnsi="Times New Roman" w:cs="Times New Roman"/>
          <w:b/>
          <w:sz w:val="28"/>
          <w:szCs w:val="28"/>
          <w:lang w:val="en-US"/>
        </w:rPr>
      </w:pPr>
      <w:r w:rsidRPr="00336B0E">
        <w:rPr>
          <w:rFonts w:ascii="Times New Roman" w:hAnsi="Times New Roman" w:cs="Times New Roman"/>
          <w:b/>
          <w:sz w:val="28"/>
          <w:szCs w:val="28"/>
          <w:lang w:val="en-US"/>
        </w:rPr>
        <w:t xml:space="preserve">Determine the chief idea of the text: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1. </w:t>
      </w:r>
      <w:r w:rsidRPr="00E656E9">
        <w:rPr>
          <w:rFonts w:ascii="Times New Roman" w:hAnsi="Times New Roman" w:cs="Times New Roman"/>
          <w:sz w:val="28"/>
          <w:szCs w:val="28"/>
          <w:lang w:val="en-US"/>
        </w:rPr>
        <w:t xml:space="preserve">Types of cell connections.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2. The purpose and function of an electric cell. </w:t>
      </w:r>
    </w:p>
    <w:p w:rsidR="00336B0E" w:rsidRP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3. The importance of various connections.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DF5B43" w:rsidRPr="00DF5B43" w:rsidRDefault="00DF5B43" w:rsidP="00DF5B43">
      <w:pPr>
        <w:pStyle w:val="ad"/>
        <w:rPr>
          <w:rFonts w:ascii="Times New Roman" w:hAnsi="Times New Roman" w:cs="Times New Roman"/>
          <w:b/>
          <w:sz w:val="28"/>
          <w:szCs w:val="28"/>
          <w:lang w:val="en-US"/>
        </w:rPr>
      </w:pPr>
      <w:r w:rsidRPr="00DF5B43">
        <w:rPr>
          <w:rFonts w:ascii="Times New Roman" w:hAnsi="Times New Roman" w:cs="Times New Roman"/>
          <w:b/>
          <w:sz w:val="28"/>
          <w:szCs w:val="28"/>
          <w:lang w:val="en-US"/>
        </w:rPr>
        <w:t>Solve these problems:</w:t>
      </w:r>
    </w:p>
    <w:p w:rsidR="00DF5B43" w:rsidRPr="00DF5B43"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Suppose that you have four electric cells. The current capacity of each cell equals l.S amp, the voltage output equals 2 V.</w:t>
      </w:r>
    </w:p>
    <w:p w:rsidR="00DF5B43" w:rsidRPr="00DF5B43"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Connect the cells in series. In what way should it be done?</w:t>
      </w:r>
    </w:p>
    <w:p w:rsidR="00DF5B43" w:rsidRPr="00DF5B43"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Connect the battery to a circuit whose resistance value equals- 15 ohms. What is the value of current in the circuit?</w:t>
      </w:r>
    </w:p>
    <w:p w:rsidR="001678ED"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DF5B43" w:rsidRPr="00DF5B43" w:rsidRDefault="00DF5B43" w:rsidP="00DF5B43">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DF5B43">
        <w:rPr>
          <w:rFonts w:ascii="Times New Roman" w:hAnsi="Times New Roman" w:cs="Times New Roman"/>
          <w:sz w:val="28"/>
          <w:szCs w:val="28"/>
          <w:lang w:val="en-US"/>
        </w:rPr>
        <w:t>What is used to produce and supply electric energy?</w:t>
      </w:r>
    </w:p>
    <w:p w:rsidR="00DF5B43" w:rsidRPr="00C34F2E"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 xml:space="preserve"> </w:t>
      </w:r>
      <w:r w:rsidRPr="00C34F2E">
        <w:rPr>
          <w:rFonts w:ascii="Times New Roman" w:hAnsi="Times New Roman" w:cs="Times New Roman"/>
          <w:sz w:val="28"/>
          <w:szCs w:val="28"/>
          <w:lang w:val="en-US"/>
        </w:rPr>
        <w:t xml:space="preserve">2. Which elements does a cell consist of?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3. What is the function of the terminals?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lastRenderedPageBreak/>
        <w:t xml:space="preserve">4. How must the cells be connected in order to increase the voltage output?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5. How must the cells be connected in order to increase the current output?</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DF5B43" w:rsidRDefault="001678ED" w:rsidP="001678ED">
      <w:pPr>
        <w:pStyle w:val="ad"/>
        <w:rPr>
          <w:rFonts w:ascii="Times New Roman" w:eastAsia="Times New Roman" w:hAnsi="Times New Roman" w:cs="Times New Roman"/>
          <w:sz w:val="28"/>
          <w:szCs w:val="28"/>
          <w:lang w:val="en-US"/>
        </w:rPr>
      </w:pPr>
      <w:r w:rsidRPr="00F45C09">
        <w:rPr>
          <w:rFonts w:ascii="Times New Roman" w:eastAsia="Times New Roman" w:hAnsi="Times New Roman" w:cs="Times New Roman"/>
          <w:sz w:val="28"/>
          <w:szCs w:val="28"/>
          <w:lang w:val="en-US"/>
        </w:rPr>
        <w:t xml:space="preserve">3. Read the last part of the text and </w:t>
      </w:r>
      <w:r w:rsidR="00DF5B43">
        <w:rPr>
          <w:rFonts w:ascii="Times New Roman" w:eastAsia="Times New Roman" w:hAnsi="Times New Roman" w:cs="Times New Roman"/>
          <w:sz w:val="28"/>
          <w:szCs w:val="28"/>
          <w:lang w:val="en-US"/>
        </w:rPr>
        <w:t>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678ED" w:rsidRPr="007154A5" w:rsidRDefault="001678ED" w:rsidP="001678ED">
      <w:pPr>
        <w:pStyle w:val="ad"/>
        <w:rPr>
          <w:rFonts w:ascii="Times New Roman" w:eastAsia="Times New Roman" w:hAnsi="Times New Roman" w:cs="Times New Roman"/>
          <w:sz w:val="28"/>
          <w:szCs w:val="28"/>
          <w:lang w:val="en-US"/>
        </w:rPr>
      </w:pPr>
      <w:r w:rsidRPr="007154A5">
        <w:rPr>
          <w:rFonts w:ascii="Times New Roman" w:eastAsia="Times New Roman" w:hAnsi="Times New Roman" w:cs="Times New Roman"/>
          <w:color w:val="000000"/>
          <w:sz w:val="28"/>
          <w:szCs w:val="28"/>
          <w:lang w:val="en-US"/>
        </w:rPr>
        <w:t xml:space="preserve">2. Make up a dialogue about </w:t>
      </w:r>
      <w:r w:rsidRPr="007154A5">
        <w:rPr>
          <w:rFonts w:ascii="Times New Roman" w:eastAsia="Times New Roman" w:hAnsi="Times New Roman" w:cs="Times New Roman"/>
          <w:sz w:val="28"/>
          <w:szCs w:val="28"/>
          <w:lang w:val="en-US"/>
        </w:rPr>
        <w:t>“</w:t>
      </w:r>
      <w:r w:rsidR="00DF5B43">
        <w:rPr>
          <w:rFonts w:ascii="Times New Roman" w:hAnsi="Times New Roman" w:cs="Times New Roman"/>
          <w:sz w:val="28"/>
          <w:szCs w:val="28"/>
          <w:lang w:val="en-US"/>
        </w:rPr>
        <w:t>An electric cell</w:t>
      </w:r>
      <w:r w:rsidRPr="007154A5">
        <w:rPr>
          <w:rFonts w:ascii="Times New Roman" w:eastAsia="Times New Roman" w:hAnsi="Times New Roman" w:cs="Times New Roman"/>
          <w:sz w:val="28"/>
          <w:szCs w:val="28"/>
          <w:lang w:val="en-US"/>
        </w:rPr>
        <w:t>”</w:t>
      </w:r>
    </w:p>
    <w:p w:rsidR="001678ED" w:rsidRPr="007154A5" w:rsidRDefault="001678ED" w:rsidP="001678ED">
      <w:pPr>
        <w:pStyle w:val="ad"/>
        <w:rPr>
          <w:rFonts w:ascii="Times New Roman" w:eastAsia="Times New Roman" w:hAnsi="Times New Roman" w:cs="Times New Roman"/>
          <w:color w:val="000000"/>
          <w:sz w:val="28"/>
          <w:szCs w:val="28"/>
          <w:lang w:val="kk-KZ"/>
        </w:rPr>
      </w:pPr>
      <w:r w:rsidRPr="007154A5">
        <w:rPr>
          <w:rFonts w:ascii="Times New Roman" w:eastAsia="Times New Roman" w:hAnsi="Times New Roman" w:cs="Times New Roman"/>
          <w:color w:val="000000"/>
          <w:sz w:val="28"/>
          <w:szCs w:val="28"/>
          <w:lang w:val="en-US"/>
        </w:rPr>
        <w:t>3. Give an interview as a scientist</w:t>
      </w:r>
    </w:p>
    <w:p w:rsidR="001678ED" w:rsidRPr="001678ED" w:rsidRDefault="001678ED" w:rsidP="001C74A2">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12</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DF5B43">
        <w:rPr>
          <w:rFonts w:ascii="Times New Roman" w:hAnsi="Times New Roman" w:cs="Times New Roman"/>
          <w:b/>
          <w:sz w:val="28"/>
          <w:szCs w:val="28"/>
          <w:lang w:val="en-US"/>
        </w:rPr>
        <w:t>Capacitors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A711A" w:rsidRPr="00E656E9" w:rsidRDefault="00AA711A" w:rsidP="00AA711A">
      <w:pPr>
        <w:rPr>
          <w:rFonts w:ascii="Times New Roman" w:hAnsi="Times New Roman" w:cs="Times New Roman"/>
          <w:b/>
          <w:sz w:val="28"/>
          <w:szCs w:val="28"/>
          <w:lang w:val="en-US"/>
        </w:rPr>
      </w:pPr>
      <w:r w:rsidRPr="00E656E9">
        <w:rPr>
          <w:rFonts w:ascii="Times New Roman" w:hAnsi="Times New Roman" w:cs="Times New Roman"/>
          <w:b/>
          <w:sz w:val="28"/>
          <w:szCs w:val="28"/>
          <w:lang w:val="en-US"/>
        </w:rPr>
        <w:t>Capacitors</w:t>
      </w:r>
    </w:p>
    <w:p w:rsidR="004C480F" w:rsidRDefault="004C480F" w:rsidP="00DF5B4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219575" cy="2028825"/>
            <wp:effectExtent l="19050" t="0" r="9525" b="0"/>
            <wp:docPr id="2303" name="Рисунок 2303" descr="C:\Users\АЗИЗА\Desktop\Capacitors_(7189597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descr="C:\Users\АЗИЗА\Desktop\Capacitors_(7189597135).jpg"/>
                    <pic:cNvPicPr>
                      <a:picLocks noChangeAspect="1" noChangeArrowheads="1"/>
                    </pic:cNvPicPr>
                  </pic:nvPicPr>
                  <pic:blipFill>
                    <a:blip r:embed="rId49"/>
                    <a:srcRect/>
                    <a:stretch>
                      <a:fillRect/>
                    </a:stretch>
                  </pic:blipFill>
                  <pic:spPr bwMode="auto">
                    <a:xfrm>
                      <a:off x="0" y="0"/>
                      <a:ext cx="4219575" cy="2028825"/>
                    </a:xfrm>
                    <a:prstGeom prst="rect">
                      <a:avLst/>
                    </a:prstGeom>
                    <a:noFill/>
                    <a:ln w="9525">
                      <a:noFill/>
                      <a:miter lim="800000"/>
                      <a:headEnd/>
                      <a:tailEnd/>
                    </a:ln>
                  </pic:spPr>
                </pic:pic>
              </a:graphicData>
            </a:graphic>
          </wp:inline>
        </w:drawing>
      </w:r>
    </w:p>
    <w:p w:rsidR="004C480F" w:rsidRDefault="004C480F" w:rsidP="00DF5B4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76950" cy="1548675"/>
            <wp:effectExtent l="19050" t="0" r="0" b="0"/>
            <wp:docPr id="2304" name="Рисунок 2304" descr="C:\Users\АЗИЗА\Desktop\Types_of_capacito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descr="C:\Users\АЗИЗА\Desktop\Types_of_capacitor.svg.png"/>
                    <pic:cNvPicPr>
                      <a:picLocks noChangeAspect="1" noChangeArrowheads="1"/>
                    </pic:cNvPicPr>
                  </pic:nvPicPr>
                  <pic:blipFill>
                    <a:blip r:embed="rId50"/>
                    <a:srcRect/>
                    <a:stretch>
                      <a:fillRect/>
                    </a:stretch>
                  </pic:blipFill>
                  <pic:spPr bwMode="auto">
                    <a:xfrm>
                      <a:off x="0" y="0"/>
                      <a:ext cx="6079890" cy="1549424"/>
                    </a:xfrm>
                    <a:prstGeom prst="rect">
                      <a:avLst/>
                    </a:prstGeom>
                    <a:noFill/>
                    <a:ln w="9525">
                      <a:noFill/>
                      <a:miter lim="800000"/>
                      <a:headEnd/>
                      <a:tailEnd/>
                    </a:ln>
                  </pic:spPr>
                </pic:pic>
              </a:graphicData>
            </a:graphic>
          </wp:inline>
        </w:drawing>
      </w:r>
    </w:p>
    <w:p w:rsidR="00DF5B43" w:rsidRPr="004C480F"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lastRenderedPageBreak/>
        <w:t>A capacitor is a passive</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two-terminal electrical component that stores electrical energy</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 in an electric field.The effect of a capacitor is known as capacitance. While capacitance exists between any two electrical conductors of a circuit in sufficiently close proximity, a capacitor is specifically designed to provide and enhance this effect for a variety of practical applications by consideration of size, shape, and positioning of closely spaced conductors, and the intervening </w:t>
      </w:r>
      <w:r w:rsidR="004C480F" w:rsidRPr="004C480F">
        <w:rPr>
          <w:rFonts w:ascii="Times New Roman" w:hAnsi="Times New Roman" w:cs="Times New Roman"/>
          <w:sz w:val="28"/>
          <w:szCs w:val="28"/>
          <w:lang w:val="en-US"/>
        </w:rPr>
        <w:t>dielectric</w:t>
      </w:r>
      <w:r w:rsidR="004C480F">
        <w:rPr>
          <w:rFonts w:ascii="Times New Roman" w:hAnsi="Times New Roman" w:cs="Times New Roman"/>
          <w:sz w:val="28"/>
          <w:szCs w:val="28"/>
          <w:lang w:val="en-US"/>
        </w:rPr>
        <w:t xml:space="preserve"> </w:t>
      </w:r>
      <w:r w:rsidR="004C480F" w:rsidRPr="004C480F">
        <w:rPr>
          <w:rFonts w:ascii="Times New Roman" w:hAnsi="Times New Roman" w:cs="Times New Roman"/>
          <w:sz w:val="28"/>
          <w:szCs w:val="28"/>
          <w:lang w:val="en-US"/>
        </w:rPr>
        <w:t>material</w:t>
      </w:r>
      <w:r w:rsidRPr="004C480F">
        <w:rPr>
          <w:rFonts w:ascii="Times New Roman" w:hAnsi="Times New Roman" w:cs="Times New Roman"/>
          <w:sz w:val="28"/>
          <w:szCs w:val="28"/>
          <w:lang w:val="en-US"/>
        </w:rPr>
        <w:t>. A capacitor was therefore historically first known as an electric condenser.</w:t>
      </w:r>
    </w:p>
    <w:p w:rsidR="00DF5B43" w:rsidRPr="004C480F"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t xml:space="preserve">The physical form and construction of practical capacitors vary widely and many capacitor types are in common use. Most capacitors contain at least two electrical conductors often in the form of metallic plates or surfaces separated by a dielectric medium. </w:t>
      </w:r>
      <w:r w:rsidRPr="00C34F2E">
        <w:rPr>
          <w:rFonts w:ascii="Times New Roman" w:hAnsi="Times New Roman" w:cs="Times New Roman"/>
          <w:sz w:val="28"/>
          <w:szCs w:val="28"/>
          <w:lang w:val="en-US"/>
        </w:rPr>
        <w:t xml:space="preserve">The conductors may be foils, thin films, or sintered beads of metal or conductive electrolyte. The nonconducting dielectric acts to increase the capacitor's charge capacity. </w:t>
      </w:r>
      <w:r w:rsidRPr="004C480F">
        <w:rPr>
          <w:rFonts w:ascii="Times New Roman" w:hAnsi="Times New Roman" w:cs="Times New Roman"/>
          <w:sz w:val="28"/>
          <w:szCs w:val="28"/>
          <w:lang w:val="en-US"/>
        </w:rPr>
        <w:t>Materials commonly used as dielectrics include glass, ceramic, plastic film, paper, mica, and oxide layers. Capacitors are widely used as parts of electrical circuits in many common electrical devices. Unlike a resistor, an ideal capacitor does not dissipate energy.</w:t>
      </w:r>
    </w:p>
    <w:p w:rsidR="00DF5B43" w:rsidRPr="00C34F2E"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t xml:space="preserve">When two conductors experience a potential difference, for example, when a capacitor is attached across a battery, an electric field develops across the dielectric, causing a net positive charge to collect on one plate and net negative charge to collect on the other plate. </w:t>
      </w:r>
      <w:r w:rsidRPr="00C34F2E">
        <w:rPr>
          <w:rFonts w:ascii="Times New Roman" w:hAnsi="Times New Roman" w:cs="Times New Roman"/>
          <w:sz w:val="28"/>
          <w:szCs w:val="28"/>
          <w:lang w:val="en-US"/>
        </w:rPr>
        <w:t xml:space="preserve">No current actually flows through the dielectric, instead, the effect is a displacement of charges through the source circuit. </w:t>
      </w:r>
      <w:r w:rsidRPr="004C480F">
        <w:rPr>
          <w:rFonts w:ascii="Times New Roman" w:hAnsi="Times New Roman" w:cs="Times New Roman"/>
          <w:sz w:val="28"/>
          <w:szCs w:val="28"/>
          <w:lang w:val="en-US"/>
        </w:rPr>
        <w:t xml:space="preserve">If the condition is maintained sufficiently long, this displacement current through the battery ceases. </w:t>
      </w:r>
      <w:r w:rsidRPr="00C34F2E">
        <w:rPr>
          <w:rFonts w:ascii="Times New Roman" w:hAnsi="Times New Roman" w:cs="Times New Roman"/>
          <w:sz w:val="28"/>
          <w:szCs w:val="28"/>
          <w:lang w:val="en-US"/>
        </w:rPr>
        <w:t>However, if a time-varying voltage is applied across the leads of the capacitor, the source experiences an ongoing current due to the charging and discharging cycles of the capacitor.</w:t>
      </w:r>
    </w:p>
    <w:p w:rsidR="00DF5B43" w:rsidRPr="00C34F2E" w:rsidRDefault="00DF5B43" w:rsidP="00DF5B43">
      <w:pPr>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Capacitance is defined as the ratio of the electric charge Q on each conductor to the potential difference V between them. </w:t>
      </w:r>
      <w:r w:rsidRPr="004C480F">
        <w:rPr>
          <w:rFonts w:ascii="Times New Roman" w:hAnsi="Times New Roman" w:cs="Times New Roman"/>
          <w:sz w:val="28"/>
          <w:szCs w:val="28"/>
          <w:lang w:val="en-US"/>
        </w:rPr>
        <w:t>The unit of capacitance in the International System of Units (SI) is the farad (F), which is equal to one coulomb per volt</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 xml:space="preserve">(1 C/V). </w:t>
      </w:r>
      <w:r w:rsidRPr="00C34F2E">
        <w:rPr>
          <w:rFonts w:ascii="Times New Roman" w:hAnsi="Times New Roman" w:cs="Times New Roman"/>
          <w:sz w:val="28"/>
          <w:szCs w:val="28"/>
          <w:lang w:val="en-US"/>
        </w:rPr>
        <w:t>Capacitance values of typical capacitors for use in general electronics range from about 1 pF (10−12 F) to about 1 mF (10−3 F).</w:t>
      </w:r>
    </w:p>
    <w:p w:rsidR="00DF5B43" w:rsidRPr="004C480F" w:rsidRDefault="00DF5B43" w:rsidP="00DF5B43">
      <w:pPr>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The capacitance of a capacitor is proportional to the surface area of the plates (conductors) and inversely related to the gap between them. </w:t>
      </w:r>
      <w:r w:rsidRPr="004C480F">
        <w:rPr>
          <w:rFonts w:ascii="Times New Roman" w:hAnsi="Times New Roman" w:cs="Times New Roman"/>
          <w:sz w:val="28"/>
          <w:szCs w:val="28"/>
          <w:lang w:val="en-US"/>
        </w:rPr>
        <w:t>In practice, the dielectric between the plates passes a small amount of leakage current and also has an electric field strength limit, known as the breakdown voltage. The conductors and leads introduce an undesired inductance and resistance.</w:t>
      </w:r>
    </w:p>
    <w:p w:rsidR="00DF5B43"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t>Capacitors are widely used in electronic circuits for blocking direct current while allowing alternating current to pass. In analog filter</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networks, they smooth the output of power supplies. In resonant circuits they tune radios</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 xml:space="preserve">to particular frequencies. In electric </w:t>
      </w:r>
      <w:r w:rsidRPr="004C480F">
        <w:rPr>
          <w:rFonts w:ascii="Times New Roman" w:hAnsi="Times New Roman" w:cs="Times New Roman"/>
          <w:sz w:val="28"/>
          <w:szCs w:val="28"/>
          <w:lang w:val="en-US"/>
        </w:rPr>
        <w:lastRenderedPageBreak/>
        <w:t>power transmission systems, they stabilize voltage and power flow. The property of energy storage in capacitors was exploited as dynamic memory in early digital computers.</w:t>
      </w:r>
    </w:p>
    <w:p w:rsidR="00B22A6E" w:rsidRPr="00B22A6E" w:rsidRDefault="00B22A6E" w:rsidP="00DF5B43">
      <w:pPr>
        <w:rPr>
          <w:rFonts w:ascii="Times New Roman" w:hAnsi="Times New Roman" w:cs="Times New Roman"/>
          <w:b/>
          <w:sz w:val="28"/>
          <w:szCs w:val="28"/>
          <w:lang w:val="en-US"/>
        </w:rPr>
      </w:pPr>
      <w:r w:rsidRPr="00B22A6E">
        <w:rPr>
          <w:rFonts w:ascii="Times New Roman" w:hAnsi="Times New Roman" w:cs="Times New Roman"/>
          <w:b/>
          <w:sz w:val="28"/>
          <w:szCs w:val="28"/>
          <w:lang w:val="en-US"/>
        </w:rPr>
        <w:t>Symbols of capacitors</w:t>
      </w:r>
    </w:p>
    <w:p w:rsidR="004C480F" w:rsidRPr="004C480F" w:rsidRDefault="004C480F" w:rsidP="00DF5B4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57500" cy="1714500"/>
            <wp:effectExtent l="19050" t="0" r="0" b="0"/>
            <wp:docPr id="2305" name="Рисунок 2305" descr="C:\Users\АЗИЗА\Desktop\how_to_use_capacitor_values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descr="C:\Users\АЗИЗА\Desktop\how_to_use_capacitor_values_1.png"/>
                    <pic:cNvPicPr>
                      <a:picLocks noChangeAspect="1" noChangeArrowheads="1"/>
                    </pic:cNvPicPr>
                  </pic:nvPicPr>
                  <pic:blipFill>
                    <a:blip r:embed="rId51"/>
                    <a:srcRect/>
                    <a:stretch>
                      <a:fillRect/>
                    </a:stretch>
                  </pic:blipFill>
                  <pic:spPr bwMode="auto">
                    <a:xfrm>
                      <a:off x="0" y="0"/>
                      <a:ext cx="2857500" cy="1714500"/>
                    </a:xfrm>
                    <a:prstGeom prst="rect">
                      <a:avLst/>
                    </a:prstGeom>
                    <a:noFill/>
                    <a:ln w="9525">
                      <a:noFill/>
                      <a:miter lim="800000"/>
                      <a:headEnd/>
                      <a:tailEnd/>
                    </a:ln>
                  </pic:spPr>
                </pic:pic>
              </a:graphicData>
            </a:graphic>
          </wp:inline>
        </w:drawing>
      </w:r>
      <w:r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hAnsi="Times New Roman" w:cs="Times New Roman"/>
          <w:noProof/>
          <w:sz w:val="28"/>
          <w:szCs w:val="28"/>
        </w:rPr>
        <w:drawing>
          <wp:inline distT="0" distB="0" distL="0" distR="0">
            <wp:extent cx="2514600" cy="790575"/>
            <wp:effectExtent l="19050" t="0" r="0" b="0"/>
            <wp:docPr id="2306" name="Рисунок 2306" descr="C:\Users\АЗИЗА\Desktop\2008-12-18_132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descr="C:\Users\АЗИЗА\Desktop\2008-12-18_132113.jpg"/>
                    <pic:cNvPicPr>
                      <a:picLocks noChangeAspect="1" noChangeArrowheads="1"/>
                    </pic:cNvPicPr>
                  </pic:nvPicPr>
                  <pic:blipFill>
                    <a:blip r:embed="rId52"/>
                    <a:srcRect/>
                    <a:stretch>
                      <a:fillRect/>
                    </a:stretch>
                  </pic:blipFill>
                  <pic:spPr bwMode="auto">
                    <a:xfrm>
                      <a:off x="0" y="0"/>
                      <a:ext cx="2514600" cy="790575"/>
                    </a:xfrm>
                    <a:prstGeom prst="rect">
                      <a:avLst/>
                    </a:prstGeom>
                    <a:noFill/>
                    <a:ln w="9525">
                      <a:noFill/>
                      <a:miter lim="800000"/>
                      <a:headEnd/>
                      <a:tailEnd/>
                    </a:ln>
                  </pic:spPr>
                </pic:pic>
              </a:graphicData>
            </a:graphic>
          </wp:inline>
        </w:drawing>
      </w:r>
    </w:p>
    <w:p w:rsidR="004C480F" w:rsidRDefault="004C480F" w:rsidP="00AA711A">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533775" cy="1412308"/>
            <wp:effectExtent l="19050" t="0" r="9525" b="0"/>
            <wp:docPr id="2307" name="Рисунок 2307" descr="C:\Users\АЗИЗА\Desktop\capacitorSymb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descr="C:\Users\АЗИЗА\Desktop\capacitorSymbols.png"/>
                    <pic:cNvPicPr>
                      <a:picLocks noChangeAspect="1" noChangeArrowheads="1"/>
                    </pic:cNvPicPr>
                  </pic:nvPicPr>
                  <pic:blipFill>
                    <a:blip r:embed="rId53"/>
                    <a:srcRect/>
                    <a:stretch>
                      <a:fillRect/>
                    </a:stretch>
                  </pic:blipFill>
                  <pic:spPr bwMode="auto">
                    <a:xfrm>
                      <a:off x="0" y="0"/>
                      <a:ext cx="3533775" cy="1412308"/>
                    </a:xfrm>
                    <a:prstGeom prst="rect">
                      <a:avLst/>
                    </a:prstGeom>
                    <a:noFill/>
                    <a:ln w="9525">
                      <a:noFill/>
                      <a:miter lim="800000"/>
                      <a:headEnd/>
                      <a:tailEnd/>
                    </a:ln>
                  </pic:spPr>
                </pic:pic>
              </a:graphicData>
            </a:graphic>
          </wp:inline>
        </w:drawing>
      </w:r>
      <w:r w:rsidRPr="004C480F">
        <w:rPr>
          <w:rFonts w:ascii="Times New Roman" w:hAnsi="Times New Roman" w:cs="Times New Roman"/>
          <w:b/>
          <w:sz w:val="28"/>
          <w:szCs w:val="28"/>
          <w:lang w:val="en-US"/>
        </w:rPr>
        <w:t xml:space="preserve"> </w:t>
      </w:r>
      <w:r>
        <w:rPr>
          <w:rFonts w:ascii="Times New Roman" w:hAnsi="Times New Roman" w:cs="Times New Roman"/>
          <w:b/>
          <w:noProof/>
          <w:sz w:val="28"/>
          <w:szCs w:val="28"/>
        </w:rPr>
        <w:drawing>
          <wp:inline distT="0" distB="0" distL="0" distR="0">
            <wp:extent cx="2640001" cy="1574936"/>
            <wp:effectExtent l="19050" t="0" r="7949" b="0"/>
            <wp:docPr id="2308" name="Рисунок 2308" descr="C:\Users\АЗИЗА\Desktop\dT6ep9p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descr="C:\Users\АЗИЗА\Desktop\dT6ep9pT9.png"/>
                    <pic:cNvPicPr>
                      <a:picLocks noChangeAspect="1" noChangeArrowheads="1"/>
                    </pic:cNvPicPr>
                  </pic:nvPicPr>
                  <pic:blipFill>
                    <a:blip r:embed="rId54"/>
                    <a:srcRect/>
                    <a:stretch>
                      <a:fillRect/>
                    </a:stretch>
                  </pic:blipFill>
                  <pic:spPr bwMode="auto">
                    <a:xfrm>
                      <a:off x="0" y="0"/>
                      <a:ext cx="2646882" cy="1579041"/>
                    </a:xfrm>
                    <a:prstGeom prst="rect">
                      <a:avLst/>
                    </a:prstGeom>
                    <a:noFill/>
                    <a:ln w="9525">
                      <a:noFill/>
                      <a:miter lim="800000"/>
                      <a:headEnd/>
                      <a:tailEnd/>
                    </a:ln>
                  </pic:spPr>
                </pic:pic>
              </a:graphicData>
            </a:graphic>
          </wp:inline>
        </w:drawing>
      </w:r>
    </w:p>
    <w:p w:rsidR="00AA711A" w:rsidRPr="004C480F" w:rsidRDefault="00AA711A" w:rsidP="00AA711A">
      <w:pPr>
        <w:rPr>
          <w:rFonts w:ascii="Times New Roman" w:hAnsi="Times New Roman" w:cs="Times New Roman"/>
          <w:b/>
          <w:sz w:val="28"/>
          <w:szCs w:val="28"/>
          <w:lang w:val="en-US"/>
        </w:rPr>
      </w:pPr>
      <w:r w:rsidRPr="004C480F">
        <w:rPr>
          <w:rFonts w:ascii="Times New Roman" w:hAnsi="Times New Roman" w:cs="Times New Roman"/>
          <w:b/>
          <w:sz w:val="28"/>
          <w:szCs w:val="28"/>
          <w:lang w:val="en-US"/>
        </w:rPr>
        <w:t xml:space="preserve">Answer the following questions: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1. What is one of the main elements of the circuit?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2. What is the purpose of a capacitor?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3. What is the function of a capacitor?</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 4. What effects the capacity of a capacitor?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5. How does a fixed capacitor differ from a variable one?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6. How is the capacity of a capacitor regulated?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7. What insulators is a variable capacitor made up of? 8. When should a capacitor be replaced?</w:t>
      </w:r>
    </w:p>
    <w:p w:rsidR="001678ED" w:rsidRPr="00DF5B43" w:rsidRDefault="001678ED" w:rsidP="00AA711A">
      <w:pPr>
        <w:rPr>
          <w:rFonts w:ascii="Times New Roman" w:hAnsi="Times New Roman" w:cs="Times New Roman"/>
          <w:b/>
          <w:sz w:val="28"/>
          <w:szCs w:val="28"/>
          <w:lang w:val="en-US"/>
        </w:rPr>
      </w:pPr>
      <w:r w:rsidRPr="00DF5B43">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lastRenderedPageBreak/>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Pr="004C480F" w:rsidRDefault="001678ED"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 xml:space="preserve">List and types of homework: </w:t>
      </w:r>
    </w:p>
    <w:p w:rsidR="00DF5B43" w:rsidRPr="004C480F" w:rsidRDefault="00DF5B43"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Capacitors</w:t>
      </w:r>
    </w:p>
    <w:p w:rsidR="001678ED" w:rsidRPr="004C480F" w:rsidRDefault="001678ED"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Control questions</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1. What is one of the main elements of the circuit?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2. What is the purpose of a capacitor?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3. What is the function of a capacitor?</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 4. What effects the capacity of a capacitor?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5. How does a fixed capacitor differ from a variable one?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6. How is the capacity of a capacitor regulated? </w:t>
      </w:r>
    </w:p>
    <w:p w:rsidR="00DF5B43" w:rsidRPr="00C34F2E" w:rsidRDefault="00DF5B43" w:rsidP="00DF5B43">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7. What insulators is a variable capacitor made up of? 8. When should a capacitor be replaced?</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678ED" w:rsidRPr="00F45C09" w:rsidRDefault="004C480F" w:rsidP="001678ED">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3. Read the text and 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4C480F" w:rsidRDefault="004C480F" w:rsidP="005A6529">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13</w:t>
      </w:r>
    </w:p>
    <w:p w:rsidR="005A6529" w:rsidRPr="004C480F"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4C480F" w:rsidRPr="004C480F">
        <w:rPr>
          <w:rFonts w:ascii="Times New Roman" w:hAnsi="Times New Roman" w:cs="Times New Roman"/>
          <w:b/>
          <w:sz w:val="28"/>
          <w:szCs w:val="28"/>
          <w:lang w:val="en-US"/>
        </w:rPr>
        <w:t>Conductors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A711A" w:rsidRDefault="00B22A6E" w:rsidP="00AA711A">
      <w:pPr>
        <w:rPr>
          <w:rFonts w:ascii="Times New Roman" w:hAnsi="Times New Roman" w:cs="Times New Roman"/>
          <w:b/>
          <w:sz w:val="28"/>
          <w:szCs w:val="28"/>
          <w:lang w:val="en-US"/>
        </w:rPr>
      </w:pPr>
      <w:r>
        <w:rPr>
          <w:rFonts w:ascii="Times New Roman" w:hAnsi="Times New Roman" w:cs="Times New Roman"/>
          <w:b/>
          <w:sz w:val="28"/>
          <w:szCs w:val="28"/>
          <w:lang w:val="en-US"/>
        </w:rPr>
        <w:t>Conductors</w:t>
      </w:r>
    </w:p>
    <w:p w:rsidR="00B22A6E" w:rsidRPr="00E656E9" w:rsidRDefault="00B22A6E" w:rsidP="00AA711A">
      <w:pPr>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2619375" cy="1905000"/>
            <wp:effectExtent l="19050" t="0" r="9525" b="0"/>
            <wp:docPr id="2313" name="Рисунок 2313"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descr="C:\Users\АЗИЗА\Desktop\images.jpg"/>
                    <pic:cNvPicPr>
                      <a:picLocks noChangeAspect="1" noChangeArrowheads="1"/>
                    </pic:cNvPicPr>
                  </pic:nvPicPr>
                  <pic:blipFill>
                    <a:blip r:embed="rId55"/>
                    <a:srcRect/>
                    <a:stretch>
                      <a:fillRect/>
                    </a:stretch>
                  </pic:blipFill>
                  <pic:spPr bwMode="auto">
                    <a:xfrm>
                      <a:off x="0" y="0"/>
                      <a:ext cx="2619375" cy="190500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540794" cy="1905000"/>
            <wp:effectExtent l="19050" t="0" r="0" b="0"/>
            <wp:docPr id="2312" name="Рисунок 2312" descr="C:\Users\АЗИЗА\Desktop\conduc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descr="C:\Users\АЗИЗА\Desktop\conductors.jpg"/>
                    <pic:cNvPicPr>
                      <a:picLocks noChangeAspect="1" noChangeArrowheads="1"/>
                    </pic:cNvPicPr>
                  </pic:nvPicPr>
                  <pic:blipFill>
                    <a:blip r:embed="rId56" cstate="print"/>
                    <a:srcRect/>
                    <a:stretch>
                      <a:fillRect/>
                    </a:stretch>
                  </pic:blipFill>
                  <pic:spPr bwMode="auto">
                    <a:xfrm>
                      <a:off x="0" y="0"/>
                      <a:ext cx="2541283" cy="1905367"/>
                    </a:xfrm>
                    <a:prstGeom prst="rect">
                      <a:avLst/>
                    </a:prstGeom>
                    <a:noFill/>
                    <a:ln w="9525">
                      <a:noFill/>
                      <a:miter lim="800000"/>
                      <a:headEnd/>
                      <a:tailEnd/>
                    </a:ln>
                  </pic:spPr>
                </pic:pic>
              </a:graphicData>
            </a:graphic>
          </wp:inline>
        </w:drawing>
      </w:r>
      <w:r w:rsidRPr="00C34F2E">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hAnsi="Times New Roman" w:cs="Times New Roman"/>
          <w:b/>
          <w:noProof/>
          <w:sz w:val="28"/>
          <w:szCs w:val="28"/>
        </w:rPr>
        <w:drawing>
          <wp:inline distT="0" distB="0" distL="0" distR="0">
            <wp:extent cx="6153150" cy="2505075"/>
            <wp:effectExtent l="19050" t="0" r="0" b="0"/>
            <wp:docPr id="2314" name="Рисунок 2314" descr="C:\Users\АЗИЗА\Desktop\00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descr="C:\Users\АЗИЗА\Desktop\00378.png"/>
                    <pic:cNvPicPr>
                      <a:picLocks noChangeAspect="1" noChangeArrowheads="1"/>
                    </pic:cNvPicPr>
                  </pic:nvPicPr>
                  <pic:blipFill>
                    <a:blip r:embed="rId57"/>
                    <a:srcRect/>
                    <a:stretch>
                      <a:fillRect/>
                    </a:stretch>
                  </pic:blipFill>
                  <pic:spPr bwMode="auto">
                    <a:xfrm>
                      <a:off x="0" y="0"/>
                      <a:ext cx="6153150" cy="2505075"/>
                    </a:xfrm>
                    <a:prstGeom prst="rect">
                      <a:avLst/>
                    </a:prstGeom>
                    <a:noFill/>
                    <a:ln w="9525">
                      <a:noFill/>
                      <a:miter lim="800000"/>
                      <a:headEnd/>
                      <a:tailEnd/>
                    </a:ln>
                  </pic:spPr>
                </pic:pic>
              </a:graphicData>
            </a:graphic>
          </wp:inline>
        </w:drawing>
      </w:r>
    </w:p>
    <w:p w:rsidR="00AA711A" w:rsidRDefault="00B22A6E" w:rsidP="00AA711A">
      <w:pPr>
        <w:rPr>
          <w:rFonts w:ascii="Times New Roman" w:hAnsi="Times New Roman" w:cs="Times New Roman"/>
          <w:sz w:val="28"/>
          <w:szCs w:val="28"/>
          <w:lang w:val="en-US"/>
        </w:rPr>
      </w:pPr>
      <w:r w:rsidRPr="00B22A6E">
        <w:rPr>
          <w:rFonts w:ascii="Times New Roman" w:hAnsi="Times New Roman" w:cs="Times New Roman"/>
          <w:sz w:val="28"/>
          <w:szCs w:val="28"/>
          <w:lang w:val="en-US"/>
        </w:rPr>
        <w:t xml:space="preserve"> </w:t>
      </w:r>
      <w:r w:rsidR="0003171F">
        <w:rPr>
          <w:rFonts w:ascii="Times New Roman" w:hAnsi="Times New Roman" w:cs="Times New Roman"/>
          <w:sz w:val="28"/>
          <w:szCs w:val="28"/>
          <w:lang w:val="en-US"/>
        </w:rPr>
        <w:t xml:space="preserve">  </w:t>
      </w:r>
      <w:r w:rsidR="00AA711A" w:rsidRPr="00E656E9">
        <w:rPr>
          <w:rFonts w:ascii="Times New Roman" w:hAnsi="Times New Roman" w:cs="Times New Roman"/>
          <w:sz w:val="28"/>
          <w:szCs w:val="28"/>
          <w:lang w:val="en-US"/>
        </w:rPr>
        <w:t>Conductors are materials having a low resistance, so that current easily passes through them. The lower the resistance of the material is, the more current can pass through it. The most common conductors are metals, and silver and copper are the best of them. The advantage of copper is that it is much cheaper than silver. Thus copper is widely used to produce wire conductors. One of the common functions of wire conductors is to connect a voltage source to a 37 load resistance. Since copper wire conductors have a very low resistance, a minimum voltage drop is produced in them. Thus, all of the applied voltage can produce current in the load resistance. It should be taken into consideration that most materials change the value of resistance when their temperature changes. Metals increase their resistance when the temperature increases while carbon decreases its resistance when the temperature increases. Thus, metals have a positive temperature coefficient of resistance while carbon has a negative temperature coefficient. The smaller the temperature coefficient is or the less the change of resistance with the change of temperature is, the more perfect the resistance material is.</w:t>
      </w:r>
    </w:p>
    <w:p w:rsidR="00B22A6E" w:rsidRPr="00AA711A" w:rsidRDefault="00B22A6E" w:rsidP="00AA711A">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473735" cy="3038475"/>
            <wp:effectExtent l="19050" t="0" r="3015" b="0"/>
            <wp:docPr id="2309" name="Рисунок 2309" descr="C:\Users\АЗИЗА\Desktop\venn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descr="C:\Users\АЗИЗА\Desktop\venn diagram.jpg"/>
                    <pic:cNvPicPr>
                      <a:picLocks noChangeAspect="1" noChangeArrowheads="1"/>
                    </pic:cNvPicPr>
                  </pic:nvPicPr>
                  <pic:blipFill>
                    <a:blip r:embed="rId58"/>
                    <a:srcRect/>
                    <a:stretch>
                      <a:fillRect/>
                    </a:stretch>
                  </pic:blipFill>
                  <pic:spPr bwMode="auto">
                    <a:xfrm>
                      <a:off x="0" y="0"/>
                      <a:ext cx="4473735" cy="3038475"/>
                    </a:xfrm>
                    <a:prstGeom prst="rect">
                      <a:avLst/>
                    </a:prstGeom>
                    <a:noFill/>
                    <a:ln w="9525">
                      <a:noFill/>
                      <a:miter lim="800000"/>
                      <a:headEnd/>
                      <a:tailEnd/>
                    </a:ln>
                  </pic:spPr>
                </pic:pic>
              </a:graphicData>
            </a:graphic>
          </wp:inline>
        </w:drawing>
      </w:r>
    </w:p>
    <w:p w:rsidR="00B22A6E" w:rsidRDefault="00B22A6E" w:rsidP="00AA711A">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448175" cy="3133725"/>
            <wp:effectExtent l="19050" t="0" r="9525" b="0"/>
            <wp:docPr id="2310" name="Рисунок 2310" descr="C:\Users\АЗИЗА\Desktop\c5f6ed3e6ecc57d401f413ce01fff9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descr="C:\Users\АЗИЗА\Desktop\c5f6ed3e6ecc57d401f413ce01fff9b3.jpg"/>
                    <pic:cNvPicPr>
                      <a:picLocks noChangeAspect="1" noChangeArrowheads="1"/>
                    </pic:cNvPicPr>
                  </pic:nvPicPr>
                  <pic:blipFill>
                    <a:blip r:embed="rId59"/>
                    <a:srcRect/>
                    <a:stretch>
                      <a:fillRect/>
                    </a:stretch>
                  </pic:blipFill>
                  <pic:spPr bwMode="auto">
                    <a:xfrm>
                      <a:off x="0" y="0"/>
                      <a:ext cx="4448175" cy="3133725"/>
                    </a:xfrm>
                    <a:prstGeom prst="rect">
                      <a:avLst/>
                    </a:prstGeom>
                    <a:noFill/>
                    <a:ln w="9525">
                      <a:noFill/>
                      <a:miter lim="800000"/>
                      <a:headEnd/>
                      <a:tailEnd/>
                    </a:ln>
                  </pic:spPr>
                </pic:pic>
              </a:graphicData>
            </a:graphic>
          </wp:inline>
        </w:drawing>
      </w:r>
      <w:r w:rsidRPr="00B22A6E">
        <w:rPr>
          <w:rFonts w:ascii="Times New Roman" w:hAnsi="Times New Roman" w:cs="Times New Roman"/>
          <w:b/>
          <w:sz w:val="28"/>
          <w:szCs w:val="28"/>
          <w:lang w:val="en-US"/>
        </w:rPr>
        <w:t xml:space="preserve"> </w:t>
      </w:r>
    </w:p>
    <w:p w:rsidR="00AA711A" w:rsidRPr="00E656E9" w:rsidRDefault="00AA711A" w:rsidP="00AA711A">
      <w:pPr>
        <w:rPr>
          <w:rFonts w:ascii="Times New Roman" w:hAnsi="Times New Roman" w:cs="Times New Roman"/>
          <w:b/>
          <w:sz w:val="28"/>
          <w:szCs w:val="28"/>
          <w:lang w:val="en-US"/>
        </w:rPr>
      </w:pPr>
      <w:r w:rsidRPr="00E656E9">
        <w:rPr>
          <w:rFonts w:ascii="Times New Roman" w:hAnsi="Times New Roman" w:cs="Times New Roman"/>
          <w:b/>
          <w:sz w:val="28"/>
          <w:szCs w:val="28"/>
          <w:lang w:val="en-US"/>
        </w:rPr>
        <w:t xml:space="preserve">Answer the following question: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1. What is a conductor?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2. What are the most common conductors in electrical engineering?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3. What is the most common function of wire conductors?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4. What is a relationship of resistance to a temperature rise?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lastRenderedPageBreak/>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B22A6E" w:rsidRPr="00B22A6E" w:rsidRDefault="00B22A6E" w:rsidP="001678ED">
      <w:pPr>
        <w:pStyle w:val="ad"/>
        <w:rPr>
          <w:rFonts w:ascii="Times New Roman" w:hAnsi="Times New Roman" w:cs="Times New Roman"/>
          <w:b/>
          <w:sz w:val="28"/>
          <w:szCs w:val="28"/>
          <w:lang w:val="en-US"/>
        </w:rPr>
      </w:pPr>
      <w:r w:rsidRPr="00B22A6E">
        <w:rPr>
          <w:rFonts w:ascii="Times New Roman" w:hAnsi="Times New Roman" w:cs="Times New Roman"/>
          <w:b/>
          <w:sz w:val="28"/>
          <w:szCs w:val="28"/>
          <w:lang w:val="en-US"/>
        </w:rPr>
        <w:t>Conductors</w:t>
      </w:r>
    </w:p>
    <w:p w:rsidR="001678ED"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B22A6E" w:rsidRPr="00C34F2E" w:rsidRDefault="00B22A6E" w:rsidP="00B22A6E">
      <w:pPr>
        <w:pStyle w:val="ad"/>
        <w:rPr>
          <w:rFonts w:ascii="Times New Roman" w:hAnsi="Times New Roman" w:cs="Times New Roman"/>
          <w:sz w:val="28"/>
          <w:szCs w:val="28"/>
          <w:lang w:val="en-US"/>
        </w:rPr>
      </w:pPr>
      <w:r>
        <w:rPr>
          <w:rFonts w:ascii="Times New Roman" w:hAnsi="Times New Roman" w:cs="Times New Roman"/>
          <w:sz w:val="28"/>
          <w:szCs w:val="28"/>
          <w:lang w:val="en-US"/>
        </w:rPr>
        <w:t>1.</w:t>
      </w:r>
      <w:r w:rsidRPr="00C34F2E">
        <w:rPr>
          <w:rFonts w:ascii="Times New Roman" w:hAnsi="Times New Roman" w:cs="Times New Roman"/>
          <w:sz w:val="28"/>
          <w:szCs w:val="28"/>
          <w:lang w:val="en-US"/>
        </w:rPr>
        <w:t xml:space="preserve"> What is a conductor? </w:t>
      </w:r>
    </w:p>
    <w:p w:rsidR="00B22A6E" w:rsidRPr="00C34F2E" w:rsidRDefault="00B22A6E" w:rsidP="00B22A6E">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2. What are the most common conductors in electrical engineering? </w:t>
      </w:r>
    </w:p>
    <w:p w:rsidR="00B22A6E" w:rsidRPr="00C34F2E" w:rsidRDefault="00B22A6E" w:rsidP="00B22A6E">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 xml:space="preserve">3. What is the most common function of wire conductors? </w:t>
      </w:r>
    </w:p>
    <w:p w:rsidR="00B22A6E" w:rsidRPr="00C34F2E" w:rsidRDefault="00B22A6E" w:rsidP="00B22A6E">
      <w:pPr>
        <w:pStyle w:val="ad"/>
        <w:rPr>
          <w:rFonts w:ascii="Times New Roman" w:hAnsi="Times New Roman" w:cs="Times New Roman"/>
          <w:sz w:val="28"/>
          <w:szCs w:val="28"/>
          <w:lang w:val="en-US"/>
        </w:rPr>
      </w:pPr>
      <w:r w:rsidRPr="00C34F2E">
        <w:rPr>
          <w:rFonts w:ascii="Times New Roman" w:hAnsi="Times New Roman" w:cs="Times New Roman"/>
          <w:sz w:val="28"/>
          <w:szCs w:val="28"/>
          <w:lang w:val="en-US"/>
        </w:rPr>
        <w:t>4. What is a relationship of resistance to a temperature rise?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678ED" w:rsidRPr="007154A5" w:rsidRDefault="001678ED" w:rsidP="001678ED">
      <w:pPr>
        <w:pStyle w:val="ad"/>
        <w:rPr>
          <w:rFonts w:ascii="Times New Roman" w:eastAsia="Times New Roman" w:hAnsi="Times New Roman" w:cs="Times New Roman"/>
          <w:sz w:val="28"/>
          <w:szCs w:val="28"/>
          <w:lang w:val="en-US"/>
        </w:rPr>
      </w:pPr>
      <w:r w:rsidRPr="007154A5">
        <w:rPr>
          <w:rFonts w:ascii="Times New Roman" w:eastAsia="Times New Roman" w:hAnsi="Times New Roman" w:cs="Times New Roman"/>
          <w:color w:val="000000"/>
          <w:sz w:val="28"/>
          <w:szCs w:val="28"/>
          <w:lang w:val="en-US"/>
        </w:rPr>
        <w:t xml:space="preserve">2. Make up a dialogue about </w:t>
      </w:r>
      <w:r w:rsidR="001B7A1B">
        <w:rPr>
          <w:rFonts w:ascii="Times New Roman" w:eastAsia="Times New Roman" w:hAnsi="Times New Roman" w:cs="Times New Roman"/>
          <w:sz w:val="28"/>
          <w:szCs w:val="28"/>
          <w:lang w:val="en-US"/>
        </w:rPr>
        <w:t>“Conductor</w:t>
      </w:r>
      <w:r w:rsidRPr="007154A5">
        <w:rPr>
          <w:rFonts w:ascii="Times New Roman" w:eastAsia="Times New Roman" w:hAnsi="Times New Roman" w:cs="Times New Roman"/>
          <w:sz w:val="28"/>
          <w:szCs w:val="28"/>
          <w:lang w:val="en-US"/>
        </w:rPr>
        <w:t>”</w:t>
      </w:r>
    </w:p>
    <w:p w:rsidR="001678ED" w:rsidRPr="007154A5" w:rsidRDefault="001678ED" w:rsidP="001678ED">
      <w:pPr>
        <w:pStyle w:val="ad"/>
        <w:rPr>
          <w:rFonts w:ascii="Times New Roman" w:eastAsia="Times New Roman" w:hAnsi="Times New Roman" w:cs="Times New Roman"/>
          <w:color w:val="000000"/>
          <w:sz w:val="28"/>
          <w:szCs w:val="28"/>
          <w:lang w:val="kk-KZ"/>
        </w:rPr>
      </w:pPr>
      <w:r w:rsidRPr="007154A5">
        <w:rPr>
          <w:rFonts w:ascii="Times New Roman" w:eastAsia="Times New Roman" w:hAnsi="Times New Roman" w:cs="Times New Roman"/>
          <w:color w:val="000000"/>
          <w:sz w:val="28"/>
          <w:szCs w:val="28"/>
          <w:lang w:val="en-US"/>
        </w:rPr>
        <w:t>3. Give an interview as a scientist</w:t>
      </w:r>
    </w:p>
    <w:p w:rsidR="00FD5A26" w:rsidRDefault="00FD5A26" w:rsidP="001C74A2">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14</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The theme of the lesson:</w:t>
      </w:r>
      <w:r w:rsidR="00546172" w:rsidRPr="00546172">
        <w:rPr>
          <w:rFonts w:ascii="Times New Roman" w:hAnsi="Times New Roman" w:cs="Times New Roman"/>
          <w:b/>
          <w:sz w:val="28"/>
          <w:szCs w:val="28"/>
          <w:lang w:val="en-US"/>
        </w:rPr>
        <w:t xml:space="preserve"> Conductors and Insulators</w:t>
      </w:r>
      <w:r w:rsidRPr="005A6529">
        <w:rPr>
          <w:rFonts w:ascii="Times New Roman" w:hAnsi="Times New Roman" w:cs="Times New Roman"/>
          <w:b/>
          <w:sz w:val="28"/>
          <w:szCs w:val="28"/>
          <w:lang w:val="en-US"/>
        </w:rPr>
        <w:t xml:space="preserve"> </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B7A1B" w:rsidRPr="00C34F2E" w:rsidRDefault="001B7A1B" w:rsidP="001B7A1B">
      <w:pPr>
        <w:rPr>
          <w:rFonts w:ascii="Times New Roman" w:hAnsi="Times New Roman" w:cs="Times New Roman"/>
          <w:b/>
          <w:sz w:val="28"/>
          <w:szCs w:val="28"/>
          <w:lang w:val="en-US"/>
        </w:rPr>
      </w:pPr>
      <w:r w:rsidRPr="00C34F2E">
        <w:rPr>
          <w:rFonts w:ascii="Times New Roman" w:hAnsi="Times New Roman" w:cs="Times New Roman"/>
          <w:b/>
          <w:sz w:val="28"/>
          <w:szCs w:val="28"/>
          <w:lang w:val="en-US"/>
        </w:rPr>
        <w:t>Conductors and Insulators</w:t>
      </w:r>
    </w:p>
    <w:p w:rsidR="001E7DB8" w:rsidRDefault="001B7A1B" w:rsidP="001B7A1B">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848350" cy="1685925"/>
            <wp:effectExtent l="19050" t="0" r="0" b="0"/>
            <wp:docPr id="2321" name="Рисунок 2321"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descr="C:\Users\АЗИЗА\Desktop\images.jpg"/>
                    <pic:cNvPicPr>
                      <a:picLocks noChangeAspect="1" noChangeArrowheads="1"/>
                    </pic:cNvPicPr>
                  </pic:nvPicPr>
                  <pic:blipFill>
                    <a:blip r:embed="rId60"/>
                    <a:srcRect/>
                    <a:stretch>
                      <a:fillRect/>
                    </a:stretch>
                  </pic:blipFill>
                  <pic:spPr bwMode="auto">
                    <a:xfrm>
                      <a:off x="0" y="0"/>
                      <a:ext cx="5848350" cy="1685925"/>
                    </a:xfrm>
                    <a:prstGeom prst="rect">
                      <a:avLst/>
                    </a:prstGeom>
                    <a:noFill/>
                    <a:ln w="9525">
                      <a:noFill/>
                      <a:miter lim="800000"/>
                      <a:headEnd/>
                      <a:tailEnd/>
                    </a:ln>
                  </pic:spPr>
                </pic:pic>
              </a:graphicData>
            </a:graphic>
          </wp:inline>
        </w:drawing>
      </w:r>
    </w:p>
    <w:p w:rsidR="001E7DB8" w:rsidRDefault="001E7DB8" w:rsidP="001B7A1B">
      <w:pPr>
        <w:rPr>
          <w:rFonts w:ascii="Times New Roman" w:hAnsi="Times New Roman" w:cs="Times New Roman"/>
          <w:noProof/>
          <w:sz w:val="28"/>
          <w:szCs w:val="28"/>
          <w:lang w:val="en-US"/>
        </w:rPr>
      </w:pPr>
    </w:p>
    <w:p w:rsidR="001E7DB8" w:rsidRDefault="001E7DB8" w:rsidP="001B7A1B">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76950" cy="2512062"/>
            <wp:effectExtent l="19050" t="0" r="0" b="0"/>
            <wp:docPr id="2323" name="Рисунок 2323" descr="C:\Users\АЗИЗА\Desktop\insulators and conduc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descr="C:\Users\АЗИЗА\Desktop\insulators and conductors.JPG"/>
                    <pic:cNvPicPr>
                      <a:picLocks noChangeAspect="1" noChangeArrowheads="1"/>
                    </pic:cNvPicPr>
                  </pic:nvPicPr>
                  <pic:blipFill>
                    <a:blip r:embed="rId61"/>
                    <a:srcRect/>
                    <a:stretch>
                      <a:fillRect/>
                    </a:stretch>
                  </pic:blipFill>
                  <pic:spPr bwMode="auto">
                    <a:xfrm>
                      <a:off x="0" y="0"/>
                      <a:ext cx="6081120" cy="2513786"/>
                    </a:xfrm>
                    <a:prstGeom prst="rect">
                      <a:avLst/>
                    </a:prstGeom>
                    <a:noFill/>
                    <a:ln w="9525">
                      <a:noFill/>
                      <a:miter lim="800000"/>
                      <a:headEnd/>
                      <a:tailEnd/>
                    </a:ln>
                  </pic:spPr>
                </pic:pic>
              </a:graphicData>
            </a:graphic>
          </wp:inline>
        </w:drawing>
      </w:r>
    </w:p>
    <w:p w:rsidR="001B7A1B" w:rsidRPr="00C34F2E" w:rsidRDefault="001B7A1B" w:rsidP="001B7A1B">
      <w:pPr>
        <w:rPr>
          <w:rFonts w:ascii="Times New Roman" w:hAnsi="Times New Roman" w:cs="Times New Roman"/>
          <w:sz w:val="28"/>
          <w:szCs w:val="28"/>
          <w:lang w:val="en-US"/>
        </w:rPr>
      </w:pPr>
      <w:r w:rsidRPr="001E7DB8">
        <w:rPr>
          <w:rFonts w:ascii="Times New Roman" w:hAnsi="Times New Roman" w:cs="Times New Roman"/>
          <w:sz w:val="28"/>
          <w:szCs w:val="28"/>
          <w:lang w:val="en-US"/>
        </w:rPr>
        <w:t xml:space="preserve">Back in the old days, if someone's house caught on fire, volunteers would rush to the scene and form a bucket brigade to put out the flames. </w:t>
      </w:r>
      <w:r w:rsidRPr="00C34F2E">
        <w:rPr>
          <w:rFonts w:ascii="Times New Roman" w:hAnsi="Times New Roman" w:cs="Times New Roman"/>
          <w:sz w:val="28"/>
          <w:szCs w:val="28"/>
          <w:lang w:val="en-US"/>
        </w:rPr>
        <w:t>If you think about it, you could say that the bucket brigade was 'conducting' water from the source to the fire. But, what if the volunteers stopped passing the water?</w:t>
      </w:r>
    </w:p>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Well, we know one thing: the house would burn to the ground because it was effectively 'insulated' from the water! The bucket brigade scenario is actually very similar to why some materials act like electrical conductors and others act like electrical insulators. But, to find the actors in our electrical 'bucket brigade', we have to start at the atomic level.</w:t>
      </w:r>
    </w:p>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Not all atoms are created equal. Some atoms don't hold on to their outer electrons very tightly. These are known as free electrons because they are literally free to roam around from atom to atom. Free electrons are the members of our electrical bucket brigade passing electrical energy from one electron to another.</w:t>
      </w:r>
    </w:p>
    <w:tbl>
      <w:tblPr>
        <w:tblW w:w="4815" w:type="dxa"/>
        <w:shd w:val="clear" w:color="auto" w:fill="FFFFFF"/>
        <w:tblCellMar>
          <w:top w:w="15" w:type="dxa"/>
          <w:left w:w="15" w:type="dxa"/>
          <w:bottom w:w="15" w:type="dxa"/>
          <w:right w:w="15" w:type="dxa"/>
        </w:tblCellMar>
        <w:tblLook w:val="04A0"/>
      </w:tblPr>
      <w:tblGrid>
        <w:gridCol w:w="4815"/>
      </w:tblGrid>
      <w:tr w:rsidR="001B7A1B" w:rsidRPr="001B7A1B" w:rsidTr="001B7A1B">
        <w:tc>
          <w:tcPr>
            <w:tcW w:w="0" w:type="auto"/>
            <w:shd w:val="clear" w:color="auto" w:fill="FFFFFF"/>
            <w:tcMar>
              <w:top w:w="120" w:type="dxa"/>
              <w:left w:w="240" w:type="dxa"/>
              <w:bottom w:w="120" w:type="dxa"/>
              <w:right w:w="0" w:type="dxa"/>
            </w:tcMar>
            <w:vAlign w:val="center"/>
            <w:hideMark/>
          </w:tcPr>
          <w:p w:rsidR="001B7A1B" w:rsidRPr="001B7A1B" w:rsidRDefault="001B7A1B" w:rsidP="001B7A1B">
            <w:pPr>
              <w:rPr>
                <w:rFonts w:ascii="Times New Roman" w:hAnsi="Times New Roman" w:cs="Times New Roman"/>
                <w:sz w:val="28"/>
                <w:szCs w:val="28"/>
              </w:rPr>
            </w:pPr>
            <w:r w:rsidRPr="001B7A1B">
              <w:rPr>
                <w:rFonts w:ascii="Times New Roman" w:hAnsi="Times New Roman" w:cs="Times New Roman"/>
                <w:noProof/>
                <w:sz w:val="28"/>
                <w:szCs w:val="28"/>
              </w:rPr>
              <w:lastRenderedPageBreak/>
              <w:drawing>
                <wp:inline distT="0" distB="0" distL="0" distR="0">
                  <wp:extent cx="2857500" cy="1619250"/>
                  <wp:effectExtent l="19050" t="0" r="0" b="0"/>
                  <wp:docPr id="2315" name="Рисунок 2315" descr="Free Electr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descr="Free Electrons"/>
                          <pic:cNvPicPr>
                            <a:picLocks noChangeAspect="1" noChangeArrowheads="1"/>
                          </pic:cNvPicPr>
                        </pic:nvPicPr>
                        <pic:blipFill>
                          <a:blip r:embed="rId62"/>
                          <a:srcRect/>
                          <a:stretch>
                            <a:fillRect/>
                          </a:stretch>
                        </pic:blipFill>
                        <pic:spPr bwMode="auto">
                          <a:xfrm>
                            <a:off x="0" y="0"/>
                            <a:ext cx="2857500" cy="1619250"/>
                          </a:xfrm>
                          <a:prstGeom prst="rect">
                            <a:avLst/>
                          </a:prstGeom>
                          <a:noFill/>
                          <a:ln w="9525">
                            <a:noFill/>
                            <a:miter lim="800000"/>
                            <a:headEnd/>
                            <a:tailEnd/>
                          </a:ln>
                        </pic:spPr>
                      </pic:pic>
                    </a:graphicData>
                  </a:graphic>
                </wp:inline>
              </w:drawing>
            </w:r>
          </w:p>
        </w:tc>
      </w:tr>
      <w:tr w:rsidR="001B7A1B" w:rsidRPr="00493B44" w:rsidTr="001B7A1B">
        <w:tc>
          <w:tcPr>
            <w:tcW w:w="0" w:type="auto"/>
            <w:tcBorders>
              <w:top w:val="nil"/>
              <w:left w:val="nil"/>
              <w:bottom w:val="nil"/>
              <w:right w:val="nil"/>
            </w:tcBorders>
            <w:shd w:val="clear" w:color="auto" w:fill="FFFFFF"/>
            <w:tcMar>
              <w:top w:w="120" w:type="dxa"/>
              <w:left w:w="240" w:type="dxa"/>
              <w:bottom w:w="120" w:type="dxa"/>
              <w:right w:w="0" w:type="dxa"/>
            </w:tcMar>
            <w:vAlign w:val="center"/>
            <w:hideMark/>
          </w:tcPr>
          <w:p w:rsidR="001B7A1B" w:rsidRPr="00C34F2E" w:rsidRDefault="001B7A1B" w:rsidP="001B7A1B">
            <w:pPr>
              <w:rPr>
                <w:rFonts w:ascii="Times New Roman" w:hAnsi="Times New Roman" w:cs="Times New Roman"/>
                <w:sz w:val="24"/>
                <w:szCs w:val="24"/>
                <w:lang w:val="en-US"/>
              </w:rPr>
            </w:pPr>
            <w:r w:rsidRPr="00C34F2E">
              <w:rPr>
                <w:rFonts w:ascii="Times New Roman" w:hAnsi="Times New Roman" w:cs="Times New Roman"/>
                <w:sz w:val="24"/>
                <w:szCs w:val="24"/>
                <w:lang w:val="en-US"/>
              </w:rPr>
              <w:t>Free electrons are free to roam from atom to atom.</w:t>
            </w:r>
          </w:p>
        </w:tc>
      </w:tr>
    </w:tbl>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A material with many free electrons allows easy transfer of electrical energy and is therefore called a conductor. If we send an energetic electron into a conductor, it will impact a free electron, knocking it down the line until it hits another free electron. This sets up a chain reaction of impacts that conducts the electrical energy through the material.</w:t>
      </w:r>
    </w:p>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A good way to think of it is like a group of balls spread out on a billiards table. Our energetic electron is like the cue ball being shot into the group and impacting one ball, which in turn knocks into another ball and so on down the line. Before you know it, the energy from the cue ball has been 'conducted' all the way to the other end of the table. The only real difference between billiard balls and electrons is that electrons conduct electrical energy at nearly the speed of light!</w:t>
      </w:r>
    </w:p>
    <w:tbl>
      <w:tblPr>
        <w:tblW w:w="4815" w:type="dxa"/>
        <w:shd w:val="clear" w:color="auto" w:fill="FFFFFF"/>
        <w:tblCellMar>
          <w:top w:w="15" w:type="dxa"/>
          <w:left w:w="15" w:type="dxa"/>
          <w:bottom w:w="15" w:type="dxa"/>
          <w:right w:w="15" w:type="dxa"/>
        </w:tblCellMar>
        <w:tblLook w:val="04A0"/>
      </w:tblPr>
      <w:tblGrid>
        <w:gridCol w:w="4815"/>
      </w:tblGrid>
      <w:tr w:rsidR="001B7A1B" w:rsidRPr="001B7A1B" w:rsidTr="001B7A1B">
        <w:tc>
          <w:tcPr>
            <w:tcW w:w="0" w:type="auto"/>
            <w:shd w:val="clear" w:color="auto" w:fill="FFFFFF"/>
            <w:tcMar>
              <w:top w:w="120" w:type="dxa"/>
              <w:left w:w="0" w:type="dxa"/>
              <w:bottom w:w="120" w:type="dxa"/>
              <w:right w:w="240" w:type="dxa"/>
            </w:tcMar>
            <w:vAlign w:val="center"/>
            <w:hideMark/>
          </w:tcPr>
          <w:p w:rsidR="001B7A1B" w:rsidRPr="001B7A1B" w:rsidRDefault="001B7A1B" w:rsidP="001B7A1B">
            <w:pPr>
              <w:rPr>
                <w:rFonts w:ascii="Times New Roman" w:hAnsi="Times New Roman" w:cs="Times New Roman"/>
                <w:sz w:val="28"/>
                <w:szCs w:val="28"/>
              </w:rPr>
            </w:pPr>
            <w:r w:rsidRPr="001B7A1B">
              <w:rPr>
                <w:rFonts w:ascii="Times New Roman" w:hAnsi="Times New Roman" w:cs="Times New Roman"/>
                <w:noProof/>
                <w:sz w:val="28"/>
                <w:szCs w:val="28"/>
              </w:rPr>
              <w:drawing>
                <wp:inline distT="0" distB="0" distL="0" distR="0">
                  <wp:extent cx="2857500" cy="1619250"/>
                  <wp:effectExtent l="19050" t="0" r="0" b="0"/>
                  <wp:docPr id="2316" name="Рисунок 2316" descr="Ins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descr="Insulator"/>
                          <pic:cNvPicPr>
                            <a:picLocks noChangeAspect="1" noChangeArrowheads="1"/>
                          </pic:cNvPicPr>
                        </pic:nvPicPr>
                        <pic:blipFill>
                          <a:blip r:embed="rId63"/>
                          <a:srcRect/>
                          <a:stretch>
                            <a:fillRect/>
                          </a:stretch>
                        </pic:blipFill>
                        <pic:spPr bwMode="auto">
                          <a:xfrm>
                            <a:off x="0" y="0"/>
                            <a:ext cx="2857500" cy="1619250"/>
                          </a:xfrm>
                          <a:prstGeom prst="rect">
                            <a:avLst/>
                          </a:prstGeom>
                          <a:noFill/>
                          <a:ln w="9525">
                            <a:noFill/>
                            <a:miter lim="800000"/>
                            <a:headEnd/>
                            <a:tailEnd/>
                          </a:ln>
                        </pic:spPr>
                      </pic:pic>
                    </a:graphicData>
                  </a:graphic>
                </wp:inline>
              </w:drawing>
            </w:r>
          </w:p>
        </w:tc>
      </w:tr>
      <w:tr w:rsidR="001B7A1B" w:rsidRPr="00493B44" w:rsidTr="001B7A1B">
        <w:tc>
          <w:tcPr>
            <w:tcW w:w="0" w:type="auto"/>
            <w:tcBorders>
              <w:top w:val="nil"/>
              <w:left w:val="nil"/>
              <w:bottom w:val="nil"/>
              <w:right w:val="nil"/>
            </w:tcBorders>
            <w:shd w:val="clear" w:color="auto" w:fill="FFFFFF"/>
            <w:tcMar>
              <w:top w:w="120" w:type="dxa"/>
              <w:left w:w="0" w:type="dxa"/>
              <w:bottom w:w="120" w:type="dxa"/>
              <w:right w:w="240" w:type="dxa"/>
            </w:tcMar>
            <w:vAlign w:val="center"/>
            <w:hideMark/>
          </w:tcPr>
          <w:p w:rsidR="001B7A1B" w:rsidRPr="00C34F2E" w:rsidRDefault="001B7A1B" w:rsidP="001B7A1B">
            <w:pPr>
              <w:rPr>
                <w:rFonts w:ascii="Times New Roman" w:hAnsi="Times New Roman" w:cs="Times New Roman"/>
                <w:sz w:val="24"/>
                <w:szCs w:val="24"/>
                <w:lang w:val="en-US"/>
              </w:rPr>
            </w:pPr>
            <w:r w:rsidRPr="00C34F2E">
              <w:rPr>
                <w:rFonts w:ascii="Times New Roman" w:hAnsi="Times New Roman" w:cs="Times New Roman"/>
                <w:sz w:val="24"/>
                <w:szCs w:val="24"/>
                <w:lang w:val="en-US"/>
              </w:rPr>
              <w:t>Insulators have very few free electrons and do not transfer electrical energy well.</w:t>
            </w:r>
          </w:p>
        </w:tc>
      </w:tr>
    </w:tbl>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On the other end of the spectrum, there are atoms that hold on to their electrons very tightly. A material that contains these types of atoms has very few, if any, free electrons and does not transfer electrical energy well, if at all. This type of material is called an insulator.</w:t>
      </w:r>
    </w:p>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lastRenderedPageBreak/>
        <w:t>If we send an energetic electron into an insulator, it effectively bounces off the atoms, unable to transfer its energy to the tightly bound electrons. It will keep bouncing around until it either frees another electron or until it simply runs out of energy!</w:t>
      </w:r>
    </w:p>
    <w:p w:rsidR="001E7DB8" w:rsidRPr="0003171F"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Going back to our billiard table analogy, this is very similar to the cue ball simply bouncing off the sides of the table. Either it will hit another ball and transfer its energy, or it will just stop rolling because of friction.</w:t>
      </w:r>
    </w:p>
    <w:p w:rsidR="001B7A1B" w:rsidRPr="00C34F2E" w:rsidRDefault="001B7A1B" w:rsidP="001B7A1B">
      <w:pPr>
        <w:rPr>
          <w:rFonts w:ascii="Times New Roman" w:hAnsi="Times New Roman" w:cs="Times New Roman"/>
          <w:b/>
          <w:sz w:val="28"/>
          <w:szCs w:val="28"/>
          <w:lang w:val="en-US"/>
        </w:rPr>
      </w:pPr>
      <w:r w:rsidRPr="00C34F2E">
        <w:rPr>
          <w:rFonts w:ascii="Times New Roman" w:hAnsi="Times New Roman" w:cs="Times New Roman"/>
          <w:b/>
          <w:sz w:val="28"/>
          <w:szCs w:val="28"/>
          <w:lang w:val="en-US"/>
        </w:rPr>
        <w:t>Conductivity</w:t>
      </w:r>
    </w:p>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The ability of a material to conduct electrical energy is known as its conductivity. Not surprisingly, materials that are good conductors have high conductivity, while materials that are good insulators have low conductivity. The conductivity of a material is dependent on the number of free electrons available, and this varies greatly between the different types of atoms. In general, the materials with the highest conductivities, or best conductors, are metals - but this doesn't mean that other materials aren't capable of conducting electricity. If that were true, no one would ever be in danger of getting electrocuted!</w:t>
      </w:r>
    </w:p>
    <w:tbl>
      <w:tblPr>
        <w:tblW w:w="4815" w:type="dxa"/>
        <w:shd w:val="clear" w:color="auto" w:fill="FFFFFF"/>
        <w:tblCellMar>
          <w:top w:w="15" w:type="dxa"/>
          <w:left w:w="15" w:type="dxa"/>
          <w:bottom w:w="15" w:type="dxa"/>
          <w:right w:w="15" w:type="dxa"/>
        </w:tblCellMar>
        <w:tblLook w:val="04A0"/>
      </w:tblPr>
      <w:tblGrid>
        <w:gridCol w:w="4815"/>
      </w:tblGrid>
      <w:tr w:rsidR="001B7A1B" w:rsidRPr="001B7A1B" w:rsidTr="001B7A1B">
        <w:tc>
          <w:tcPr>
            <w:tcW w:w="0" w:type="auto"/>
            <w:shd w:val="clear" w:color="auto" w:fill="FFFFFF"/>
            <w:tcMar>
              <w:top w:w="120" w:type="dxa"/>
              <w:left w:w="240" w:type="dxa"/>
              <w:bottom w:w="120" w:type="dxa"/>
              <w:right w:w="0" w:type="dxa"/>
            </w:tcMar>
            <w:vAlign w:val="center"/>
            <w:hideMark/>
          </w:tcPr>
          <w:p w:rsidR="001B7A1B" w:rsidRPr="001B7A1B" w:rsidRDefault="001B7A1B" w:rsidP="001B7A1B">
            <w:pPr>
              <w:rPr>
                <w:rFonts w:ascii="Times New Roman" w:hAnsi="Times New Roman" w:cs="Times New Roman"/>
                <w:sz w:val="28"/>
                <w:szCs w:val="28"/>
              </w:rPr>
            </w:pPr>
            <w:r w:rsidRPr="001B7A1B">
              <w:rPr>
                <w:rFonts w:ascii="Times New Roman" w:hAnsi="Times New Roman" w:cs="Times New Roman"/>
                <w:noProof/>
                <w:sz w:val="28"/>
                <w:szCs w:val="28"/>
              </w:rPr>
              <w:drawing>
                <wp:inline distT="0" distB="0" distL="0" distR="0">
                  <wp:extent cx="2857500" cy="1619250"/>
                  <wp:effectExtent l="19050" t="0" r="0" b="0"/>
                  <wp:docPr id="2317" name="Рисунок 2317" descr="Low Condu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descr="Low Conductivity"/>
                          <pic:cNvPicPr>
                            <a:picLocks noChangeAspect="1" noChangeArrowheads="1"/>
                          </pic:cNvPicPr>
                        </pic:nvPicPr>
                        <pic:blipFill>
                          <a:blip r:embed="rId64"/>
                          <a:srcRect/>
                          <a:stretch>
                            <a:fillRect/>
                          </a:stretch>
                        </pic:blipFill>
                        <pic:spPr bwMode="auto">
                          <a:xfrm>
                            <a:off x="0" y="0"/>
                            <a:ext cx="2857500" cy="1619250"/>
                          </a:xfrm>
                          <a:prstGeom prst="rect">
                            <a:avLst/>
                          </a:prstGeom>
                          <a:noFill/>
                          <a:ln w="9525">
                            <a:noFill/>
                            <a:miter lim="800000"/>
                            <a:headEnd/>
                            <a:tailEnd/>
                          </a:ln>
                        </pic:spPr>
                      </pic:pic>
                    </a:graphicData>
                  </a:graphic>
                </wp:inline>
              </w:drawing>
            </w:r>
          </w:p>
        </w:tc>
      </w:tr>
      <w:tr w:rsidR="001B7A1B" w:rsidRPr="00493B44" w:rsidTr="001B7A1B">
        <w:tc>
          <w:tcPr>
            <w:tcW w:w="0" w:type="auto"/>
            <w:tcBorders>
              <w:top w:val="nil"/>
              <w:left w:val="nil"/>
              <w:bottom w:val="nil"/>
              <w:right w:val="nil"/>
            </w:tcBorders>
            <w:shd w:val="clear" w:color="auto" w:fill="FFFFFF"/>
            <w:tcMar>
              <w:top w:w="120" w:type="dxa"/>
              <w:left w:w="240" w:type="dxa"/>
              <w:bottom w:w="120" w:type="dxa"/>
              <w:right w:w="0" w:type="dxa"/>
            </w:tcMar>
            <w:vAlign w:val="center"/>
            <w:hideMark/>
          </w:tcPr>
          <w:p w:rsidR="001B7A1B" w:rsidRPr="00C34F2E" w:rsidRDefault="001B7A1B" w:rsidP="001B7A1B">
            <w:pPr>
              <w:rPr>
                <w:rFonts w:ascii="Times New Roman" w:hAnsi="Times New Roman" w:cs="Times New Roman"/>
                <w:sz w:val="24"/>
                <w:szCs w:val="24"/>
                <w:lang w:val="en-US"/>
              </w:rPr>
            </w:pPr>
            <w:r w:rsidRPr="00C34F2E">
              <w:rPr>
                <w:rFonts w:ascii="Times New Roman" w:hAnsi="Times New Roman" w:cs="Times New Roman"/>
                <w:sz w:val="24"/>
                <w:szCs w:val="24"/>
                <w:lang w:val="en-US"/>
              </w:rPr>
              <w:t>Examples of materials with low conductivities</w:t>
            </w:r>
          </w:p>
        </w:tc>
      </w:tr>
    </w:tbl>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On the other end of the spectrum, the materials with the lowest conductivities, or best insulators, are glass, ceramic, rubber and some plastics. Not all materials are classified as insulators or conductors, because in the real world, they don't do a particularly good job of either one.</w:t>
      </w:r>
    </w:p>
    <w:p w:rsidR="001B7A1B" w:rsidRPr="00C34F2E" w:rsidRDefault="001B7A1B" w:rsidP="001B7A1B">
      <w:pPr>
        <w:rPr>
          <w:rFonts w:ascii="Times New Roman" w:hAnsi="Times New Roman" w:cs="Times New Roman"/>
          <w:sz w:val="28"/>
          <w:szCs w:val="28"/>
          <w:lang w:val="en-US"/>
        </w:rPr>
      </w:pPr>
      <w:r w:rsidRPr="00C34F2E">
        <w:rPr>
          <w:rFonts w:ascii="Times New Roman" w:hAnsi="Times New Roman" w:cs="Times New Roman"/>
          <w:sz w:val="28"/>
          <w:szCs w:val="28"/>
          <w:lang w:val="en-US"/>
        </w:rPr>
        <w:t>One final note on conductivity: good electrical conductors are also good heat conductors. Electricity and heat are just two different forms of energy, but both rely on free electrons to transfer through the material. Sometimes it's easier to tell if a material would be a good conductor by using our sense of touch to see how well it conducts heat.</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Pr="001E7DB8"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E7DB8" w:rsidRPr="001E7DB8" w:rsidRDefault="001E7DB8"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Conductors and Insulators</w:t>
      </w:r>
    </w:p>
    <w:p w:rsidR="001678ED" w:rsidRPr="001E7DB8" w:rsidRDefault="001678ED" w:rsidP="001E7DB8">
      <w:pPr>
        <w:pStyle w:val="ad"/>
        <w:rPr>
          <w:rFonts w:ascii="Times New Roman" w:hAnsi="Times New Roman" w:cs="Times New Roman"/>
          <w:sz w:val="28"/>
          <w:szCs w:val="28"/>
          <w:lang w:val="en-US"/>
        </w:rPr>
      </w:pPr>
      <w:r w:rsidRPr="001E7DB8">
        <w:rPr>
          <w:rFonts w:ascii="Times New Roman" w:hAnsi="Times New Roman" w:cs="Times New Roman"/>
          <w:b/>
          <w:sz w:val="28"/>
          <w:szCs w:val="28"/>
          <w:lang w:val="en-US"/>
        </w:rPr>
        <w:t>Control questions</w:t>
      </w:r>
    </w:p>
    <w:p w:rsidR="001E7DB8" w:rsidRPr="001E7DB8" w:rsidRDefault="001E7DB8" w:rsidP="001E7DB8">
      <w:pPr>
        <w:pStyle w:val="ad"/>
        <w:rPr>
          <w:rFonts w:ascii="Times New Roman" w:hAnsi="Times New Roman" w:cs="Times New Roman"/>
          <w:sz w:val="28"/>
          <w:szCs w:val="28"/>
          <w:lang w:val="en-US"/>
        </w:rPr>
      </w:pPr>
      <w:r w:rsidRPr="001E7DB8">
        <w:rPr>
          <w:rFonts w:ascii="Times New Roman" w:hAnsi="Times New Roman" w:cs="Times New Roman"/>
          <w:sz w:val="28"/>
          <w:szCs w:val="28"/>
          <w:lang w:val="en-US"/>
        </w:rPr>
        <w:t>Explain Conductors and Insulators</w:t>
      </w:r>
    </w:p>
    <w:p w:rsidR="001678ED" w:rsidRPr="001E7DB8"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E7DB8" w:rsidRDefault="001E7DB8" w:rsidP="001678ED">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1678ED" w:rsidRPr="00F45C09">
        <w:rPr>
          <w:rFonts w:ascii="Times New Roman" w:eastAsia="Times New Roman" w:hAnsi="Times New Roman" w:cs="Times New Roman"/>
          <w:sz w:val="28"/>
          <w:szCs w:val="28"/>
          <w:lang w:val="en-US"/>
        </w:rPr>
        <w:t>the text and find characteri</w:t>
      </w:r>
      <w:r w:rsidR="001678ED">
        <w:rPr>
          <w:rFonts w:ascii="Times New Roman" w:hAnsi="Times New Roman" w:cs="Times New Roman"/>
          <w:sz w:val="28"/>
          <w:szCs w:val="28"/>
          <w:lang w:val="en-US"/>
        </w:rPr>
        <w:t xml:space="preserve">stics of </w:t>
      </w:r>
      <w:r>
        <w:rPr>
          <w:rFonts w:ascii="Times New Roman" w:hAnsi="Times New Roman" w:cs="Times New Roman"/>
          <w:sz w:val="28"/>
          <w:szCs w:val="28"/>
          <w:lang w:val="en-US"/>
        </w:rPr>
        <w:t>conductors and insulators</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FD5A26" w:rsidRDefault="00FD5A26" w:rsidP="001C74A2">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15</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1E7DB8">
        <w:rPr>
          <w:rFonts w:ascii="Times New Roman" w:hAnsi="Times New Roman" w:cs="Times New Roman"/>
          <w:b/>
          <w:sz w:val="28"/>
          <w:szCs w:val="28"/>
          <w:lang w:val="en-US"/>
        </w:rPr>
        <w:t>Additional texts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E7DB8" w:rsidRPr="001E7DB8" w:rsidRDefault="001E7DB8" w:rsidP="00AA711A">
      <w:pPr>
        <w:rPr>
          <w:rFonts w:ascii="Times New Roman" w:hAnsi="Times New Roman" w:cs="Times New Roman"/>
          <w:b/>
          <w:sz w:val="28"/>
          <w:szCs w:val="28"/>
          <w:lang w:val="en-US"/>
        </w:rPr>
      </w:pPr>
      <w:r w:rsidRPr="001E7DB8">
        <w:rPr>
          <w:rFonts w:ascii="Times New Roman" w:hAnsi="Times New Roman" w:cs="Times New Roman"/>
          <w:b/>
          <w:sz w:val="28"/>
          <w:szCs w:val="28"/>
          <w:lang w:val="en-US"/>
        </w:rPr>
        <w:t>I</w:t>
      </w:r>
      <w:r>
        <w:rPr>
          <w:rFonts w:ascii="Times New Roman" w:hAnsi="Times New Roman" w:cs="Times New Roman"/>
          <w:b/>
          <w:sz w:val="28"/>
          <w:szCs w:val="28"/>
          <w:lang w:val="en-US"/>
        </w:rPr>
        <w:t>m</w:t>
      </w:r>
      <w:r w:rsidRPr="001E7DB8">
        <w:rPr>
          <w:rFonts w:ascii="Times New Roman" w:hAnsi="Times New Roman" w:cs="Times New Roman"/>
          <w:b/>
          <w:sz w:val="28"/>
          <w:szCs w:val="28"/>
          <w:lang w:val="en-US"/>
        </w:rPr>
        <w:t>portance of energy</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From the very outset energy has played a vital role in the development of civilization. There has been a universal basic drive towards better living through expanded utilization of energy. The history of civilization shows a close relationship between the utilization of energy and the process of mankind. The degree of utility of energy is the symbol of the progress of a country. Energy consciousness in the people has created interest in them to </w:t>
      </w:r>
      <w:r w:rsidRPr="00E656E9">
        <w:rPr>
          <w:rFonts w:ascii="Times New Roman" w:hAnsi="Times New Roman" w:cs="Times New Roman"/>
          <w:sz w:val="28"/>
          <w:szCs w:val="28"/>
          <w:lang w:val="en-US"/>
        </w:rPr>
        <w:lastRenderedPageBreak/>
        <w:t xml:space="preserve">tap new sources of energy from time to time. Of the various forms so far discovered the electrical energy has contributed a lot to the world’s energy requirements. </w:t>
      </w:r>
    </w:p>
    <w:p w:rsidR="001E7DB8" w:rsidRPr="001E7DB8" w:rsidRDefault="00AA711A" w:rsidP="00AA711A">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Text 2. </w:t>
      </w:r>
      <w:r w:rsidRPr="001E7DB8">
        <w:rPr>
          <w:rFonts w:ascii="Times New Roman" w:hAnsi="Times New Roman" w:cs="Times New Roman"/>
          <w:b/>
          <w:sz w:val="28"/>
          <w:szCs w:val="28"/>
          <w:lang w:val="en-US"/>
        </w:rPr>
        <w:t>A</w:t>
      </w:r>
      <w:r w:rsidR="001E7DB8" w:rsidRPr="001E7DB8">
        <w:rPr>
          <w:rFonts w:ascii="Times New Roman" w:hAnsi="Times New Roman" w:cs="Times New Roman"/>
          <w:b/>
          <w:sz w:val="28"/>
          <w:szCs w:val="28"/>
          <w:lang w:val="en-US"/>
        </w:rPr>
        <w:t>dvantages of electrical energy</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Electrical energy is the most refined form of energy. The advantages derived from electrical energy are many in number. Some of its important advantages over other forms of energy are: 1. It can be generated in large quantities at comparable cost with other types of energy. 2. It can be conveniently transmitted over long distances. 3. It can be utilized efficiently in a number of processes requiring energy. 4. It has got maximum flexibility and has most sensitive susceptibility control. </w:t>
      </w:r>
    </w:p>
    <w:p w:rsidR="001E7DB8"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Text 3. </w:t>
      </w:r>
      <w:r w:rsidRPr="001E7DB8">
        <w:rPr>
          <w:rFonts w:ascii="Times New Roman" w:hAnsi="Times New Roman" w:cs="Times New Roman"/>
          <w:b/>
          <w:sz w:val="28"/>
          <w:szCs w:val="28"/>
          <w:lang w:val="en-US"/>
        </w:rPr>
        <w:t>S</w:t>
      </w:r>
      <w:r w:rsidR="001E7DB8" w:rsidRPr="001E7DB8">
        <w:rPr>
          <w:rFonts w:ascii="Times New Roman" w:hAnsi="Times New Roman" w:cs="Times New Roman"/>
          <w:b/>
          <w:sz w:val="28"/>
          <w:szCs w:val="28"/>
          <w:lang w:val="en-US"/>
        </w:rPr>
        <w:t>ources of electrical energy</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energy requirements have also increased due to rapid growth of the world’s population. Therefore, it has become essential to harness more power resources with utmost economy so as to keep pace with the requirements of the world’s population. The main resources of generating power on large scale are steam, water, diesel, oil and nuclear energy. Other possible sources of electrical power are solar radiation, tidal and wind power. Magnetohydrodynamic 49 (MHD) generation of power by direct conversion of heat energy to electrical energy is drawing a great attention of experts in recent times. The choice of a particular method of generating power largely depends upon the technical and economical considerations. The generation of power by steam is common at places where there is abundance of supply of coal, oil or natural gas. Diesel power stations are preferred in countries rich in oil. Hydroelectric generation of power is adopted in hilly areas where water resources are in abundance and the rainfall is heavy. In countries where other resources are limited nuclear power generation has to be adopted. </w:t>
      </w:r>
    </w:p>
    <w:p w:rsidR="001E7DB8" w:rsidRPr="001E7DB8" w:rsidRDefault="00AA711A" w:rsidP="00AA711A">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Text 4. </w:t>
      </w:r>
      <w:r w:rsidRPr="001E7DB8">
        <w:rPr>
          <w:rFonts w:ascii="Times New Roman" w:hAnsi="Times New Roman" w:cs="Times New Roman"/>
          <w:b/>
          <w:sz w:val="28"/>
          <w:szCs w:val="28"/>
          <w:lang w:val="en-US"/>
        </w:rPr>
        <w:t>A</w:t>
      </w:r>
      <w:r w:rsidR="001E7DB8" w:rsidRPr="001E7DB8">
        <w:rPr>
          <w:rFonts w:ascii="Times New Roman" w:hAnsi="Times New Roman" w:cs="Times New Roman"/>
          <w:b/>
          <w:sz w:val="28"/>
          <w:szCs w:val="28"/>
          <w:lang w:val="en-US"/>
        </w:rPr>
        <w:t>lternating current (AC) power system</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Large amount of power is generated at the generating stations. It is, then, transported by means of transmission lines to load centres which are usually situated at great distances from the generating stations. Since the long distance transmission at high voltages is cheap and low voltages are required for utility purposes, the voltage level goes on decreasing from the transmission system to the distribution system. </w:t>
      </w:r>
    </w:p>
    <w:p w:rsidR="001E7DB8" w:rsidRPr="001E7DB8" w:rsidRDefault="001E7DB8" w:rsidP="00AA711A">
      <w:pPr>
        <w:rPr>
          <w:rFonts w:ascii="Times New Roman" w:hAnsi="Times New Roman" w:cs="Times New Roman"/>
          <w:b/>
          <w:sz w:val="28"/>
          <w:szCs w:val="28"/>
          <w:lang w:val="en-US"/>
        </w:rPr>
      </w:pPr>
      <w:r>
        <w:rPr>
          <w:rFonts w:ascii="Times New Roman" w:hAnsi="Times New Roman" w:cs="Times New Roman"/>
          <w:sz w:val="28"/>
          <w:szCs w:val="28"/>
          <w:lang w:val="en-US"/>
        </w:rPr>
        <w:t xml:space="preserve">Text 5. </w:t>
      </w:r>
      <w:r w:rsidRPr="001E7DB8">
        <w:rPr>
          <w:rFonts w:ascii="Times New Roman" w:hAnsi="Times New Roman" w:cs="Times New Roman"/>
          <w:b/>
          <w:sz w:val="28"/>
          <w:szCs w:val="28"/>
          <w:lang w:val="en-US"/>
        </w:rPr>
        <w:t>Supply systems</w:t>
      </w:r>
    </w:p>
    <w:p w:rsidR="001E7DB8"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An electric power system may be divided into three main components, namely – the generating system, the transmission system and the distribution system. A transmission line is that part of an electric power system which transports electrical energy in bulk from the generating station to the distribution system. The new thermal stations are usually sited near the coal mines because of the higher cost of transportation of coal. The nuclear plants </w:t>
      </w:r>
      <w:r w:rsidRPr="00E656E9">
        <w:rPr>
          <w:rFonts w:ascii="Times New Roman" w:hAnsi="Times New Roman" w:cs="Times New Roman"/>
          <w:sz w:val="28"/>
          <w:szCs w:val="28"/>
          <w:lang w:val="en-US"/>
        </w:rPr>
        <w:lastRenderedPageBreak/>
        <w:t xml:space="preserve">are also situated remote from the centres of consumption due to safety reasons. Hydro-power station sites are governed by the availability of the water resources. Thus, the difficulty of getting power station sites near the consuming centres make it inevitable to transfer bulk of electrical energy through longer distances. Long-distance bulk power transfer is only possible by high voltage transmission systems. Extra high voltage (EHV) transmission systems were developed in most of the countries for transporting energy from remote hydro stations. By EHV is meant the 50 voltage above 220 kV. The system voltage very much affects the capital cost of a transmission line. The weight of conductor material, the efficiency of the line, and the voltage drop in the line depend upon the system voltage. The choice of voltage, therefore, becomes a major factor in the line design. Some of the important factors considered for a good power system design are reliability and flexibility of service, constant frequency, good voltage regulation, simplicity of equipment with regard to installation, operation maintenance, safety to equipment and personnel, efficiency and economy. </w:t>
      </w:r>
    </w:p>
    <w:p w:rsidR="001E7DB8" w:rsidRPr="001E7DB8" w:rsidRDefault="00AA711A" w:rsidP="00AA711A">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Text 6. </w:t>
      </w:r>
      <w:r w:rsidR="001E7DB8" w:rsidRPr="001E7DB8">
        <w:rPr>
          <w:rFonts w:ascii="Times New Roman" w:hAnsi="Times New Roman" w:cs="Times New Roman"/>
          <w:b/>
          <w:sz w:val="28"/>
          <w:szCs w:val="28"/>
          <w:lang w:val="en-US"/>
        </w:rPr>
        <w:t>Conductors</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important factors taken into account in the selection of a conductor for a particular line are conductivity, tensile strength, fatigue strength, corona loss, local conditions and cost. The conductor materials mainly used are copper, aluminium and their alloys. The conductors are usually stranded. Stranded conductors have not only greater flexibility but also greater mechanical strength than have single wires of the same cross-sectional area. Usually a central wire is surrounded by successive layers of wires containing 6, 12, 18, 24, … wires. In practice the consecutive layers are spiraled in opposite directions to prevent unwinding. Hard-drawn copper, hard-drawn aluminium, and steel-cored aluminium conductors are most commonly used. In addition to these, various other materials are used for making conductors but their use is limited. Copper for overhead lines is hard-drawn to give a relatively high tensile strength. It has a high electrical conductivity, long life, and high scrap value. The tensile strength of copper is increased by approximately 50 per cent by adding about 0.7 to 1.0 per cent cadmium to it. The conductivity is, however, reduced by about 15 to 17 per cent. Like hard-drawn copper this alloy possesses the advantage of easy jointing, more resistance to atmospheric corrosion, better resistance to wear, easy machinability etc. The temperature at which copper anneals and softens is also increased and temperature effects on stresses are less. Copper is welded on to a steel wire by hot rolling and cold drawing a 51 billet of steel coated with copper. It is ensured that the uniform thickness of copper is welded. The conductivity of copper wire conductor varies from 30 to 60 per cent of that of a solid copper conductor with the same diameter. The conductivity of the standard grade is about 40 per cent. </w:t>
      </w:r>
    </w:p>
    <w:p w:rsidR="001E7DB8" w:rsidRPr="001E7DB8" w:rsidRDefault="001E7DB8" w:rsidP="00AA711A">
      <w:pPr>
        <w:rPr>
          <w:rFonts w:ascii="Times New Roman" w:hAnsi="Times New Roman" w:cs="Times New Roman"/>
          <w:b/>
          <w:sz w:val="28"/>
          <w:szCs w:val="28"/>
          <w:lang w:val="en-US"/>
        </w:rPr>
      </w:pPr>
      <w:r>
        <w:rPr>
          <w:rFonts w:ascii="Times New Roman" w:hAnsi="Times New Roman" w:cs="Times New Roman"/>
          <w:sz w:val="28"/>
          <w:szCs w:val="28"/>
          <w:lang w:val="en-US"/>
        </w:rPr>
        <w:t xml:space="preserve">Text 7. </w:t>
      </w:r>
      <w:r w:rsidRPr="001E7DB8">
        <w:rPr>
          <w:rFonts w:ascii="Times New Roman" w:hAnsi="Times New Roman" w:cs="Times New Roman"/>
          <w:b/>
          <w:sz w:val="28"/>
          <w:szCs w:val="28"/>
          <w:lang w:val="en-US"/>
        </w:rPr>
        <w:t>Power cables</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 xml:space="preserve"> Cables form the system for the transmission and distribution of electrical energy. The residential and industrial loads today have a trend towards their growing density. This requires rugged construction, greater service reliability, increased safety, and better appearance. The interference from external disturbances like storms, lightning, ice, trees, etc., should be reduced to a minimum. These difficulties are easily overcome by the use of underground cables and a trouble-free service is achieved under a variety of environmental conditions. Earlier underground cables were mainly used in or near densely populated areas and were operated at low or medium voltages only, but the present day requirements seek to use them even at extra high voltages for longer distances. The possibility of supply interruption due to lightning or other external influences is lesser with underground cables, but if a fault occurs due to any reason it is not easily located. A power cable consists of three main components, namely, conductor, dielectric, and sheath. The conductor provides the conducting path for the current. The insulation or dielectric withstands the service voltage, and isolates the conductor with other objects. The sheath does not allow the moisture to enter, and protects the cable from all external influences like chemical or electrochemical attack, fire, etc. Copper and aluminium are used as conductor materials in cables. As pointed out earlier, aluminium occupies a greater space than copper. Both copper and aluminium have been favoured for the conductor materials because of their high electrical conductivity</w:t>
      </w:r>
    </w:p>
    <w:p w:rsidR="00B305DB" w:rsidRDefault="00B305DB" w:rsidP="00B305DB">
      <w:pPr>
        <w:rPr>
          <w:rFonts w:ascii="Times New Roman" w:hAnsi="Times New Roman" w:cs="Times New Roman"/>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F57D5F" w:rsidRPr="00F57D5F" w:rsidRDefault="00F57D5F" w:rsidP="00F57D5F">
      <w:pPr>
        <w:rPr>
          <w:rFonts w:ascii="Times New Roman" w:hAnsi="Times New Roman" w:cs="Times New Roman"/>
          <w:b/>
          <w:sz w:val="28"/>
          <w:szCs w:val="28"/>
          <w:lang w:val="en-US"/>
        </w:rPr>
      </w:pPr>
      <w:r w:rsidRPr="00F57D5F">
        <w:rPr>
          <w:rFonts w:ascii="Times New Roman" w:hAnsi="Times New Roman" w:cs="Times New Roman"/>
          <w:b/>
          <w:sz w:val="28"/>
          <w:szCs w:val="28"/>
          <w:lang w:val="en-US"/>
        </w:rPr>
        <w:lastRenderedPageBreak/>
        <w:t>Appindex</w:t>
      </w:r>
    </w:p>
    <w:p w:rsidR="001B7A1B" w:rsidRPr="001B7A1B" w:rsidRDefault="001B7A1B" w:rsidP="00F57D5F">
      <w:pPr>
        <w:rPr>
          <w:rFonts w:ascii="Times New Roman" w:hAnsi="Times New Roman" w:cs="Times New Roman"/>
          <w:b/>
          <w:sz w:val="28"/>
          <w:szCs w:val="28"/>
          <w:lang w:val="en-US"/>
        </w:rPr>
      </w:pPr>
      <w:r w:rsidRPr="001B7A1B">
        <w:rPr>
          <w:rFonts w:ascii="Times New Roman" w:hAnsi="Times New Roman" w:cs="Times New Roman"/>
          <w:b/>
          <w:sz w:val="28"/>
          <w:szCs w:val="28"/>
          <w:lang w:val="en-US"/>
        </w:rPr>
        <w:t>Glossary</w:t>
      </w:r>
    </w:p>
    <w:p w:rsidR="0003171F" w:rsidRPr="0003171F" w:rsidRDefault="0003171F" w:rsidP="0003171F">
      <w:pPr>
        <w:pStyle w:val="a6"/>
        <w:rPr>
          <w:color w:val="000000"/>
          <w:sz w:val="28"/>
          <w:szCs w:val="28"/>
          <w:lang w:val="en-US"/>
        </w:rPr>
      </w:pPr>
      <w:r w:rsidRPr="0003171F">
        <w:rPr>
          <w:b/>
          <w:bCs/>
          <w:color w:val="000000"/>
          <w:sz w:val="28"/>
          <w:szCs w:val="28"/>
          <w:lang w:val="en-US"/>
        </w:rPr>
        <w:t>AC</w:t>
      </w:r>
      <w:r w:rsidRPr="0003171F">
        <w:rPr>
          <w:color w:val="000000"/>
          <w:sz w:val="28"/>
          <w:szCs w:val="28"/>
          <w:lang w:val="en-US"/>
        </w:rPr>
        <w:t>: literally,</w:t>
      </w:r>
      <w:r w:rsidRPr="0003171F">
        <w:rPr>
          <w:rStyle w:val="apple-converted-space"/>
          <w:rFonts w:eastAsiaTheme="majorEastAsia"/>
          <w:color w:val="000000"/>
          <w:sz w:val="28"/>
          <w:szCs w:val="28"/>
          <w:lang w:val="en-US"/>
        </w:rPr>
        <w:t> </w:t>
      </w:r>
      <w:r w:rsidRPr="0003171F">
        <w:rPr>
          <w:b/>
          <w:bCs/>
          <w:color w:val="000000"/>
          <w:sz w:val="28"/>
          <w:szCs w:val="28"/>
          <w:lang w:val="en-US"/>
        </w:rPr>
        <w:t>alternating current</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Often used loosely to refer to other things which involve alternating current; for example</w:t>
      </w:r>
      <w:r w:rsidRPr="0003171F">
        <w:rPr>
          <w:rStyle w:val="apple-converted-space"/>
          <w:rFonts w:eastAsiaTheme="majorEastAsia"/>
          <w:color w:val="000000"/>
          <w:sz w:val="28"/>
          <w:szCs w:val="28"/>
          <w:lang w:val="en-US"/>
        </w:rPr>
        <w:t> </w:t>
      </w:r>
      <w:r w:rsidRPr="0003171F">
        <w:rPr>
          <w:i/>
          <w:iCs/>
          <w:color w:val="000000"/>
          <w:sz w:val="28"/>
          <w:szCs w:val="28"/>
          <w:lang w:val="en-US"/>
        </w:rPr>
        <w:t>AC voltage</w:t>
      </w:r>
      <w:r w:rsidRPr="0003171F">
        <w:rPr>
          <w:rStyle w:val="apple-converted-space"/>
          <w:rFonts w:eastAsiaTheme="majorEastAsia"/>
          <w:color w:val="000000"/>
          <w:sz w:val="28"/>
          <w:szCs w:val="28"/>
          <w:lang w:val="en-US"/>
        </w:rPr>
        <w:t> </w:t>
      </w:r>
      <w:r w:rsidRPr="0003171F">
        <w:rPr>
          <w:color w:val="000000"/>
          <w:sz w:val="28"/>
          <w:szCs w:val="28"/>
          <w:lang w:val="en-US"/>
        </w:rPr>
        <w:t>probably means either alternating</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or alternating</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active device</w:t>
      </w:r>
      <w:r w:rsidRPr="0003171F">
        <w:rPr>
          <w:color w:val="000000"/>
          <w:sz w:val="28"/>
          <w:szCs w:val="28"/>
          <w:lang w:val="en-US"/>
        </w:rPr>
        <w:t>: a device which does something. It is nearly always a source of</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but its important property could be that it is sending a signal of some kind. (See also</w:t>
      </w:r>
      <w:r w:rsidRPr="0003171F">
        <w:rPr>
          <w:rStyle w:val="apple-converted-space"/>
          <w:rFonts w:eastAsiaTheme="majorEastAsia"/>
          <w:color w:val="000000"/>
          <w:sz w:val="28"/>
          <w:szCs w:val="28"/>
          <w:lang w:val="en-US"/>
        </w:rPr>
        <w:t> </w:t>
      </w:r>
      <w:r w:rsidRPr="0003171F">
        <w:rPr>
          <w:b/>
          <w:bCs/>
          <w:color w:val="000000"/>
          <w:sz w:val="28"/>
          <w:szCs w:val="28"/>
          <w:lang w:val="en-US"/>
        </w:rPr>
        <w:t>passive device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active terminal</w:t>
      </w:r>
      <w:r w:rsidRPr="0003171F">
        <w:rPr>
          <w:color w:val="000000"/>
          <w:sz w:val="28"/>
          <w:szCs w:val="28"/>
          <w:lang w:val="en-US"/>
        </w:rPr>
        <w:t>: of a power point is the "live" or high</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rStyle w:val="apple-converted-space"/>
          <w:rFonts w:eastAsiaTheme="majorEastAsia"/>
          <w:color w:val="000000"/>
          <w:sz w:val="28"/>
          <w:szCs w:val="28"/>
          <w:lang w:val="en-US"/>
        </w:rPr>
        <w:t> </w:t>
      </w:r>
      <w:r w:rsidRPr="0003171F">
        <w:rPr>
          <w:color w:val="000000"/>
          <w:sz w:val="28"/>
          <w:szCs w:val="28"/>
          <w:lang w:val="en-US"/>
        </w:rPr>
        <w:t>(high voltage)</w:t>
      </w:r>
      <w:r w:rsidRPr="0003171F">
        <w:rPr>
          <w:rStyle w:val="apple-converted-space"/>
          <w:rFonts w:eastAsiaTheme="majorEastAsia"/>
          <w:color w:val="000000"/>
          <w:sz w:val="28"/>
          <w:szCs w:val="28"/>
          <w:lang w:val="en-US"/>
        </w:rPr>
        <w:t> </w:t>
      </w:r>
      <w:r w:rsidRPr="0003171F">
        <w:rPr>
          <w:b/>
          <w:bCs/>
          <w:color w:val="000000"/>
          <w:sz w:val="28"/>
          <w:szCs w:val="28"/>
          <w:lang w:val="en-US"/>
        </w:rPr>
        <w:t>terminal</w:t>
      </w:r>
      <w:r w:rsidRPr="0003171F">
        <w:rPr>
          <w:color w:val="000000"/>
          <w:sz w:val="28"/>
          <w:szCs w:val="28"/>
          <w:lang w:val="en-US"/>
        </w:rPr>
        <w:t>. The neutral terminal is supposed to remain close to</w:t>
      </w:r>
      <w:r w:rsidRPr="0003171F">
        <w:rPr>
          <w:rStyle w:val="apple-converted-space"/>
          <w:rFonts w:eastAsiaTheme="majorEastAsia"/>
          <w:color w:val="000000"/>
          <w:sz w:val="28"/>
          <w:szCs w:val="28"/>
          <w:lang w:val="en-US"/>
        </w:rPr>
        <w:t> </w:t>
      </w:r>
      <w:r w:rsidRPr="0003171F">
        <w:rPr>
          <w:b/>
          <w:bCs/>
          <w:color w:val="000000"/>
          <w:sz w:val="28"/>
          <w:szCs w:val="28"/>
          <w:lang w:val="en-US"/>
        </w:rPr>
        <w:t>earth potential</w:t>
      </w:r>
      <w:r w:rsidRPr="0003171F">
        <w:rPr>
          <w:color w:val="000000"/>
          <w:sz w:val="28"/>
          <w:szCs w:val="28"/>
          <w:lang w:val="en-US"/>
        </w:rPr>
        <w:t>, but it may vary from that. See also</w:t>
      </w:r>
      <w:r w:rsidRPr="0003171F">
        <w:rPr>
          <w:rStyle w:val="apple-converted-space"/>
          <w:rFonts w:eastAsiaTheme="majorEastAsia"/>
          <w:color w:val="000000"/>
          <w:sz w:val="28"/>
          <w:szCs w:val="28"/>
          <w:lang w:val="en-US"/>
        </w:rPr>
        <w:t> </w:t>
      </w:r>
      <w:r w:rsidRPr="0003171F">
        <w:rPr>
          <w:b/>
          <w:bCs/>
          <w:color w:val="000000"/>
          <w:sz w:val="28"/>
          <w:szCs w:val="28"/>
          <w:lang w:val="en-US"/>
        </w:rPr>
        <w:t>earth</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alternating current</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(AC) a current which is continually changing its value and direction in a regular fashion. Usually it means a current which can be described by the equation:</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rStyle w:val="apple-converted-space"/>
          <w:rFonts w:eastAsiaTheme="majorEastAsia"/>
          <w:color w:val="000000"/>
          <w:sz w:val="28"/>
          <w:szCs w:val="28"/>
          <w:lang w:val="en-US"/>
        </w:rPr>
        <w:t> </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color w:val="000000"/>
          <w:sz w:val="28"/>
          <w:szCs w:val="28"/>
          <w:vertAlign w:val="subscript"/>
          <w:lang w:val="en-US"/>
        </w:rPr>
        <w:t>o</w:t>
      </w:r>
      <w:r w:rsidRPr="0003171F">
        <w:rPr>
          <w:rStyle w:val="apple-converted-space"/>
          <w:rFonts w:eastAsiaTheme="majorEastAsia"/>
          <w:color w:val="000000"/>
          <w:sz w:val="28"/>
          <w:szCs w:val="28"/>
          <w:lang w:val="en-US"/>
        </w:rPr>
        <w:t> </w:t>
      </w:r>
      <w:r w:rsidRPr="0003171F">
        <w:rPr>
          <w:color w:val="000000"/>
          <w:sz w:val="28"/>
          <w:szCs w:val="28"/>
          <w:lang w:val="en-US"/>
        </w:rPr>
        <w:t>sin(2</w:t>
      </w:r>
      <w:r w:rsidRPr="00C34F2E">
        <w:rPr>
          <w:color w:val="000000"/>
          <w:sz w:val="28"/>
          <w:szCs w:val="28"/>
          <w:lang w:val="en-US"/>
        </w:rPr>
        <w:t>p</w:t>
      </w:r>
      <w:r w:rsidRPr="0003171F">
        <w:rPr>
          <w:rStyle w:val="apple-converted-space"/>
          <w:rFonts w:eastAsiaTheme="majorEastAsia"/>
          <w:color w:val="000000"/>
          <w:sz w:val="28"/>
          <w:szCs w:val="28"/>
          <w:lang w:val="en-US"/>
        </w:rPr>
        <w:t> </w:t>
      </w:r>
      <w:r w:rsidRPr="0003171F">
        <w:rPr>
          <w:i/>
          <w:iCs/>
          <w:color w:val="000000"/>
          <w:sz w:val="28"/>
          <w:szCs w:val="28"/>
          <w:lang w:val="en-US"/>
        </w:rPr>
        <w:t>f t</w:t>
      </w:r>
      <w:r w:rsidRPr="0003171F">
        <w:rPr>
          <w:color w:val="000000"/>
          <w:sz w:val="28"/>
          <w:szCs w:val="28"/>
          <w:lang w:val="en-US"/>
        </w:rPr>
        <w:t>) (a "sinusoidal" current)</w:t>
      </w:r>
      <w:r w:rsidRPr="0003171F">
        <w:rPr>
          <w:rStyle w:val="apple-converted-space"/>
          <w:rFonts w:eastAsiaTheme="majorEastAsia"/>
          <w:b/>
          <w:bCs/>
          <w:color w:val="000000"/>
          <w:sz w:val="28"/>
          <w:szCs w:val="28"/>
          <w:lang w:val="en-US"/>
        </w:rPr>
        <w:t> </w:t>
      </w:r>
      <w:r w:rsidRPr="0003171F">
        <w:rPr>
          <w:color w:val="000000"/>
          <w:sz w:val="28"/>
          <w:szCs w:val="28"/>
          <w:lang w:val="en-US"/>
        </w:rPr>
        <w:t>in which</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rStyle w:val="apple-converted-space"/>
          <w:rFonts w:eastAsiaTheme="majorEastAsia"/>
          <w:i/>
          <w:iCs/>
          <w:color w:val="000000"/>
          <w:sz w:val="28"/>
          <w:szCs w:val="28"/>
          <w:lang w:val="en-US"/>
        </w:rPr>
        <w:t> </w:t>
      </w:r>
      <w:r w:rsidRPr="0003171F">
        <w:rPr>
          <w:color w:val="000000"/>
          <w:sz w:val="28"/>
          <w:szCs w:val="28"/>
          <w:lang w:val="en-US"/>
        </w:rPr>
        <w:t>is current,</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color w:val="000000"/>
          <w:sz w:val="28"/>
          <w:szCs w:val="28"/>
          <w:vertAlign w:val="subscript"/>
          <w:lang w:val="en-US"/>
        </w:rPr>
        <w:t>o</w:t>
      </w:r>
      <w:r w:rsidRPr="0003171F">
        <w:rPr>
          <w:rStyle w:val="apple-converted-space"/>
          <w:rFonts w:eastAsiaTheme="majorEastAsia"/>
          <w:color w:val="000000"/>
          <w:sz w:val="28"/>
          <w:szCs w:val="28"/>
          <w:lang w:val="en-US"/>
        </w:rPr>
        <w:t> </w:t>
      </w:r>
      <w:r w:rsidRPr="0003171F">
        <w:rPr>
          <w:color w:val="000000"/>
          <w:sz w:val="28"/>
          <w:szCs w:val="28"/>
          <w:lang w:val="en-US"/>
        </w:rPr>
        <w:t>is a constant called the amplitude of the current,</w:t>
      </w:r>
      <w:r w:rsidRPr="0003171F">
        <w:rPr>
          <w:rStyle w:val="apple-converted-space"/>
          <w:rFonts w:eastAsiaTheme="majorEastAsia"/>
          <w:color w:val="000000"/>
          <w:sz w:val="28"/>
          <w:szCs w:val="28"/>
          <w:lang w:val="en-US"/>
        </w:rPr>
        <w:t> </w:t>
      </w:r>
      <w:r w:rsidRPr="0003171F">
        <w:rPr>
          <w:i/>
          <w:iCs/>
          <w:color w:val="000000"/>
          <w:sz w:val="28"/>
          <w:szCs w:val="28"/>
          <w:lang w:val="en-US"/>
        </w:rPr>
        <w:t>t</w:t>
      </w:r>
      <w:r w:rsidRPr="0003171F">
        <w:rPr>
          <w:rStyle w:val="apple-converted-space"/>
          <w:rFonts w:eastAsiaTheme="majorEastAsia"/>
          <w:color w:val="000000"/>
          <w:sz w:val="28"/>
          <w:szCs w:val="28"/>
          <w:lang w:val="en-US"/>
        </w:rPr>
        <w:t> </w:t>
      </w:r>
      <w:r w:rsidRPr="0003171F">
        <w:rPr>
          <w:color w:val="000000"/>
          <w:sz w:val="28"/>
          <w:szCs w:val="28"/>
          <w:lang w:val="en-US"/>
        </w:rPr>
        <w:t>is time and</w:t>
      </w:r>
      <w:r w:rsidRPr="0003171F">
        <w:rPr>
          <w:rStyle w:val="apple-converted-space"/>
          <w:rFonts w:eastAsiaTheme="majorEastAsia"/>
          <w:color w:val="000000"/>
          <w:sz w:val="28"/>
          <w:szCs w:val="28"/>
          <w:lang w:val="en-US"/>
        </w:rPr>
        <w:t> </w:t>
      </w:r>
      <w:r w:rsidRPr="0003171F">
        <w:rPr>
          <w:i/>
          <w:iCs/>
          <w:color w:val="000000"/>
          <w:sz w:val="28"/>
          <w:szCs w:val="28"/>
          <w:lang w:val="en-US"/>
        </w:rPr>
        <w:t>f</w:t>
      </w:r>
      <w:r w:rsidRPr="0003171F">
        <w:rPr>
          <w:rStyle w:val="apple-converted-space"/>
          <w:rFonts w:eastAsiaTheme="majorEastAsia"/>
          <w:color w:val="000000"/>
          <w:sz w:val="28"/>
          <w:szCs w:val="28"/>
          <w:lang w:val="en-US"/>
        </w:rPr>
        <w:t> </w:t>
      </w:r>
      <w:r w:rsidRPr="0003171F">
        <w:rPr>
          <w:color w:val="000000"/>
          <w:sz w:val="28"/>
          <w:szCs w:val="28"/>
          <w:lang w:val="en-US"/>
        </w:rPr>
        <w:t>is the</w:t>
      </w:r>
      <w:r w:rsidRPr="0003171F">
        <w:rPr>
          <w:rStyle w:val="apple-converted-space"/>
          <w:rFonts w:eastAsiaTheme="majorEastAsia"/>
          <w:color w:val="000000"/>
          <w:sz w:val="28"/>
          <w:szCs w:val="28"/>
          <w:lang w:val="en-US"/>
        </w:rPr>
        <w:t> </w:t>
      </w:r>
      <w:r w:rsidRPr="0003171F">
        <w:rPr>
          <w:b/>
          <w:bCs/>
          <w:color w:val="000000"/>
          <w:sz w:val="28"/>
          <w:szCs w:val="28"/>
          <w:lang w:val="en-US"/>
        </w:rPr>
        <w:t>frequency</w:t>
      </w:r>
      <w:r w:rsidRPr="0003171F">
        <w:rPr>
          <w:rStyle w:val="apple-converted-space"/>
          <w:rFonts w:eastAsiaTheme="majorEastAsia"/>
          <w:color w:val="000000"/>
          <w:sz w:val="28"/>
          <w:szCs w:val="28"/>
          <w:lang w:val="en-US"/>
        </w:rPr>
        <w:t> </w:t>
      </w:r>
      <w:r w:rsidRPr="0003171F">
        <w:rPr>
          <w:color w:val="000000"/>
          <w:sz w:val="28"/>
          <w:szCs w:val="28"/>
          <w:lang w:val="en-US"/>
        </w:rPr>
        <w:t>of the current. In Australia the frequency of commercially generated AC power is 50 Hz, which means that the current changes direction 100 times per second (twice for each cycle).</w:t>
      </w:r>
    </w:p>
    <w:p w:rsidR="0003171F" w:rsidRPr="0003171F" w:rsidRDefault="0003171F" w:rsidP="0003171F">
      <w:pPr>
        <w:pStyle w:val="a6"/>
        <w:rPr>
          <w:color w:val="000000"/>
          <w:sz w:val="28"/>
          <w:szCs w:val="28"/>
          <w:lang w:val="en-US"/>
        </w:rPr>
      </w:pPr>
      <w:r w:rsidRPr="0003171F">
        <w:rPr>
          <w:b/>
          <w:bCs/>
          <w:color w:val="000000"/>
          <w:sz w:val="28"/>
          <w:szCs w:val="28"/>
          <w:lang w:val="en-US"/>
        </w:rPr>
        <w:t>ammeter</w:t>
      </w:r>
      <w:r w:rsidRPr="0003171F">
        <w:rPr>
          <w:color w:val="000000"/>
          <w:sz w:val="28"/>
          <w:szCs w:val="28"/>
          <w:lang w:val="en-US"/>
        </w:rPr>
        <w:t>: current meter; a contraction of</w:t>
      </w:r>
      <w:r w:rsidRPr="0003171F">
        <w:rPr>
          <w:rStyle w:val="apple-converted-space"/>
          <w:rFonts w:eastAsiaTheme="majorEastAsia"/>
          <w:color w:val="000000"/>
          <w:sz w:val="28"/>
          <w:szCs w:val="28"/>
          <w:lang w:val="en-US"/>
        </w:rPr>
        <w:t> </w:t>
      </w:r>
      <w:r w:rsidRPr="0003171F">
        <w:rPr>
          <w:i/>
          <w:iCs/>
          <w:color w:val="000000"/>
          <w:sz w:val="28"/>
          <w:szCs w:val="28"/>
          <w:lang w:val="en-US"/>
        </w:rPr>
        <w:t>ampere-meter.</w:t>
      </w:r>
    </w:p>
    <w:p w:rsidR="0003171F" w:rsidRPr="0003171F" w:rsidRDefault="0003171F" w:rsidP="0003171F">
      <w:pPr>
        <w:pStyle w:val="a6"/>
        <w:rPr>
          <w:color w:val="000000"/>
          <w:sz w:val="28"/>
          <w:szCs w:val="28"/>
          <w:lang w:val="en-US"/>
        </w:rPr>
      </w:pPr>
      <w:r w:rsidRPr="0003171F">
        <w:rPr>
          <w:b/>
          <w:bCs/>
          <w:color w:val="000000"/>
          <w:sz w:val="28"/>
          <w:szCs w:val="28"/>
          <w:lang w:val="en-US"/>
        </w:rPr>
        <w:t>amp</w:t>
      </w:r>
      <w:r w:rsidRPr="0003171F">
        <w:rPr>
          <w:color w:val="000000"/>
          <w:sz w:val="28"/>
          <w:szCs w:val="28"/>
          <w:lang w:val="en-US"/>
        </w:rPr>
        <w:t>: colloquial name for</w:t>
      </w:r>
      <w:r w:rsidRPr="0003171F">
        <w:rPr>
          <w:rStyle w:val="apple-converted-space"/>
          <w:rFonts w:eastAsiaTheme="majorEastAsia"/>
          <w:color w:val="000000"/>
          <w:sz w:val="28"/>
          <w:szCs w:val="28"/>
          <w:lang w:val="en-US"/>
        </w:rPr>
        <w:t> </w:t>
      </w:r>
      <w:r w:rsidRPr="0003171F">
        <w:rPr>
          <w:b/>
          <w:bCs/>
          <w:color w:val="000000"/>
          <w:sz w:val="28"/>
          <w:szCs w:val="28"/>
          <w:lang w:val="en-US"/>
        </w:rPr>
        <w:t>ampere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amp hour</w:t>
      </w:r>
      <w:r w:rsidRPr="0003171F">
        <w:rPr>
          <w:color w:val="000000"/>
          <w:sz w:val="28"/>
          <w:szCs w:val="28"/>
          <w:lang w:val="en-US"/>
        </w:rPr>
        <w:t>: colloquial for</w:t>
      </w:r>
      <w:r w:rsidRPr="0003171F">
        <w:rPr>
          <w:rStyle w:val="apple-converted-space"/>
          <w:rFonts w:eastAsiaTheme="majorEastAsia"/>
          <w:color w:val="000000"/>
          <w:sz w:val="28"/>
          <w:szCs w:val="28"/>
          <w:lang w:val="en-US"/>
        </w:rPr>
        <w:t> </w:t>
      </w:r>
      <w:r w:rsidRPr="0003171F">
        <w:rPr>
          <w:b/>
          <w:bCs/>
          <w:color w:val="000000"/>
          <w:sz w:val="28"/>
          <w:szCs w:val="28"/>
          <w:lang w:val="en-US"/>
        </w:rPr>
        <w:t>ampere hour</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ampere</w:t>
      </w:r>
      <w:r w:rsidRPr="0003171F">
        <w:rPr>
          <w:color w:val="000000"/>
          <w:sz w:val="28"/>
          <w:szCs w:val="28"/>
          <w:lang w:val="en-US"/>
        </w:rPr>
        <w:t>: the SI unit of electric</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color w:val="000000"/>
          <w:sz w:val="28"/>
          <w:szCs w:val="28"/>
          <w:lang w:val="en-US"/>
        </w:rPr>
        <w:t>. Its symbol is A, so a current of 5 amperes is written as 5 A. A typical domestic appliance such as a toaster will carry a current of several amperes.</w:t>
      </w:r>
    </w:p>
    <w:p w:rsidR="0003171F" w:rsidRPr="0003171F" w:rsidRDefault="0003171F" w:rsidP="0003171F">
      <w:pPr>
        <w:pStyle w:val="a6"/>
        <w:rPr>
          <w:color w:val="000000"/>
          <w:sz w:val="28"/>
          <w:szCs w:val="28"/>
          <w:lang w:val="en-US"/>
        </w:rPr>
      </w:pPr>
      <w:r w:rsidRPr="0003171F">
        <w:rPr>
          <w:b/>
          <w:bCs/>
          <w:color w:val="000000"/>
          <w:sz w:val="28"/>
          <w:szCs w:val="28"/>
          <w:lang w:val="en-US"/>
        </w:rPr>
        <w:t>Ampère, André-Marie</w:t>
      </w:r>
      <w:r w:rsidRPr="0003171F">
        <w:rPr>
          <w:color w:val="000000"/>
          <w:sz w:val="28"/>
          <w:szCs w:val="28"/>
          <w:lang w:val="en-US"/>
        </w:rPr>
        <w:t>: (1775-1836) French physicist who gave his name to the unit of current.</w:t>
      </w:r>
    </w:p>
    <w:p w:rsidR="0003171F" w:rsidRPr="0003171F" w:rsidRDefault="0003171F" w:rsidP="0003171F">
      <w:pPr>
        <w:pStyle w:val="a6"/>
        <w:rPr>
          <w:color w:val="000000"/>
          <w:sz w:val="28"/>
          <w:szCs w:val="28"/>
          <w:lang w:val="en-US"/>
        </w:rPr>
      </w:pPr>
      <w:r w:rsidRPr="0003171F">
        <w:rPr>
          <w:b/>
          <w:bCs/>
          <w:color w:val="000000"/>
          <w:sz w:val="28"/>
          <w:szCs w:val="28"/>
          <w:lang w:val="en-US"/>
        </w:rPr>
        <w:t>ampere hour</w:t>
      </w:r>
      <w:r w:rsidRPr="0003171F">
        <w:rPr>
          <w:color w:val="000000"/>
          <w:sz w:val="28"/>
          <w:szCs w:val="28"/>
          <w:lang w:val="en-US"/>
        </w:rPr>
        <w:t>: a unit for describing the life of a battery which depends on how much current it can produce for how long. Symbol A.h. A battery with a life of 1 A.h is nominally capable of producing a current of 1 A for 1 h, or 0.5 A for 2 h, etc, before it goes flat. Since the product of current and time has the dimensions of</w:t>
      </w:r>
      <w:r w:rsidRPr="0003171F">
        <w:rPr>
          <w:rStyle w:val="apple-converted-space"/>
          <w:rFonts w:eastAsiaTheme="majorEastAsia"/>
          <w:color w:val="000000"/>
          <w:sz w:val="28"/>
          <w:szCs w:val="28"/>
          <w:lang w:val="en-US"/>
        </w:rPr>
        <w:t> </w:t>
      </w:r>
      <w:r w:rsidRPr="0003171F">
        <w:rPr>
          <w:b/>
          <w:bCs/>
          <w:color w:val="000000"/>
          <w:sz w:val="28"/>
          <w:szCs w:val="28"/>
          <w:lang w:val="en-US"/>
        </w:rPr>
        <w:t>charge</w:t>
      </w:r>
      <w:r w:rsidRPr="0003171F">
        <w:rPr>
          <w:color w:val="000000"/>
          <w:sz w:val="28"/>
          <w:szCs w:val="28"/>
          <w:lang w:val="en-US"/>
        </w:rPr>
        <w:t>, it follows that if you run a battery with 1.00 A.h capacity until it is flat, then 1 A.h or 3.6</w:t>
      </w:r>
      <w:r w:rsidRPr="0003171F">
        <w:rPr>
          <w:rStyle w:val="apple-converted-space"/>
          <w:rFonts w:eastAsiaTheme="majorEastAsia"/>
          <w:color w:val="000000"/>
          <w:sz w:val="28"/>
          <w:szCs w:val="28"/>
          <w:lang w:val="en-US"/>
        </w:rPr>
        <w:t> </w:t>
      </w:r>
      <w:r w:rsidRPr="00C34F2E">
        <w:rPr>
          <w:color w:val="000000"/>
          <w:sz w:val="28"/>
          <w:szCs w:val="28"/>
          <w:lang w:val="en-US"/>
        </w:rPr>
        <w:t>¥</w:t>
      </w:r>
      <w:r w:rsidRPr="0003171F">
        <w:rPr>
          <w:rStyle w:val="apple-converted-space"/>
          <w:rFonts w:eastAsiaTheme="majorEastAsia"/>
          <w:color w:val="000000"/>
          <w:sz w:val="28"/>
          <w:szCs w:val="28"/>
          <w:lang w:val="en-US"/>
        </w:rPr>
        <w:t> </w:t>
      </w:r>
      <w:r w:rsidRPr="0003171F">
        <w:rPr>
          <w:color w:val="000000"/>
          <w:sz w:val="28"/>
          <w:szCs w:val="28"/>
          <w:lang w:val="en-US"/>
        </w:rPr>
        <w:t>103</w:t>
      </w:r>
      <w:r w:rsidRPr="0003171F">
        <w:rPr>
          <w:rStyle w:val="apple-converted-space"/>
          <w:rFonts w:eastAsiaTheme="majorEastAsia"/>
          <w:color w:val="000000"/>
          <w:sz w:val="28"/>
          <w:szCs w:val="28"/>
          <w:lang w:val="en-US"/>
        </w:rPr>
        <w:t> </w:t>
      </w:r>
      <w:r w:rsidRPr="0003171F">
        <w:rPr>
          <w:color w:val="000000"/>
          <w:sz w:val="28"/>
          <w:szCs w:val="28"/>
          <w:lang w:val="en-US"/>
        </w:rPr>
        <w:t>C of mobile charge will have passed through the battery. You can estimate the energy that can be delivered from a battery by taking the product of its life and its</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For example a 2 V battery with a life of 5 A.h should be able to deliver about (2 V) x (5 A.h) which equals 2 x 5 x 60 x 60 J or 7 kJ.</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analogue meter</w:t>
      </w:r>
      <w:r w:rsidRPr="0003171F">
        <w:rPr>
          <w:color w:val="000000"/>
          <w:sz w:val="28"/>
          <w:szCs w:val="28"/>
          <w:lang w:val="en-US"/>
        </w:rPr>
        <w:t>: a meter which is read by noting the position of a pointer against a scale.</w:t>
      </w:r>
    </w:p>
    <w:p w:rsidR="0003171F" w:rsidRPr="0003171F" w:rsidRDefault="0003171F" w:rsidP="0003171F">
      <w:pPr>
        <w:pStyle w:val="a6"/>
        <w:rPr>
          <w:color w:val="000000"/>
          <w:sz w:val="28"/>
          <w:szCs w:val="28"/>
          <w:lang w:val="en-US"/>
        </w:rPr>
      </w:pPr>
      <w:r w:rsidRPr="0003171F">
        <w:rPr>
          <w:b/>
          <w:bCs/>
          <w:color w:val="000000"/>
          <w:sz w:val="28"/>
          <w:szCs w:val="28"/>
          <w:lang w:val="en-US"/>
        </w:rPr>
        <w:t>angular frequency</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frequency multiplied by the number 2</w:t>
      </w:r>
      <w:r w:rsidRPr="0003171F">
        <w:rPr>
          <w:color w:val="000000"/>
          <w:sz w:val="28"/>
          <w:szCs w:val="28"/>
        </w:rPr>
        <w:t>π</w:t>
      </w:r>
      <w:r w:rsidRPr="0003171F">
        <w:rPr>
          <w:color w:val="000000"/>
          <w:sz w:val="28"/>
          <w:szCs w:val="28"/>
          <w:lang w:val="en-US"/>
        </w:rPr>
        <w:t>. The "angular" bit is essentially a red herring, but is related to the fact that an angle of 2</w:t>
      </w:r>
      <w:r w:rsidRPr="0003171F">
        <w:rPr>
          <w:color w:val="000000"/>
          <w:sz w:val="28"/>
          <w:szCs w:val="28"/>
        </w:rPr>
        <w:t>π</w:t>
      </w:r>
      <w:r w:rsidRPr="0003171F">
        <w:rPr>
          <w:color w:val="000000"/>
          <w:sz w:val="28"/>
          <w:szCs w:val="28"/>
          <w:lang w:val="en-US"/>
        </w:rPr>
        <w:t xml:space="preserve"> radians is one revolution. Usual symbol:</w:t>
      </w:r>
      <w:r w:rsidRPr="0003171F">
        <w:rPr>
          <w:rStyle w:val="apple-converted-space"/>
          <w:rFonts w:eastAsiaTheme="majorEastAsia"/>
          <w:color w:val="000000"/>
          <w:sz w:val="28"/>
          <w:szCs w:val="28"/>
          <w:lang w:val="en-US"/>
        </w:rPr>
        <w:t> </w:t>
      </w:r>
      <w:r w:rsidRPr="00C34F2E">
        <w:rPr>
          <w:i/>
          <w:iCs/>
          <w:color w:val="000000"/>
          <w:sz w:val="28"/>
          <w:szCs w:val="28"/>
          <w:lang w:val="en-US"/>
        </w:rPr>
        <w:t>w</w:t>
      </w:r>
      <w:r w:rsidRPr="0003171F">
        <w:rPr>
          <w:rStyle w:val="apple-converted-space"/>
          <w:rFonts w:eastAsiaTheme="majorEastAsia"/>
          <w:color w:val="000000"/>
          <w:sz w:val="28"/>
          <w:szCs w:val="28"/>
          <w:lang w:val="en-US"/>
        </w:rPr>
        <w:t> </w:t>
      </w:r>
      <w:r w:rsidRPr="0003171F">
        <w:rPr>
          <w:color w:val="000000"/>
          <w:sz w:val="28"/>
          <w:szCs w:val="28"/>
          <w:lang w:val="en-US"/>
        </w:rPr>
        <w:t>(Greek lower-case omega). The SI unit is the reciprocal second, symbol s</w:t>
      </w:r>
      <w:r w:rsidRPr="0003171F">
        <w:rPr>
          <w:color w:val="000000"/>
          <w:sz w:val="28"/>
          <w:szCs w:val="28"/>
          <w:vertAlign w:val="superscript"/>
          <w:lang w:val="en-US"/>
        </w:rPr>
        <w:t>-1</w:t>
      </w:r>
      <w:r w:rsidRPr="0003171F">
        <w:rPr>
          <w:color w:val="000000"/>
          <w:sz w:val="28"/>
          <w:szCs w:val="28"/>
          <w:lang w:val="en-US"/>
        </w:rPr>
        <w:t>, but some folks, confused by the "angular" part of the name, use radian per second (rad.s</w:t>
      </w:r>
      <w:r w:rsidRPr="0003171F">
        <w:rPr>
          <w:color w:val="000000"/>
          <w:sz w:val="28"/>
          <w:szCs w:val="28"/>
          <w:vertAlign w:val="superscript"/>
          <w:lang w:val="en-US"/>
        </w:rPr>
        <w:t>-1</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battery</w:t>
      </w:r>
      <w:r w:rsidRPr="0003171F">
        <w:rPr>
          <w:color w:val="000000"/>
          <w:sz w:val="28"/>
          <w:szCs w:val="28"/>
          <w:lang w:val="en-US"/>
        </w:rPr>
        <w:t>: strictly a collection of electrochemical cells, but commonly refers also to a single</w:t>
      </w:r>
      <w:r w:rsidRPr="0003171F">
        <w:rPr>
          <w:rStyle w:val="apple-converted-space"/>
          <w:rFonts w:eastAsiaTheme="majorEastAsia"/>
          <w:color w:val="000000"/>
          <w:sz w:val="28"/>
          <w:szCs w:val="28"/>
          <w:lang w:val="en-US"/>
        </w:rPr>
        <w:t> </w:t>
      </w:r>
      <w:r w:rsidRPr="0003171F">
        <w:rPr>
          <w:b/>
          <w:bCs/>
          <w:color w:val="000000"/>
          <w:sz w:val="28"/>
          <w:szCs w:val="28"/>
          <w:lang w:val="en-US"/>
        </w:rPr>
        <w:t>electrochemical</w:t>
      </w:r>
      <w:r w:rsidRPr="0003171F">
        <w:rPr>
          <w:rStyle w:val="apple-converted-space"/>
          <w:rFonts w:eastAsiaTheme="majorEastAsia"/>
          <w:color w:val="000000"/>
          <w:sz w:val="28"/>
          <w:szCs w:val="28"/>
          <w:lang w:val="en-US"/>
        </w:rPr>
        <w:t> </w:t>
      </w:r>
      <w:r w:rsidRPr="0003171F">
        <w:rPr>
          <w:b/>
          <w:bCs/>
          <w:color w:val="000000"/>
          <w:sz w:val="28"/>
          <w:szCs w:val="28"/>
          <w:lang w:val="en-US"/>
        </w:rPr>
        <w:t>cell</w:t>
      </w:r>
      <w:r w:rsidRPr="0003171F">
        <w:rPr>
          <w:color w:val="000000"/>
          <w:sz w:val="28"/>
          <w:szCs w:val="28"/>
          <w:lang w:val="en-US"/>
        </w:rPr>
        <w:t>. The key property of a battery or cell is its</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For a battery consisting of several cells, the total emf is equal to the sum of the cells' individual emfs.</w:t>
      </w:r>
    </w:p>
    <w:p w:rsidR="0003171F" w:rsidRPr="0003171F" w:rsidRDefault="0003171F" w:rsidP="0003171F">
      <w:pPr>
        <w:pStyle w:val="a6"/>
        <w:rPr>
          <w:color w:val="000000"/>
          <w:sz w:val="28"/>
          <w:szCs w:val="28"/>
          <w:lang w:val="en-US"/>
        </w:rPr>
      </w:pPr>
      <w:r w:rsidRPr="0003171F">
        <w:rPr>
          <w:color w:val="000000"/>
          <w:sz w:val="28"/>
          <w:szCs w:val="28"/>
          <w:lang w:val="en-US"/>
        </w:rPr>
        <w:t>C:        </w:t>
      </w:r>
      <w:r w:rsidRPr="0003171F">
        <w:rPr>
          <w:rStyle w:val="apple-converted-space"/>
          <w:rFonts w:eastAsiaTheme="majorEastAsia"/>
          <w:color w:val="000000"/>
          <w:sz w:val="28"/>
          <w:szCs w:val="28"/>
          <w:lang w:val="en-US"/>
        </w:rPr>
        <w:t> </w:t>
      </w:r>
      <w:r w:rsidRPr="0003171F">
        <w:rPr>
          <w:color w:val="000000"/>
          <w:sz w:val="28"/>
          <w:szCs w:val="28"/>
          <w:lang w:val="en-US"/>
        </w:rPr>
        <w:t>the symbol for coulomb, the SI unit of charge. Not to be confused with the italic symbol</w:t>
      </w:r>
      <w:r w:rsidRPr="0003171F">
        <w:rPr>
          <w:rStyle w:val="apple-converted-space"/>
          <w:rFonts w:eastAsiaTheme="majorEastAsia"/>
          <w:color w:val="000000"/>
          <w:sz w:val="28"/>
          <w:szCs w:val="28"/>
          <w:lang w:val="en-US"/>
        </w:rPr>
        <w:t> </w:t>
      </w:r>
      <w:r w:rsidRPr="0003171F">
        <w:rPr>
          <w:i/>
          <w:iCs/>
          <w:color w:val="000000"/>
          <w:sz w:val="28"/>
          <w:szCs w:val="28"/>
          <w:lang w:val="en-US"/>
        </w:rPr>
        <w:t>C</w:t>
      </w:r>
      <w:r w:rsidRPr="0003171F">
        <w:rPr>
          <w:rStyle w:val="apple-converted-space"/>
          <w:rFonts w:eastAsiaTheme="majorEastAsia"/>
          <w:i/>
          <w:iCs/>
          <w:color w:val="000000"/>
          <w:sz w:val="28"/>
          <w:szCs w:val="28"/>
          <w:lang w:val="en-US"/>
        </w:rPr>
        <w:t> </w:t>
      </w:r>
      <w:r w:rsidRPr="0003171F">
        <w:rPr>
          <w:color w:val="000000"/>
          <w:sz w:val="28"/>
          <w:szCs w:val="28"/>
          <w:lang w:val="en-US"/>
        </w:rPr>
        <w:t>for capacitance.</w:t>
      </w:r>
    </w:p>
    <w:p w:rsidR="0003171F" w:rsidRPr="0003171F" w:rsidRDefault="0003171F" w:rsidP="0003171F">
      <w:pPr>
        <w:pStyle w:val="a6"/>
        <w:rPr>
          <w:color w:val="000000"/>
          <w:sz w:val="28"/>
          <w:szCs w:val="28"/>
          <w:lang w:val="en-US"/>
        </w:rPr>
      </w:pPr>
      <w:r w:rsidRPr="0003171F">
        <w:rPr>
          <w:b/>
          <w:bCs/>
          <w:color w:val="000000"/>
          <w:sz w:val="28"/>
          <w:szCs w:val="28"/>
          <w:lang w:val="en-US"/>
        </w:rPr>
        <w:t>capacitance</w:t>
      </w:r>
      <w:r w:rsidRPr="0003171F">
        <w:rPr>
          <w:color w:val="000000"/>
          <w:sz w:val="28"/>
          <w:szCs w:val="28"/>
          <w:lang w:val="en-US"/>
        </w:rPr>
        <w:t>: property of a conductor or a pair of conductors which tells how good it is at holding separated charge for a given potential (in the case of one conductor) or potential difference for a pair of conductors. Defined as the quotient: charge divided by potential (difference). The usual symbol is</w:t>
      </w:r>
      <w:r w:rsidRPr="0003171F">
        <w:rPr>
          <w:rStyle w:val="apple-converted-space"/>
          <w:rFonts w:eastAsiaTheme="majorEastAsia"/>
          <w:color w:val="000000"/>
          <w:sz w:val="28"/>
          <w:szCs w:val="28"/>
          <w:lang w:val="en-US"/>
        </w:rPr>
        <w:t> </w:t>
      </w:r>
      <w:r w:rsidRPr="0003171F">
        <w:rPr>
          <w:i/>
          <w:iCs/>
          <w:color w:val="000000"/>
          <w:sz w:val="28"/>
          <w:szCs w:val="28"/>
          <w:lang w:val="en-US"/>
        </w:rPr>
        <w:t>C</w:t>
      </w:r>
      <w:r w:rsidRPr="0003171F">
        <w:rPr>
          <w:rStyle w:val="apple-converted-space"/>
          <w:rFonts w:eastAsiaTheme="majorEastAsia"/>
          <w:color w:val="000000"/>
          <w:sz w:val="28"/>
          <w:szCs w:val="28"/>
          <w:lang w:val="en-US"/>
        </w:rPr>
        <w:t> </w:t>
      </w:r>
      <w:r w:rsidRPr="0003171F">
        <w:rPr>
          <w:color w:val="000000"/>
          <w:sz w:val="28"/>
          <w:szCs w:val="28"/>
          <w:lang w:val="en-US"/>
        </w:rPr>
        <w:t>(printed in italics in books - don't confuse it with the symbol C for coulomb). The SI unit of capacitance is the farad.</w:t>
      </w:r>
    </w:p>
    <w:p w:rsidR="0003171F" w:rsidRPr="0003171F" w:rsidRDefault="0003171F" w:rsidP="0003171F">
      <w:pPr>
        <w:pStyle w:val="a6"/>
        <w:rPr>
          <w:color w:val="000000"/>
          <w:sz w:val="28"/>
          <w:szCs w:val="28"/>
          <w:lang w:val="en-US"/>
        </w:rPr>
      </w:pPr>
      <w:r w:rsidRPr="0003171F">
        <w:rPr>
          <w:b/>
          <w:bCs/>
          <w:color w:val="000000"/>
          <w:sz w:val="28"/>
          <w:szCs w:val="28"/>
          <w:lang w:val="en-US"/>
        </w:rPr>
        <w:t>capacitor</w:t>
      </w:r>
      <w:r w:rsidRPr="0003171F">
        <w:rPr>
          <w:color w:val="000000"/>
          <w:sz w:val="28"/>
          <w:szCs w:val="28"/>
          <w:lang w:val="en-US"/>
        </w:rPr>
        <w:t>: a two-terminal device designed to have the property of</w:t>
      </w:r>
      <w:r w:rsidRPr="0003171F">
        <w:rPr>
          <w:rStyle w:val="apple-converted-space"/>
          <w:rFonts w:eastAsiaTheme="majorEastAsia"/>
          <w:color w:val="000000"/>
          <w:sz w:val="28"/>
          <w:szCs w:val="28"/>
          <w:lang w:val="en-US"/>
        </w:rPr>
        <w:t> </w:t>
      </w:r>
      <w:r w:rsidRPr="0003171F">
        <w:rPr>
          <w:b/>
          <w:bCs/>
          <w:color w:val="000000"/>
          <w:sz w:val="28"/>
          <w:szCs w:val="28"/>
          <w:lang w:val="en-US"/>
        </w:rPr>
        <w:t>capacitance</w:t>
      </w:r>
      <w:r w:rsidRPr="0003171F">
        <w:rPr>
          <w:color w:val="000000"/>
          <w:sz w:val="28"/>
          <w:szCs w:val="28"/>
          <w:lang w:val="en-US"/>
        </w:rPr>
        <w:t>. It usually consists of two conducting objects separated by insulating material. It can also be thought of as a device for storing energy.</w:t>
      </w:r>
    </w:p>
    <w:p w:rsidR="0003171F" w:rsidRPr="0003171F" w:rsidRDefault="0003171F" w:rsidP="0003171F">
      <w:pPr>
        <w:pStyle w:val="a6"/>
        <w:rPr>
          <w:color w:val="000000"/>
          <w:sz w:val="28"/>
          <w:szCs w:val="28"/>
          <w:lang w:val="en-US"/>
        </w:rPr>
      </w:pPr>
      <w:r w:rsidRPr="0003171F">
        <w:rPr>
          <w:b/>
          <w:bCs/>
          <w:color w:val="000000"/>
          <w:sz w:val="28"/>
          <w:szCs w:val="28"/>
          <w:lang w:val="en-US"/>
        </w:rPr>
        <w:t>cell</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see</w:t>
      </w:r>
      <w:r w:rsidRPr="0003171F">
        <w:rPr>
          <w:rStyle w:val="apple-converted-space"/>
          <w:rFonts w:eastAsiaTheme="majorEastAsia"/>
          <w:color w:val="000000"/>
          <w:sz w:val="28"/>
          <w:szCs w:val="28"/>
          <w:lang w:val="en-US"/>
        </w:rPr>
        <w:t> </w:t>
      </w:r>
      <w:r w:rsidRPr="0003171F">
        <w:rPr>
          <w:b/>
          <w:bCs/>
          <w:color w:val="000000"/>
          <w:sz w:val="28"/>
          <w:szCs w:val="28"/>
          <w:lang w:val="en-US"/>
        </w:rPr>
        <w:t>electrochemical cell</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photovoltaic cell</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charging</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charge</w:t>
      </w:r>
      <w:r w:rsidRPr="0003171F">
        <w:rPr>
          <w:color w:val="000000"/>
          <w:sz w:val="28"/>
          <w:szCs w:val="28"/>
          <w:lang w:val="en-US"/>
        </w:rPr>
        <w:t>: the basic electrical property of matter.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q</w:t>
      </w:r>
      <w:r w:rsidRPr="0003171F">
        <w:rPr>
          <w:color w:val="000000"/>
          <w:sz w:val="28"/>
          <w:szCs w:val="28"/>
          <w:lang w:val="en-US"/>
        </w:rPr>
        <w:t>, occasionally</w:t>
      </w:r>
      <w:r w:rsidRPr="0003171F">
        <w:rPr>
          <w:rStyle w:val="apple-converted-space"/>
          <w:rFonts w:eastAsiaTheme="majorEastAsia"/>
          <w:color w:val="000000"/>
          <w:sz w:val="28"/>
          <w:szCs w:val="28"/>
          <w:lang w:val="en-US"/>
        </w:rPr>
        <w:t> </w:t>
      </w:r>
      <w:r w:rsidRPr="0003171F">
        <w:rPr>
          <w:i/>
          <w:iCs/>
          <w:color w:val="000000"/>
          <w:sz w:val="28"/>
          <w:szCs w:val="28"/>
          <w:lang w:val="en-US"/>
        </w:rPr>
        <w:t>Q</w:t>
      </w:r>
      <w:r w:rsidRPr="0003171F">
        <w:rPr>
          <w:color w:val="000000"/>
          <w:sz w:val="28"/>
          <w:szCs w:val="28"/>
          <w:lang w:val="en-US"/>
        </w:rPr>
        <w:t>. There are two kinds of charge which we call</w:t>
      </w:r>
      <w:r w:rsidRPr="0003171F">
        <w:rPr>
          <w:rStyle w:val="apple-converted-space"/>
          <w:rFonts w:eastAsiaTheme="majorEastAsia"/>
          <w:color w:val="000000"/>
          <w:sz w:val="28"/>
          <w:szCs w:val="28"/>
          <w:lang w:val="en-US"/>
        </w:rPr>
        <w:t> </w:t>
      </w:r>
      <w:r w:rsidRPr="0003171F">
        <w:rPr>
          <w:b/>
          <w:bCs/>
          <w:color w:val="000000"/>
          <w:sz w:val="28"/>
          <w:szCs w:val="28"/>
          <w:lang w:val="en-US"/>
        </w:rPr>
        <w:t>positive and negative</w:t>
      </w:r>
      <w:r w:rsidRPr="0003171F">
        <w:rPr>
          <w:color w:val="000000"/>
          <w:sz w:val="28"/>
          <w:szCs w:val="28"/>
          <w:lang w:val="en-US"/>
        </w:rPr>
        <w:t>. Of the particles which constitute atoms, every proton has a positive charge of +</w:t>
      </w:r>
      <w:r w:rsidRPr="0003171F">
        <w:rPr>
          <w:i/>
          <w:iCs/>
          <w:color w:val="000000"/>
          <w:sz w:val="28"/>
          <w:szCs w:val="28"/>
          <w:lang w:val="en-US"/>
        </w:rPr>
        <w:t>e</w:t>
      </w:r>
      <w:r w:rsidRPr="0003171F">
        <w:rPr>
          <w:color w:val="000000"/>
          <w:sz w:val="28"/>
          <w:szCs w:val="28"/>
          <w:lang w:val="en-US"/>
        </w:rPr>
        <w:t>, every</w:t>
      </w:r>
      <w:r w:rsidRPr="0003171F">
        <w:rPr>
          <w:rStyle w:val="apple-converted-space"/>
          <w:rFonts w:eastAsiaTheme="majorEastAsia"/>
          <w:color w:val="000000"/>
          <w:sz w:val="28"/>
          <w:szCs w:val="28"/>
          <w:lang w:val="en-US"/>
        </w:rPr>
        <w:t> </w:t>
      </w:r>
      <w:r w:rsidRPr="0003171F">
        <w:rPr>
          <w:b/>
          <w:bCs/>
          <w:color w:val="000000"/>
          <w:sz w:val="28"/>
          <w:szCs w:val="28"/>
          <w:lang w:val="en-US"/>
        </w:rPr>
        <w:t>electron</w:t>
      </w:r>
      <w:r w:rsidRPr="0003171F">
        <w:rPr>
          <w:rStyle w:val="apple-converted-space"/>
          <w:rFonts w:eastAsiaTheme="majorEastAsia"/>
          <w:color w:val="000000"/>
          <w:sz w:val="28"/>
          <w:szCs w:val="28"/>
          <w:lang w:val="en-US"/>
        </w:rPr>
        <w:t> </w:t>
      </w:r>
      <w:r w:rsidRPr="0003171F">
        <w:rPr>
          <w:color w:val="000000"/>
          <w:sz w:val="28"/>
          <w:szCs w:val="28"/>
          <w:lang w:val="en-US"/>
        </w:rPr>
        <w:t>has a charge of -</w:t>
      </w:r>
      <w:r w:rsidRPr="0003171F">
        <w:rPr>
          <w:i/>
          <w:iCs/>
          <w:color w:val="000000"/>
          <w:sz w:val="28"/>
          <w:szCs w:val="28"/>
          <w:lang w:val="en-US"/>
        </w:rPr>
        <w:t>e</w:t>
      </w:r>
      <w:r w:rsidRPr="0003171F">
        <w:rPr>
          <w:color w:val="000000"/>
          <w:sz w:val="28"/>
          <w:szCs w:val="28"/>
          <w:lang w:val="en-US"/>
        </w:rPr>
        <w:t>, while neutrons have no charge. (The value</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rStyle w:val="apple-converted-space"/>
          <w:rFonts w:eastAsiaTheme="majorEastAsia"/>
          <w:color w:val="000000"/>
          <w:sz w:val="28"/>
          <w:szCs w:val="28"/>
          <w:lang w:val="en-US"/>
        </w:rPr>
        <w:t> </w:t>
      </w:r>
      <w:r w:rsidRPr="0003171F">
        <w:rPr>
          <w:color w:val="000000"/>
          <w:sz w:val="28"/>
          <w:szCs w:val="28"/>
          <w:lang w:val="en-US"/>
        </w:rPr>
        <w:t>is often called the electron charge rather than the proton charge because the electron was discovered before the proton.) Normally the total charge of an atom is zero; the number of protons in the nucleus is equal to the number of electrons in the atom; the atom is electrically neutral. Charge does not exist independently of matter.</w:t>
      </w:r>
    </w:p>
    <w:p w:rsidR="0003171F" w:rsidRPr="0003171F" w:rsidRDefault="0003171F" w:rsidP="0003171F">
      <w:pPr>
        <w:pStyle w:val="a6"/>
        <w:rPr>
          <w:color w:val="000000"/>
          <w:sz w:val="28"/>
          <w:szCs w:val="28"/>
          <w:lang w:val="en-US"/>
        </w:rPr>
      </w:pPr>
      <w:r w:rsidRPr="0003171F">
        <w:rPr>
          <w:b/>
          <w:bCs/>
          <w:color w:val="000000"/>
          <w:sz w:val="28"/>
          <w:szCs w:val="28"/>
          <w:lang w:val="en-US"/>
        </w:rPr>
        <w:t>charging</w:t>
      </w:r>
      <w:r w:rsidRPr="0003171F">
        <w:rPr>
          <w:color w:val="000000"/>
          <w:sz w:val="28"/>
          <w:szCs w:val="28"/>
          <w:lang w:val="en-US"/>
        </w:rPr>
        <w:t>: "charging" a battery is a misnomer for "energising" it. It means putting energy into the battery by forcing a current through the battery, against the battery's</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The term</w:t>
      </w:r>
      <w:r w:rsidRPr="0003171F">
        <w:rPr>
          <w:rStyle w:val="apple-converted-space"/>
          <w:rFonts w:eastAsiaTheme="majorEastAsia"/>
          <w:color w:val="000000"/>
          <w:sz w:val="28"/>
          <w:szCs w:val="28"/>
          <w:lang w:val="en-US"/>
        </w:rPr>
        <w:t> </w:t>
      </w:r>
      <w:r w:rsidRPr="0003171F">
        <w:rPr>
          <w:i/>
          <w:iCs/>
          <w:color w:val="000000"/>
          <w:sz w:val="28"/>
          <w:szCs w:val="28"/>
          <w:lang w:val="en-US"/>
        </w:rPr>
        <w:t>charging</w:t>
      </w:r>
      <w:r w:rsidRPr="0003171F">
        <w:rPr>
          <w:rStyle w:val="apple-converted-space"/>
          <w:rFonts w:eastAsiaTheme="majorEastAsia"/>
          <w:color w:val="000000"/>
          <w:sz w:val="28"/>
          <w:szCs w:val="28"/>
          <w:lang w:val="en-US"/>
        </w:rPr>
        <w:t> </w:t>
      </w:r>
      <w:r w:rsidRPr="0003171F">
        <w:rPr>
          <w:color w:val="000000"/>
          <w:sz w:val="28"/>
          <w:szCs w:val="28"/>
          <w:lang w:val="en-US"/>
        </w:rPr>
        <w:t>is misleading because the total charge in the battery is always the same; although mobile charge passes through the battery during "charging" and "discharging" what matters is the state of the chemicals in the battery and the energy that you can get from it.</w:t>
      </w:r>
    </w:p>
    <w:p w:rsidR="0003171F" w:rsidRPr="0003171F" w:rsidRDefault="0003171F" w:rsidP="0003171F">
      <w:pPr>
        <w:pStyle w:val="a6"/>
        <w:rPr>
          <w:color w:val="000000"/>
          <w:sz w:val="28"/>
          <w:szCs w:val="28"/>
          <w:lang w:val="en-US"/>
        </w:rPr>
      </w:pPr>
      <w:r w:rsidRPr="0003171F">
        <w:rPr>
          <w:b/>
          <w:bCs/>
          <w:color w:val="000000"/>
          <w:sz w:val="28"/>
          <w:szCs w:val="28"/>
          <w:lang w:val="en-US"/>
        </w:rPr>
        <w:t>circuit</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strictly, a circuit is just one conducting loop containing a string of electrical components joined end to end. In common parlance the meaning is often extended to include any arrangement of components, which may contain many different loops.</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circuit diagram</w:t>
      </w:r>
      <w:r w:rsidRPr="0003171F">
        <w:rPr>
          <w:color w:val="000000"/>
          <w:sz w:val="28"/>
          <w:szCs w:val="28"/>
          <w:lang w:val="en-US"/>
        </w:rPr>
        <w:t>: see schematic diagram.</w:t>
      </w:r>
    </w:p>
    <w:p w:rsidR="0003171F" w:rsidRPr="0003171F" w:rsidRDefault="0003171F" w:rsidP="0003171F">
      <w:pPr>
        <w:pStyle w:val="a6"/>
        <w:rPr>
          <w:color w:val="000000"/>
          <w:sz w:val="28"/>
          <w:szCs w:val="28"/>
          <w:lang w:val="en-US"/>
        </w:rPr>
      </w:pPr>
      <w:r w:rsidRPr="0003171F">
        <w:rPr>
          <w:b/>
          <w:bCs/>
          <w:color w:val="000000"/>
          <w:sz w:val="28"/>
          <w:szCs w:val="28"/>
          <w:lang w:val="en-US"/>
        </w:rPr>
        <w:t>common</w:t>
      </w:r>
      <w:r w:rsidRPr="0003171F">
        <w:rPr>
          <w:color w:val="000000"/>
          <w:sz w:val="28"/>
          <w:szCs w:val="28"/>
          <w:lang w:val="en-US"/>
        </w:rPr>
        <w:t>: a shared connection or part of a circuit to which several different things may be connected. Usually, only one part of a circuit is called common and it has a constant</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color w:val="000000"/>
          <w:sz w:val="28"/>
          <w:szCs w:val="28"/>
          <w:lang w:val="en-US"/>
        </w:rPr>
        <w:t>. On a meter there may be several different</w:t>
      </w:r>
      <w:r w:rsidRPr="0003171F">
        <w:rPr>
          <w:rStyle w:val="apple-converted-space"/>
          <w:rFonts w:eastAsiaTheme="majorEastAsia"/>
          <w:color w:val="000000"/>
          <w:sz w:val="28"/>
          <w:szCs w:val="28"/>
          <w:lang w:val="en-US"/>
        </w:rPr>
        <w:t> </w:t>
      </w:r>
      <w:r w:rsidRPr="0003171F">
        <w:rPr>
          <w:b/>
          <w:bCs/>
          <w:color w:val="000000"/>
          <w:sz w:val="28"/>
          <w:szCs w:val="28"/>
          <w:lang w:val="en-US"/>
        </w:rPr>
        <w:t>terminals</w:t>
      </w:r>
      <w:r w:rsidRPr="0003171F">
        <w:rPr>
          <w:rStyle w:val="apple-converted-space"/>
          <w:rFonts w:eastAsiaTheme="majorEastAsia"/>
          <w:color w:val="000000"/>
          <w:sz w:val="28"/>
          <w:szCs w:val="28"/>
          <w:lang w:val="en-US"/>
        </w:rPr>
        <w:t> </w:t>
      </w:r>
      <w:r w:rsidRPr="0003171F">
        <w:rPr>
          <w:color w:val="000000"/>
          <w:sz w:val="28"/>
          <w:szCs w:val="28"/>
          <w:lang w:val="en-US"/>
        </w:rPr>
        <w:t>designed for different kinds of measurement (e.g. voltage or large currents) but there is usually one terminal that is common to all functions; the</w:t>
      </w:r>
      <w:r w:rsidRPr="0003171F">
        <w:rPr>
          <w:rStyle w:val="apple-converted-space"/>
          <w:rFonts w:eastAsiaTheme="majorEastAsia"/>
          <w:color w:val="000000"/>
          <w:sz w:val="28"/>
          <w:szCs w:val="28"/>
          <w:lang w:val="en-US"/>
        </w:rPr>
        <w:t> </w:t>
      </w:r>
      <w:r w:rsidRPr="0003171F">
        <w:rPr>
          <w:b/>
          <w:bCs/>
          <w:color w:val="000000"/>
          <w:sz w:val="28"/>
          <w:szCs w:val="28"/>
          <w:lang w:val="en-US"/>
        </w:rPr>
        <w:t>polarity</w:t>
      </w:r>
      <w:r w:rsidRPr="0003171F">
        <w:rPr>
          <w:rStyle w:val="apple-converted-space"/>
          <w:rFonts w:eastAsiaTheme="majorEastAsia"/>
          <w:b/>
          <w:bCs/>
          <w:color w:val="000000"/>
          <w:sz w:val="28"/>
          <w:szCs w:val="28"/>
          <w:lang w:val="en-US"/>
        </w:rPr>
        <w:t> </w:t>
      </w:r>
      <w:r w:rsidRPr="0003171F">
        <w:rPr>
          <w:color w:val="000000"/>
          <w:sz w:val="28"/>
          <w:szCs w:val="28"/>
          <w:lang w:val="en-US"/>
        </w:rPr>
        <w:t>of the common terminal is usually negative.</w:t>
      </w:r>
    </w:p>
    <w:p w:rsidR="0003171F" w:rsidRPr="0003171F" w:rsidRDefault="0003171F" w:rsidP="0003171F">
      <w:pPr>
        <w:pStyle w:val="a6"/>
        <w:rPr>
          <w:color w:val="000000"/>
          <w:sz w:val="28"/>
          <w:szCs w:val="28"/>
          <w:lang w:val="en-US"/>
        </w:rPr>
      </w:pPr>
      <w:r w:rsidRPr="0003171F">
        <w:rPr>
          <w:b/>
          <w:bCs/>
          <w:color w:val="000000"/>
          <w:sz w:val="28"/>
          <w:szCs w:val="28"/>
          <w:lang w:val="en-US"/>
        </w:rPr>
        <w:t>conductance</w:t>
      </w:r>
      <w:r w:rsidRPr="0003171F">
        <w:rPr>
          <w:color w:val="000000"/>
          <w:sz w:val="28"/>
          <w:szCs w:val="28"/>
          <w:lang w:val="en-US"/>
        </w:rPr>
        <w:t>: the opposite of resistance; a good</w:t>
      </w:r>
      <w:r w:rsidRPr="0003171F">
        <w:rPr>
          <w:rStyle w:val="apple-converted-space"/>
          <w:rFonts w:eastAsiaTheme="majorEastAsia"/>
          <w:color w:val="000000"/>
          <w:sz w:val="28"/>
          <w:szCs w:val="28"/>
          <w:lang w:val="en-US"/>
        </w:rPr>
        <w:t> </w:t>
      </w:r>
      <w:r w:rsidRPr="0003171F">
        <w:rPr>
          <w:b/>
          <w:bCs/>
          <w:color w:val="000000"/>
          <w:sz w:val="28"/>
          <w:szCs w:val="28"/>
          <w:lang w:val="en-US"/>
        </w:rPr>
        <w:t>conductor</w:t>
      </w:r>
      <w:r w:rsidRPr="0003171F">
        <w:rPr>
          <w:rStyle w:val="apple-converted-space"/>
          <w:rFonts w:eastAsiaTheme="majorEastAsia"/>
          <w:b/>
          <w:bCs/>
          <w:color w:val="000000"/>
          <w:sz w:val="28"/>
          <w:szCs w:val="28"/>
          <w:lang w:val="en-US"/>
        </w:rPr>
        <w:t> </w:t>
      </w:r>
      <w:r w:rsidRPr="0003171F">
        <w:rPr>
          <w:color w:val="000000"/>
          <w:sz w:val="28"/>
          <w:szCs w:val="28"/>
          <w:lang w:val="en-US"/>
        </w:rPr>
        <w:t>has a low resistance; defined as the reciprocal of resistance or as the quotient, current through the object divided by the potential difference across it.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G</w:t>
      </w:r>
      <w:r w:rsidRPr="0003171F">
        <w:rPr>
          <w:color w:val="000000"/>
          <w:sz w:val="28"/>
          <w:szCs w:val="28"/>
          <w:lang w:val="en-US"/>
        </w:rPr>
        <w:t>. The SI unit is the siemens, symbol S.</w:t>
      </w:r>
    </w:p>
    <w:p w:rsidR="0003171F" w:rsidRPr="0003171F" w:rsidRDefault="0003171F" w:rsidP="0003171F">
      <w:pPr>
        <w:pStyle w:val="a6"/>
        <w:rPr>
          <w:color w:val="000000"/>
          <w:sz w:val="28"/>
          <w:szCs w:val="28"/>
          <w:lang w:val="en-US"/>
        </w:rPr>
      </w:pPr>
      <w:r w:rsidRPr="0003171F">
        <w:rPr>
          <w:b/>
          <w:bCs/>
          <w:color w:val="000000"/>
          <w:sz w:val="28"/>
          <w:szCs w:val="28"/>
          <w:lang w:val="en-US"/>
        </w:rPr>
        <w:t>conduction</w:t>
      </w:r>
      <w:r w:rsidRPr="0003171F">
        <w:rPr>
          <w:color w:val="000000"/>
          <w:sz w:val="28"/>
          <w:szCs w:val="28"/>
          <w:lang w:val="en-US"/>
        </w:rPr>
        <w:t>: the process by which charged particles move in an organised way through a material thus forming a</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conductor</w:t>
      </w:r>
      <w:r w:rsidRPr="0003171F">
        <w:rPr>
          <w:color w:val="000000"/>
          <w:sz w:val="28"/>
          <w:szCs w:val="28"/>
          <w:lang w:val="en-US"/>
        </w:rPr>
        <w:t>: an electrical conductor is any thing or any material which can carry an electric</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color w:val="000000"/>
          <w:sz w:val="28"/>
          <w:szCs w:val="28"/>
          <w:lang w:val="en-US"/>
        </w:rPr>
        <w:t>. (In other contexts a conductor might be something that carries heat from one place to another or a person who minds a travelling tram.) See also</w:t>
      </w:r>
      <w:r w:rsidRPr="0003171F">
        <w:rPr>
          <w:rStyle w:val="apple-converted-space"/>
          <w:rFonts w:eastAsiaTheme="majorEastAsia"/>
          <w:color w:val="000000"/>
          <w:sz w:val="28"/>
          <w:szCs w:val="28"/>
          <w:lang w:val="en-US"/>
        </w:rPr>
        <w:t> </w:t>
      </w:r>
      <w:r w:rsidRPr="0003171F">
        <w:rPr>
          <w:b/>
          <w:bCs/>
          <w:color w:val="000000"/>
          <w:sz w:val="28"/>
          <w:szCs w:val="28"/>
          <w:lang w:val="en-US"/>
        </w:rPr>
        <w:t>insulator</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semiconductor</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constant</w:t>
      </w:r>
      <w:r w:rsidRPr="0003171F">
        <w:rPr>
          <w:color w:val="000000"/>
          <w:sz w:val="28"/>
          <w:szCs w:val="28"/>
          <w:lang w:val="en-US"/>
        </w:rPr>
        <w:t>: steady, unchanging, having the same value during some interval of time. A constant current (DC) does not change with time. See also</w:t>
      </w:r>
      <w:r w:rsidRPr="0003171F">
        <w:rPr>
          <w:rStyle w:val="apple-converted-space"/>
          <w:rFonts w:eastAsiaTheme="majorEastAsia"/>
          <w:color w:val="000000"/>
          <w:sz w:val="28"/>
          <w:szCs w:val="28"/>
          <w:lang w:val="en-US"/>
        </w:rPr>
        <w:t> </w:t>
      </w:r>
      <w:r w:rsidRPr="0003171F">
        <w:rPr>
          <w:b/>
          <w:bCs/>
          <w:color w:val="000000"/>
          <w:sz w:val="28"/>
          <w:szCs w:val="28"/>
          <w:lang w:val="en-US"/>
        </w:rPr>
        <w:t>uniform</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conventional current</w:t>
      </w:r>
      <w:r w:rsidRPr="0003171F">
        <w:rPr>
          <w:color w:val="000000"/>
          <w:sz w:val="28"/>
          <w:szCs w:val="28"/>
          <w:lang w:val="en-US"/>
        </w:rPr>
        <w:t>: part of a model which supposes that</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color w:val="000000"/>
          <w:sz w:val="28"/>
          <w:szCs w:val="28"/>
          <w:lang w:val="en-US"/>
        </w:rPr>
        <w:t> </w:t>
      </w:r>
      <w:r w:rsidRPr="0003171F">
        <w:rPr>
          <w:color w:val="000000"/>
          <w:sz w:val="28"/>
          <w:szCs w:val="28"/>
          <w:lang w:val="en-US"/>
        </w:rPr>
        <w:t>consists of moving positive charge. Conventional current goes from the positive terminal of a battery, through a circuit and back into the battery's negative terminal. Even though we know that for a metallic wire a better model describes negatively charged electrons as carrying the current, the concept of conventional current is well established and causes no problems in circuit theory. Unless a context tells you otherwise, assume that all references to current mean conventional current.</w:t>
      </w:r>
    </w:p>
    <w:p w:rsidR="0003171F" w:rsidRPr="0003171F" w:rsidRDefault="0003171F" w:rsidP="0003171F">
      <w:pPr>
        <w:pStyle w:val="a6"/>
        <w:rPr>
          <w:color w:val="000000"/>
          <w:sz w:val="28"/>
          <w:szCs w:val="28"/>
          <w:lang w:val="en-US"/>
        </w:rPr>
      </w:pPr>
      <w:r w:rsidRPr="0003171F">
        <w:rPr>
          <w:b/>
          <w:bCs/>
          <w:color w:val="000000"/>
          <w:sz w:val="28"/>
          <w:szCs w:val="28"/>
          <w:lang w:val="en-US"/>
        </w:rPr>
        <w:t>coulomb</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charge</w:t>
      </w:r>
      <w:r w:rsidRPr="0003171F">
        <w:rPr>
          <w:color w:val="000000"/>
          <w:sz w:val="28"/>
          <w:szCs w:val="28"/>
          <w:lang w:val="en-US"/>
        </w:rPr>
        <w:t>, symbol C, named after Charles Augustin Coulomb (1736 - 1806) who formulated the law of interaction between charged particles. A coulomb of separated charge is a huge quantity.</w:t>
      </w:r>
    </w:p>
    <w:p w:rsidR="0003171F" w:rsidRPr="0003171F" w:rsidRDefault="0003171F" w:rsidP="0003171F">
      <w:pPr>
        <w:pStyle w:val="a6"/>
        <w:rPr>
          <w:color w:val="000000"/>
          <w:sz w:val="28"/>
          <w:szCs w:val="28"/>
          <w:lang w:val="en-US"/>
        </w:rPr>
      </w:pPr>
      <w:r w:rsidRPr="0003171F">
        <w:rPr>
          <w:b/>
          <w:bCs/>
          <w:color w:val="000000"/>
          <w:sz w:val="28"/>
          <w:szCs w:val="28"/>
          <w:lang w:val="en-US"/>
        </w:rPr>
        <w:t>current</w:t>
      </w:r>
      <w:r w:rsidRPr="0003171F">
        <w:rPr>
          <w:color w:val="000000"/>
          <w:sz w:val="28"/>
          <w:szCs w:val="28"/>
          <w:lang w:val="en-US"/>
        </w:rPr>
        <w:t>: an electric current is something that exists in a closed electrical circuit and is measured using an ammeter. It is</w:t>
      </w:r>
      <w:r w:rsidRPr="0003171F">
        <w:rPr>
          <w:rStyle w:val="apple-converted-space"/>
          <w:rFonts w:eastAsiaTheme="majorEastAsia"/>
          <w:color w:val="000000"/>
          <w:sz w:val="28"/>
          <w:szCs w:val="28"/>
          <w:lang w:val="en-US"/>
        </w:rPr>
        <w:t> </w:t>
      </w:r>
      <w:r w:rsidRPr="0003171F">
        <w:rPr>
          <w:i/>
          <w:iCs/>
          <w:color w:val="000000"/>
          <w:sz w:val="28"/>
          <w:szCs w:val="28"/>
          <w:lang w:val="en-US"/>
        </w:rPr>
        <w:t>not</w:t>
      </w:r>
      <w:r w:rsidRPr="0003171F">
        <w:rPr>
          <w:rStyle w:val="apple-converted-space"/>
          <w:rFonts w:eastAsiaTheme="majorEastAsia"/>
          <w:color w:val="000000"/>
          <w:sz w:val="28"/>
          <w:szCs w:val="28"/>
          <w:lang w:val="en-US"/>
        </w:rPr>
        <w:t> </w:t>
      </w:r>
      <w:r w:rsidRPr="0003171F">
        <w:rPr>
          <w:color w:val="000000"/>
          <w:sz w:val="28"/>
          <w:szCs w:val="28"/>
          <w:lang w:val="en-US"/>
        </w:rPr>
        <w:t>the same as</w:t>
      </w:r>
      <w:r w:rsidRPr="0003171F">
        <w:rPr>
          <w:rStyle w:val="apple-converted-space"/>
          <w:rFonts w:eastAsiaTheme="majorEastAsia"/>
          <w:color w:val="000000"/>
          <w:sz w:val="28"/>
          <w:szCs w:val="28"/>
          <w:lang w:val="en-US"/>
        </w:rPr>
        <w:t> </w:t>
      </w:r>
      <w:r w:rsidRPr="0003171F">
        <w:rPr>
          <w:b/>
          <w:bCs/>
          <w:color w:val="000000"/>
          <w:sz w:val="28"/>
          <w:szCs w:val="28"/>
          <w:lang w:val="en-US"/>
        </w:rPr>
        <w:t>energy</w:t>
      </w:r>
      <w:r w:rsidRPr="0003171F">
        <w:rPr>
          <w:rStyle w:val="apple-converted-space"/>
          <w:rFonts w:eastAsiaTheme="majorEastAsia"/>
          <w:b/>
          <w:bCs/>
          <w:color w:val="000000"/>
          <w:sz w:val="28"/>
          <w:szCs w:val="28"/>
          <w:lang w:val="en-US"/>
        </w:rPr>
        <w:t> </w:t>
      </w:r>
      <w:r w:rsidRPr="0003171F">
        <w:rPr>
          <w:color w:val="000000"/>
          <w:sz w:val="28"/>
          <w:szCs w:val="28"/>
          <w:lang w:val="en-US"/>
        </w:rPr>
        <w:t>or</w:t>
      </w:r>
      <w:r w:rsidRPr="0003171F">
        <w:rPr>
          <w:rStyle w:val="apple-converted-space"/>
          <w:rFonts w:eastAsiaTheme="majorEastAsia"/>
          <w:color w:val="000000"/>
          <w:sz w:val="28"/>
          <w:szCs w:val="28"/>
          <w:lang w:val="en-US"/>
        </w:rPr>
        <w:t> </w:t>
      </w:r>
      <w:r w:rsidRPr="0003171F">
        <w:rPr>
          <w:b/>
          <w:bCs/>
          <w:color w:val="000000"/>
          <w:sz w:val="28"/>
          <w:szCs w:val="28"/>
          <w:lang w:val="en-US"/>
        </w:rPr>
        <w:t>voltage</w:t>
      </w:r>
      <w:r w:rsidRPr="0003171F">
        <w:rPr>
          <w:color w:val="000000"/>
          <w:sz w:val="28"/>
          <w:szCs w:val="28"/>
          <w:lang w:val="en-US"/>
        </w:rPr>
        <w:t>. The name is analogous with water current in a river or an air current which is moving air. What moves in an electric current is electrically charged particles, inside a conductor, whose total charge is zero or neutral. The usual symbol is</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color w:val="000000"/>
          <w:sz w:val="28"/>
          <w:szCs w:val="28"/>
          <w:lang w:val="en-US"/>
        </w:rPr>
        <w:t>; some books use</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rStyle w:val="apple-converted-space"/>
          <w:rFonts w:eastAsiaTheme="majorEastAsia"/>
          <w:i/>
          <w:iCs/>
          <w:color w:val="000000"/>
          <w:sz w:val="28"/>
          <w:szCs w:val="28"/>
          <w:lang w:val="en-US"/>
        </w:rPr>
        <w:t> </w:t>
      </w:r>
      <w:r w:rsidRPr="0003171F">
        <w:rPr>
          <w:color w:val="000000"/>
          <w:sz w:val="28"/>
          <w:szCs w:val="28"/>
          <w:lang w:val="en-US"/>
        </w:rPr>
        <w:t>for changing current. The SI unit of current is the</w:t>
      </w:r>
      <w:r w:rsidRPr="0003171F">
        <w:rPr>
          <w:rStyle w:val="apple-converted-space"/>
          <w:rFonts w:eastAsiaTheme="majorEastAsia"/>
          <w:color w:val="000000"/>
          <w:sz w:val="28"/>
          <w:szCs w:val="28"/>
          <w:lang w:val="en-US"/>
        </w:rPr>
        <w:t> </w:t>
      </w:r>
      <w:r w:rsidRPr="0003171F">
        <w:rPr>
          <w:b/>
          <w:bCs/>
          <w:color w:val="000000"/>
          <w:sz w:val="28"/>
          <w:szCs w:val="28"/>
          <w:lang w:val="en-US"/>
        </w:rPr>
        <w:t>ampere</w:t>
      </w:r>
      <w:r w:rsidRPr="0003171F">
        <w:rPr>
          <w:rStyle w:val="apple-converted-space"/>
          <w:rFonts w:eastAsiaTheme="majorEastAsia"/>
          <w:color w:val="000000"/>
          <w:sz w:val="28"/>
          <w:szCs w:val="28"/>
          <w:lang w:val="en-US"/>
        </w:rPr>
        <w:t> </w:t>
      </w:r>
      <w:r w:rsidRPr="0003171F">
        <w:rPr>
          <w:color w:val="000000"/>
          <w:sz w:val="28"/>
          <w:szCs w:val="28"/>
          <w:lang w:val="en-US"/>
        </w:rPr>
        <w:t>(symbol A). See also</w:t>
      </w:r>
      <w:r w:rsidRPr="0003171F">
        <w:rPr>
          <w:rStyle w:val="apple-converted-space"/>
          <w:rFonts w:eastAsiaTheme="majorEastAsia"/>
          <w:color w:val="000000"/>
          <w:sz w:val="28"/>
          <w:szCs w:val="28"/>
          <w:lang w:val="en-US"/>
        </w:rPr>
        <w:t> </w:t>
      </w:r>
      <w:r w:rsidRPr="0003171F">
        <w:rPr>
          <w:b/>
          <w:bCs/>
          <w:color w:val="000000"/>
          <w:sz w:val="28"/>
          <w:szCs w:val="28"/>
          <w:lang w:val="en-US"/>
        </w:rPr>
        <w:t>conventional current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DC</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literally,</w:t>
      </w:r>
      <w:r w:rsidRPr="0003171F">
        <w:rPr>
          <w:rStyle w:val="apple-converted-space"/>
          <w:rFonts w:eastAsiaTheme="majorEastAsia"/>
          <w:color w:val="000000"/>
          <w:sz w:val="28"/>
          <w:szCs w:val="28"/>
          <w:lang w:val="en-US"/>
        </w:rPr>
        <w:t> </w:t>
      </w:r>
      <w:r w:rsidRPr="0003171F">
        <w:rPr>
          <w:b/>
          <w:bCs/>
          <w:color w:val="000000"/>
          <w:sz w:val="28"/>
          <w:szCs w:val="28"/>
          <w:lang w:val="en-US"/>
        </w:rPr>
        <w:t>direct current</w:t>
      </w:r>
      <w:r w:rsidRPr="0003171F">
        <w:rPr>
          <w:color w:val="000000"/>
          <w:sz w:val="28"/>
          <w:szCs w:val="28"/>
          <w:lang w:val="en-US"/>
        </w:rPr>
        <w:t>, which usually means a steady unchanging current. DC is often used as an adjective to refer to other things associated with direct current; for example</w:t>
      </w:r>
      <w:r w:rsidRPr="0003171F">
        <w:rPr>
          <w:rStyle w:val="apple-converted-space"/>
          <w:rFonts w:eastAsiaTheme="majorEastAsia"/>
          <w:color w:val="000000"/>
          <w:sz w:val="28"/>
          <w:szCs w:val="28"/>
          <w:lang w:val="en-US"/>
        </w:rPr>
        <w:t> </w:t>
      </w:r>
      <w:r w:rsidRPr="0003171F">
        <w:rPr>
          <w:i/>
          <w:iCs/>
          <w:color w:val="000000"/>
          <w:sz w:val="28"/>
          <w:szCs w:val="28"/>
          <w:lang w:val="en-US"/>
        </w:rPr>
        <w:t>DC voltage</w:t>
      </w:r>
      <w:r w:rsidRPr="0003171F">
        <w:rPr>
          <w:rStyle w:val="apple-converted-space"/>
          <w:rFonts w:eastAsiaTheme="majorEastAsia"/>
          <w:color w:val="000000"/>
          <w:sz w:val="28"/>
          <w:szCs w:val="28"/>
          <w:lang w:val="en-US"/>
        </w:rPr>
        <w:t> </w:t>
      </w:r>
      <w:r w:rsidRPr="0003171F">
        <w:rPr>
          <w:color w:val="000000"/>
          <w:sz w:val="28"/>
          <w:szCs w:val="28"/>
          <w:lang w:val="en-US"/>
        </w:rPr>
        <w:t>usually means steady emf or steady potential difference.</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decade box</w:t>
      </w:r>
      <w:r w:rsidRPr="0003171F">
        <w:rPr>
          <w:color w:val="000000"/>
          <w:sz w:val="28"/>
          <w:szCs w:val="28"/>
          <w:lang w:val="en-US"/>
        </w:rPr>
        <w:t>: a device which allows you to choose precise and accurate values of some property such as resistance or capacitance by selecting values on a set of knobs, each of which switches in one of ten values. (A decade is a sequence of ten things.)</w:t>
      </w:r>
    </w:p>
    <w:p w:rsidR="0003171F" w:rsidRPr="0003171F" w:rsidRDefault="0003171F" w:rsidP="0003171F">
      <w:pPr>
        <w:pStyle w:val="a6"/>
        <w:rPr>
          <w:color w:val="000000"/>
          <w:sz w:val="28"/>
          <w:szCs w:val="28"/>
          <w:lang w:val="en-US"/>
        </w:rPr>
      </w:pPr>
      <w:r w:rsidRPr="0003171F">
        <w:rPr>
          <w:b/>
          <w:bCs/>
          <w:color w:val="000000"/>
          <w:sz w:val="28"/>
          <w:szCs w:val="28"/>
          <w:lang w:val="en-US"/>
        </w:rPr>
        <w:t>digital meter</w:t>
      </w:r>
      <w:r w:rsidRPr="0003171F">
        <w:rPr>
          <w:color w:val="000000"/>
          <w:sz w:val="28"/>
          <w:szCs w:val="28"/>
          <w:lang w:val="en-US"/>
        </w:rPr>
        <w:t>: a meter which displays its readings as numbers (digits).</w:t>
      </w:r>
    </w:p>
    <w:p w:rsidR="0003171F" w:rsidRPr="0003171F" w:rsidRDefault="0003171F" w:rsidP="0003171F">
      <w:pPr>
        <w:pStyle w:val="a6"/>
        <w:rPr>
          <w:color w:val="000000"/>
          <w:sz w:val="28"/>
          <w:szCs w:val="28"/>
          <w:lang w:val="en-US"/>
        </w:rPr>
      </w:pPr>
      <w:r w:rsidRPr="0003171F">
        <w:rPr>
          <w:b/>
          <w:bCs/>
          <w:color w:val="000000"/>
          <w:sz w:val="28"/>
          <w:szCs w:val="28"/>
          <w:lang w:val="en-US"/>
        </w:rPr>
        <w:t>direct current</w:t>
      </w:r>
      <w:r w:rsidRPr="0003171F">
        <w:rPr>
          <w:color w:val="000000"/>
          <w:sz w:val="28"/>
          <w:szCs w:val="28"/>
          <w:lang w:val="en-US"/>
        </w:rPr>
        <w:t>: usually a constant</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color w:val="000000"/>
          <w:sz w:val="28"/>
          <w:szCs w:val="28"/>
          <w:lang w:val="en-US"/>
        </w:rPr>
        <w:t> </w:t>
      </w:r>
      <w:r w:rsidRPr="0003171F">
        <w:rPr>
          <w:color w:val="000000"/>
          <w:sz w:val="28"/>
          <w:szCs w:val="28"/>
          <w:lang w:val="en-US"/>
        </w:rPr>
        <w:t>but the term could refer to a current with a constant direction and a slowly changing value. A battery produces direct current.</w:t>
      </w:r>
    </w:p>
    <w:p w:rsidR="0003171F" w:rsidRPr="0003171F" w:rsidRDefault="0003171F" w:rsidP="0003171F">
      <w:pPr>
        <w:pStyle w:val="a6"/>
        <w:rPr>
          <w:color w:val="000000"/>
          <w:sz w:val="28"/>
          <w:szCs w:val="28"/>
          <w:lang w:val="en-US"/>
        </w:rPr>
      </w:pPr>
      <w:r w:rsidRPr="0003171F">
        <w:rPr>
          <w:b/>
          <w:bCs/>
          <w:color w:val="000000"/>
          <w:sz w:val="28"/>
          <w:szCs w:val="28"/>
          <w:lang w:val="en-US"/>
        </w:rPr>
        <w:t>direction</w:t>
      </w:r>
      <w:r w:rsidRPr="0003171F">
        <w:rPr>
          <w:color w:val="000000"/>
          <w:sz w:val="28"/>
          <w:szCs w:val="28"/>
          <w:lang w:val="en-US"/>
        </w:rPr>
        <w:t>. Referring to circuits, direction does not mean direction in space but one of two possible ways that you might trace out a circuit or part of a circuit. Such "directions" might be described by terms such as "clockwise" or "from the positive terminal to the negative terminal". To completely specify a current, you need to know its direction as well as its value.</w:t>
      </w:r>
    </w:p>
    <w:p w:rsidR="0003171F" w:rsidRPr="0003171F" w:rsidRDefault="0003171F" w:rsidP="0003171F">
      <w:pPr>
        <w:pStyle w:val="a6"/>
        <w:rPr>
          <w:color w:val="000000"/>
          <w:sz w:val="28"/>
          <w:szCs w:val="28"/>
          <w:lang w:val="en-US"/>
        </w:rPr>
      </w:pPr>
      <w:r w:rsidRPr="0003171F">
        <w:rPr>
          <w:b/>
          <w:bCs/>
          <w:color w:val="000000"/>
          <w:sz w:val="28"/>
          <w:szCs w:val="28"/>
          <w:lang w:val="en-US"/>
        </w:rPr>
        <w:t>dynamic resistance</w:t>
      </w:r>
      <w:r w:rsidRPr="0003171F">
        <w:rPr>
          <w:color w:val="000000"/>
          <w:sz w:val="28"/>
          <w:szCs w:val="28"/>
          <w:lang w:val="en-US"/>
        </w:rPr>
        <w:t>: a property of a circuit component defined in terms of potential difference (</w:t>
      </w:r>
      <w:r w:rsidRPr="0003171F">
        <w:rPr>
          <w:i/>
          <w:iCs/>
          <w:color w:val="000000"/>
          <w:sz w:val="28"/>
          <w:szCs w:val="28"/>
          <w:lang w:val="en-US"/>
        </w:rPr>
        <w:t>V</w:t>
      </w:r>
      <w:r w:rsidRPr="0003171F">
        <w:rPr>
          <w:color w:val="000000"/>
          <w:sz w:val="28"/>
          <w:szCs w:val="28"/>
          <w:lang w:val="en-US"/>
        </w:rPr>
        <w:t>) across the device and the current (</w:t>
      </w:r>
      <w:r w:rsidRPr="0003171F">
        <w:rPr>
          <w:i/>
          <w:iCs/>
          <w:color w:val="000000"/>
          <w:sz w:val="28"/>
          <w:szCs w:val="28"/>
          <w:lang w:val="en-US"/>
        </w:rPr>
        <w:t>i</w:t>
      </w:r>
      <w:r w:rsidRPr="0003171F">
        <w:rPr>
          <w:color w:val="000000"/>
          <w:sz w:val="28"/>
          <w:szCs w:val="28"/>
          <w:lang w:val="en-US"/>
        </w:rPr>
        <w:t>) through it as d</w:t>
      </w:r>
      <w:r w:rsidRPr="0003171F">
        <w:rPr>
          <w:i/>
          <w:iCs/>
          <w:color w:val="000000"/>
          <w:sz w:val="28"/>
          <w:szCs w:val="28"/>
          <w:lang w:val="en-US"/>
        </w:rPr>
        <w:t>V</w:t>
      </w:r>
      <w:r w:rsidRPr="0003171F">
        <w:rPr>
          <w:color w:val="000000"/>
          <w:sz w:val="28"/>
          <w:szCs w:val="28"/>
          <w:lang w:val="en-US"/>
        </w:rPr>
        <w:t>/d</w:t>
      </w:r>
      <w:r w:rsidRPr="0003171F">
        <w:rPr>
          <w:i/>
          <w:iCs/>
          <w:color w:val="000000"/>
          <w:sz w:val="28"/>
          <w:szCs w:val="28"/>
          <w:lang w:val="en-US"/>
        </w:rPr>
        <w:t>i</w:t>
      </w:r>
      <w:r w:rsidRPr="0003171F">
        <w:rPr>
          <w:color w:val="000000"/>
          <w:sz w:val="28"/>
          <w:szCs w:val="28"/>
          <w:lang w:val="en-US"/>
        </w:rPr>
        <w:t>. It is not the same as</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For devices which obey</w:t>
      </w:r>
      <w:r w:rsidRPr="0003171F">
        <w:rPr>
          <w:rStyle w:val="apple-converted-space"/>
          <w:rFonts w:eastAsiaTheme="majorEastAsia"/>
          <w:color w:val="000000"/>
          <w:sz w:val="28"/>
          <w:szCs w:val="28"/>
          <w:lang w:val="en-US"/>
        </w:rPr>
        <w:t> </w:t>
      </w:r>
      <w:r w:rsidRPr="0003171F">
        <w:rPr>
          <w:b/>
          <w:bCs/>
          <w:color w:val="000000"/>
          <w:sz w:val="28"/>
          <w:szCs w:val="28"/>
          <w:lang w:val="en-US"/>
        </w:rPr>
        <w:t>Ohm's law</w:t>
      </w:r>
      <w:r w:rsidRPr="0003171F">
        <w:rPr>
          <w:rStyle w:val="apple-converted-space"/>
          <w:rFonts w:eastAsiaTheme="majorEastAsia"/>
          <w:color w:val="000000"/>
          <w:sz w:val="28"/>
          <w:szCs w:val="28"/>
          <w:lang w:val="en-US"/>
        </w:rPr>
        <w:t> </w:t>
      </w:r>
      <w:r w:rsidRPr="0003171F">
        <w:rPr>
          <w:color w:val="000000"/>
          <w:sz w:val="28"/>
          <w:szCs w:val="28"/>
          <w:lang w:val="en-US"/>
        </w:rPr>
        <w:t>dynamic resistance is equal to resistance. The SI unit is the ohm, symbol Ω.</w:t>
      </w:r>
    </w:p>
    <w:p w:rsidR="0003171F" w:rsidRPr="0003171F" w:rsidRDefault="0003171F" w:rsidP="0003171F">
      <w:pPr>
        <w:pStyle w:val="a6"/>
        <w:rPr>
          <w:color w:val="000000"/>
          <w:sz w:val="28"/>
          <w:szCs w:val="28"/>
          <w:lang w:val="en-US"/>
        </w:rPr>
      </w:pPr>
      <w:r w:rsidRPr="0003171F">
        <w:rPr>
          <w:b/>
          <w:bCs/>
          <w:color w:val="000000"/>
          <w:sz w:val="28"/>
          <w:szCs w:val="28"/>
          <w:lang w:val="en-US"/>
        </w:rPr>
        <w:t>earth</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literally just that, or a connection from a circuit to the earth - also called ground. It is useful because the earth can be regarded as a good conductor, which provides a convenient path for the completion of many circuits. Connection is usually made through a wire from the circuit or apparatus to the earth; such a connection is always available through the earth pin of a standard power point. (See also</w:t>
      </w:r>
      <w:r w:rsidRPr="0003171F">
        <w:rPr>
          <w:rStyle w:val="apple-converted-space"/>
          <w:rFonts w:eastAsiaTheme="majorEastAsia"/>
          <w:color w:val="000000"/>
          <w:sz w:val="28"/>
          <w:szCs w:val="28"/>
          <w:lang w:val="en-US"/>
        </w:rPr>
        <w:t> </w:t>
      </w:r>
      <w:r w:rsidRPr="0003171F">
        <w:rPr>
          <w:b/>
          <w:bCs/>
          <w:color w:val="000000"/>
          <w:sz w:val="28"/>
          <w:szCs w:val="28"/>
          <w:lang w:val="en-US"/>
        </w:rPr>
        <w:t>earth potential</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earth potential</w:t>
      </w:r>
      <w:r w:rsidRPr="0003171F">
        <w:rPr>
          <w:color w:val="000000"/>
          <w:sz w:val="28"/>
          <w:szCs w:val="28"/>
          <w:lang w:val="en-US"/>
        </w:rPr>
        <w:t>: for all practical purposes the earth always stays at the same</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color w:val="000000"/>
          <w:sz w:val="28"/>
          <w:szCs w:val="28"/>
          <w:lang w:val="en-US"/>
        </w:rPr>
        <w:t>, so it is a convenient reference for specifying potentials, and it is conventionally assigned a potential of zero volts. For example if you see a reference to a potential (rather than a potential difference) of 100 V, that means 100 V above earth potential.</w:t>
      </w:r>
    </w:p>
    <w:p w:rsidR="0003171F" w:rsidRPr="0003171F" w:rsidRDefault="0003171F" w:rsidP="0003171F">
      <w:pPr>
        <w:pStyle w:val="a6"/>
        <w:rPr>
          <w:color w:val="000000"/>
          <w:sz w:val="28"/>
          <w:szCs w:val="28"/>
          <w:lang w:val="en-US"/>
        </w:rPr>
      </w:pPr>
      <w:r w:rsidRPr="0003171F">
        <w:rPr>
          <w:b/>
          <w:bCs/>
          <w:color w:val="000000"/>
          <w:sz w:val="28"/>
          <w:szCs w:val="28"/>
          <w:lang w:val="en-US"/>
        </w:rPr>
        <w:t>electricity</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apart from being the name of the subject,</w:t>
      </w:r>
      <w:r w:rsidRPr="0003171F">
        <w:rPr>
          <w:rStyle w:val="apple-converted-space"/>
          <w:rFonts w:eastAsiaTheme="majorEastAsia"/>
          <w:color w:val="000000"/>
          <w:sz w:val="28"/>
          <w:szCs w:val="28"/>
          <w:lang w:val="en-US"/>
        </w:rPr>
        <w:t> </w:t>
      </w:r>
      <w:r w:rsidRPr="0003171F">
        <w:rPr>
          <w:i/>
          <w:iCs/>
          <w:color w:val="000000"/>
          <w:sz w:val="28"/>
          <w:szCs w:val="28"/>
          <w:lang w:val="en-US"/>
        </w:rPr>
        <w:t>electricity</w:t>
      </w:r>
      <w:r w:rsidRPr="0003171F">
        <w:rPr>
          <w:rStyle w:val="apple-converted-space"/>
          <w:rFonts w:eastAsiaTheme="majorEastAsia"/>
          <w:color w:val="000000"/>
          <w:sz w:val="28"/>
          <w:szCs w:val="28"/>
          <w:lang w:val="en-US"/>
        </w:rPr>
        <w:t> </w:t>
      </w:r>
      <w:r w:rsidRPr="0003171F">
        <w:rPr>
          <w:color w:val="000000"/>
          <w:sz w:val="28"/>
          <w:szCs w:val="28"/>
          <w:lang w:val="en-US"/>
        </w:rPr>
        <w:t>does not have a well-defined technical meaning. How, then, should we translate common usages of the term? To 'generate electricity' usually means to create</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but when you 'buy electricity' you pay for energy. Some people say that</w:t>
      </w:r>
      <w:r w:rsidRPr="0003171F">
        <w:rPr>
          <w:rStyle w:val="apple-converted-space"/>
          <w:rFonts w:eastAsiaTheme="majorEastAsia"/>
          <w:color w:val="000000"/>
          <w:sz w:val="28"/>
          <w:szCs w:val="28"/>
          <w:lang w:val="en-US"/>
        </w:rPr>
        <w:t> </w:t>
      </w:r>
      <w:r w:rsidRPr="0003171F">
        <w:rPr>
          <w:i/>
          <w:iCs/>
          <w:color w:val="000000"/>
          <w:sz w:val="28"/>
          <w:szCs w:val="28"/>
          <w:lang w:val="en-US"/>
        </w:rPr>
        <w:t>electricity</w:t>
      </w:r>
      <w:r w:rsidRPr="0003171F">
        <w:rPr>
          <w:color w:val="000000"/>
          <w:sz w:val="28"/>
          <w:szCs w:val="28"/>
          <w:lang w:val="en-US"/>
        </w:rPr>
        <w:t>means</w:t>
      </w:r>
      <w:r w:rsidRPr="0003171F">
        <w:rPr>
          <w:rStyle w:val="apple-converted-space"/>
          <w:rFonts w:eastAsiaTheme="majorEastAsia"/>
          <w:color w:val="000000"/>
          <w:sz w:val="28"/>
          <w:szCs w:val="28"/>
          <w:lang w:val="en-US"/>
        </w:rPr>
        <w:t> </w:t>
      </w:r>
      <w:r w:rsidRPr="0003171F">
        <w:rPr>
          <w:i/>
          <w:iCs/>
          <w:color w:val="000000"/>
          <w:sz w:val="28"/>
          <w:szCs w:val="28"/>
          <w:lang w:val="en-US"/>
        </w:rPr>
        <w:t>charge</w:t>
      </w:r>
      <w:r w:rsidRPr="0003171F">
        <w:rPr>
          <w:color w:val="000000"/>
          <w:sz w:val="28"/>
          <w:szCs w:val="28"/>
          <w:lang w:val="en-US"/>
        </w:rPr>
        <w:t>, but if you mean</w:t>
      </w:r>
      <w:r w:rsidRPr="0003171F">
        <w:rPr>
          <w:rStyle w:val="apple-converted-space"/>
          <w:rFonts w:eastAsiaTheme="majorEastAsia"/>
          <w:color w:val="000000"/>
          <w:sz w:val="28"/>
          <w:szCs w:val="28"/>
          <w:lang w:val="en-US"/>
        </w:rPr>
        <w:t> </w:t>
      </w:r>
      <w:r w:rsidRPr="0003171F">
        <w:rPr>
          <w:i/>
          <w:iCs/>
          <w:color w:val="000000"/>
          <w:sz w:val="28"/>
          <w:szCs w:val="28"/>
          <w:lang w:val="en-US"/>
        </w:rPr>
        <w:t>charge,</w:t>
      </w:r>
      <w:r w:rsidRPr="0003171F">
        <w:rPr>
          <w:rStyle w:val="apple-converted-space"/>
          <w:rFonts w:eastAsiaTheme="majorEastAsia"/>
          <w:color w:val="000000"/>
          <w:sz w:val="28"/>
          <w:szCs w:val="28"/>
          <w:lang w:val="en-US"/>
        </w:rPr>
        <w:t> </w:t>
      </w:r>
      <w:r w:rsidRPr="0003171F">
        <w:rPr>
          <w:color w:val="000000"/>
          <w:sz w:val="28"/>
          <w:szCs w:val="28"/>
          <w:lang w:val="en-US"/>
        </w:rPr>
        <w:t>it's probably better to say</w:t>
      </w:r>
      <w:r w:rsidRPr="0003171F">
        <w:rPr>
          <w:rStyle w:val="apple-converted-space"/>
          <w:rFonts w:eastAsiaTheme="majorEastAsia"/>
          <w:color w:val="000000"/>
          <w:sz w:val="28"/>
          <w:szCs w:val="28"/>
          <w:lang w:val="en-US"/>
        </w:rPr>
        <w:t> </w:t>
      </w:r>
      <w:r w:rsidRPr="0003171F">
        <w:rPr>
          <w:i/>
          <w:iCs/>
          <w:color w:val="000000"/>
          <w:sz w:val="28"/>
          <w:szCs w:val="28"/>
          <w:lang w:val="en-US"/>
        </w:rPr>
        <w:t>charge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electrochemical cell</w:t>
      </w:r>
      <w:r w:rsidRPr="0003171F">
        <w:rPr>
          <w:color w:val="000000"/>
          <w:sz w:val="28"/>
          <w:szCs w:val="28"/>
          <w:lang w:val="en-US"/>
        </w:rPr>
        <w:t>: a device for producing</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from chemical reactions within the cell. Also known colloquially as a battery. When the cell is connected into a suitable circuit it produces a current and delivers energy. In some cells the chemical reactions can be reversed by using another, stronger, source of emf to drive current backwards through the cell and put energy back. (See</w:t>
      </w:r>
      <w:r w:rsidRPr="0003171F">
        <w:rPr>
          <w:rStyle w:val="apple-converted-space"/>
          <w:rFonts w:eastAsiaTheme="majorEastAsia"/>
          <w:color w:val="000000"/>
          <w:sz w:val="28"/>
          <w:szCs w:val="28"/>
          <w:lang w:val="en-US"/>
        </w:rPr>
        <w:t> </w:t>
      </w:r>
      <w:r w:rsidRPr="0003171F">
        <w:rPr>
          <w:b/>
          <w:bCs/>
          <w:color w:val="000000"/>
          <w:sz w:val="28"/>
          <w:szCs w:val="28"/>
          <w:lang w:val="en-US"/>
        </w:rPr>
        <w:t>charging</w:t>
      </w:r>
      <w:r w:rsidRPr="0003171F">
        <w:rPr>
          <w:color w:val="000000"/>
          <w:sz w:val="28"/>
          <w:szCs w:val="28"/>
          <w:lang w:val="en-US"/>
        </w:rPr>
        <w:t>.) An example of such a reversible battery is the 12 V car battery which consists of six 2 V lead-acid cells.</w:t>
      </w:r>
    </w:p>
    <w:p w:rsidR="0003171F" w:rsidRPr="0003171F" w:rsidRDefault="0003171F" w:rsidP="0003171F">
      <w:pPr>
        <w:pStyle w:val="a6"/>
        <w:rPr>
          <w:color w:val="000000"/>
          <w:sz w:val="28"/>
          <w:szCs w:val="28"/>
          <w:lang w:val="en-US"/>
        </w:rPr>
      </w:pPr>
      <w:r w:rsidRPr="0003171F">
        <w:rPr>
          <w:b/>
          <w:bCs/>
          <w:color w:val="000000"/>
          <w:sz w:val="28"/>
          <w:szCs w:val="28"/>
          <w:lang w:val="en-US"/>
        </w:rPr>
        <w:t>electromagnetic field</w:t>
      </w:r>
      <w:r w:rsidRPr="0003171F">
        <w:rPr>
          <w:color w:val="000000"/>
          <w:sz w:val="28"/>
          <w:szCs w:val="28"/>
          <w:lang w:val="en-US"/>
        </w:rPr>
        <w:t>: an</w:t>
      </w:r>
      <w:r w:rsidRPr="0003171F">
        <w:rPr>
          <w:rStyle w:val="apple-converted-space"/>
          <w:rFonts w:eastAsiaTheme="majorEastAsia"/>
          <w:color w:val="000000"/>
          <w:sz w:val="28"/>
          <w:szCs w:val="28"/>
          <w:lang w:val="en-US"/>
        </w:rPr>
        <w:t> </w:t>
      </w:r>
      <w:r w:rsidRPr="0003171F">
        <w:rPr>
          <w:b/>
          <w:bCs/>
          <w:color w:val="000000"/>
          <w:sz w:val="28"/>
          <w:szCs w:val="28"/>
          <w:lang w:val="en-US"/>
        </w:rPr>
        <w:t>electric field</w:t>
      </w:r>
      <w:r w:rsidRPr="0003171F">
        <w:rPr>
          <w:rStyle w:val="apple-converted-space"/>
          <w:rFonts w:eastAsiaTheme="majorEastAsia"/>
          <w:color w:val="000000"/>
          <w:sz w:val="28"/>
          <w:szCs w:val="28"/>
          <w:lang w:val="en-US"/>
        </w:rPr>
        <w:t> </w:t>
      </w:r>
      <w:r w:rsidRPr="0003171F">
        <w:rPr>
          <w:color w:val="000000"/>
          <w:sz w:val="28"/>
          <w:szCs w:val="28"/>
          <w:lang w:val="en-US"/>
        </w:rPr>
        <w:t>and a</w:t>
      </w:r>
      <w:r w:rsidRPr="0003171F">
        <w:rPr>
          <w:rStyle w:val="apple-converted-space"/>
          <w:rFonts w:eastAsiaTheme="majorEastAsia"/>
          <w:color w:val="000000"/>
          <w:sz w:val="28"/>
          <w:szCs w:val="28"/>
          <w:lang w:val="en-US"/>
        </w:rPr>
        <w:t> </w:t>
      </w:r>
      <w:r w:rsidRPr="0003171F">
        <w:rPr>
          <w:b/>
          <w:bCs/>
          <w:color w:val="000000"/>
          <w:sz w:val="28"/>
          <w:szCs w:val="28"/>
          <w:lang w:val="en-US"/>
        </w:rPr>
        <w:t>magnetic field</w:t>
      </w:r>
      <w:r w:rsidRPr="0003171F">
        <w:rPr>
          <w:rStyle w:val="apple-converted-space"/>
          <w:rFonts w:eastAsiaTheme="majorEastAsia"/>
          <w:color w:val="000000"/>
          <w:sz w:val="28"/>
          <w:szCs w:val="28"/>
          <w:lang w:val="en-US"/>
        </w:rPr>
        <w:t> </w:t>
      </w:r>
      <w:r w:rsidRPr="0003171F">
        <w:rPr>
          <w:color w:val="000000"/>
          <w:sz w:val="28"/>
          <w:szCs w:val="28"/>
          <w:lang w:val="en-US"/>
        </w:rPr>
        <w:t xml:space="preserve">together. Since electric and magnetic fields are intimately linked to one another it makes sense to have a name which </w:t>
      </w:r>
      <w:r w:rsidRPr="0003171F">
        <w:rPr>
          <w:color w:val="000000"/>
          <w:sz w:val="28"/>
          <w:szCs w:val="28"/>
          <w:lang w:val="en-US"/>
        </w:rPr>
        <w:lastRenderedPageBreak/>
        <w:t>indicates both together. Electromagnetic waves, including light, consist of electromagnetic fields.</w:t>
      </w:r>
    </w:p>
    <w:p w:rsidR="0003171F" w:rsidRPr="0003171F" w:rsidRDefault="0003171F" w:rsidP="0003171F">
      <w:pPr>
        <w:pStyle w:val="a6"/>
        <w:rPr>
          <w:color w:val="000000"/>
          <w:sz w:val="28"/>
          <w:szCs w:val="28"/>
          <w:lang w:val="en-US"/>
        </w:rPr>
      </w:pPr>
      <w:r w:rsidRPr="0003171F">
        <w:rPr>
          <w:b/>
          <w:bCs/>
          <w:color w:val="000000"/>
          <w:sz w:val="28"/>
          <w:szCs w:val="28"/>
          <w:lang w:val="en-US"/>
        </w:rPr>
        <w:t>electromagnetic induction:</w:t>
      </w:r>
      <w:r w:rsidRPr="0003171F">
        <w:rPr>
          <w:rStyle w:val="apple-converted-space"/>
          <w:rFonts w:eastAsiaTheme="majorEastAsia"/>
          <w:b/>
          <w:bCs/>
          <w:color w:val="000000"/>
          <w:sz w:val="28"/>
          <w:szCs w:val="28"/>
          <w:lang w:val="en-US"/>
        </w:rPr>
        <w:t> </w:t>
      </w:r>
      <w:r w:rsidRPr="0003171F">
        <w:rPr>
          <w:color w:val="000000"/>
          <w:sz w:val="28"/>
          <w:szCs w:val="28"/>
          <w:lang w:val="en-US"/>
        </w:rPr>
        <w:t>a process in which an</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is created either by moving a conductor through a region containing a magnetic field, or by having a magnetic field which changes with time. It is the process used to produce "electricity" (electrical energy) in power generators.</w:t>
      </w:r>
    </w:p>
    <w:p w:rsidR="0003171F" w:rsidRPr="0003171F" w:rsidRDefault="0003171F" w:rsidP="0003171F">
      <w:pPr>
        <w:pStyle w:val="a6"/>
        <w:rPr>
          <w:color w:val="000000"/>
          <w:sz w:val="28"/>
          <w:szCs w:val="28"/>
          <w:lang w:val="en-US"/>
        </w:rPr>
      </w:pPr>
      <w:r w:rsidRPr="0003171F">
        <w:rPr>
          <w:b/>
          <w:bCs/>
          <w:color w:val="000000"/>
          <w:sz w:val="28"/>
          <w:szCs w:val="28"/>
          <w:lang w:val="en-US"/>
        </w:rPr>
        <w:t>electric field</w:t>
      </w:r>
      <w:r w:rsidRPr="0003171F">
        <w:rPr>
          <w:color w:val="000000"/>
          <w:sz w:val="28"/>
          <w:szCs w:val="28"/>
          <w:lang w:val="en-US"/>
        </w:rPr>
        <w:t>: a physical quantity which has a definite value at each point in space and which determines amongst other things, the electrical force that would be experienced by a charged particle at each point. We think of the field as existing in space even though there may be no particle there to experience the force. Electric field is produced in two ways. (1) An electric field exists in the space surrounding any charged particle. (2) An electric field is created by a magnetic field which varies with time. The SI unit of electric field is the volt per metre, symbol V.m-1. See also</w:t>
      </w:r>
      <w:r w:rsidRPr="0003171F">
        <w:rPr>
          <w:rStyle w:val="apple-converted-space"/>
          <w:rFonts w:eastAsiaTheme="majorEastAsia"/>
          <w:color w:val="000000"/>
          <w:sz w:val="28"/>
          <w:szCs w:val="28"/>
          <w:lang w:val="en-US"/>
        </w:rPr>
        <w:t> </w:t>
      </w:r>
      <w:r w:rsidRPr="0003171F">
        <w:rPr>
          <w:b/>
          <w:bCs/>
          <w:color w:val="000000"/>
          <w:sz w:val="28"/>
          <w:szCs w:val="28"/>
          <w:lang w:val="en-US"/>
        </w:rPr>
        <w:t>field</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electron</w:t>
      </w:r>
      <w:r w:rsidRPr="0003171F">
        <w:rPr>
          <w:color w:val="000000"/>
          <w:sz w:val="28"/>
          <w:szCs w:val="28"/>
          <w:lang w:val="en-US"/>
        </w:rPr>
        <w:t>: type of fundamental particle which carries the smallest possible magnitude of a free charge. The electron's charge is written symbolised as -</w:t>
      </w:r>
      <w:r w:rsidRPr="0003171F">
        <w:rPr>
          <w:i/>
          <w:iCs/>
          <w:color w:val="000000"/>
          <w:sz w:val="28"/>
          <w:szCs w:val="28"/>
          <w:lang w:val="en-US"/>
        </w:rPr>
        <w:t>e</w:t>
      </w:r>
      <w:r w:rsidRPr="0003171F">
        <w:rPr>
          <w:color w:val="000000"/>
          <w:sz w:val="28"/>
          <w:szCs w:val="28"/>
          <w:lang w:val="en-US"/>
        </w:rPr>
        <w:t>. The symbol</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rStyle w:val="apple-converted-space"/>
          <w:rFonts w:eastAsiaTheme="majorEastAsia"/>
          <w:color w:val="000000"/>
          <w:sz w:val="28"/>
          <w:szCs w:val="28"/>
          <w:lang w:val="en-US"/>
        </w:rPr>
        <w:t> </w:t>
      </w:r>
      <w:r w:rsidRPr="0003171F">
        <w:rPr>
          <w:color w:val="000000"/>
          <w:sz w:val="28"/>
          <w:szCs w:val="28"/>
          <w:lang w:val="en-US"/>
        </w:rPr>
        <w:t>represents the value of the fundamental charge:</w:t>
      </w:r>
      <w:r w:rsidRPr="0003171F">
        <w:rPr>
          <w:rStyle w:val="apple-converted-space"/>
          <w:rFonts w:eastAsiaTheme="majorEastAsia"/>
          <w:i/>
          <w:iCs/>
          <w:color w:val="000000"/>
          <w:sz w:val="28"/>
          <w:szCs w:val="28"/>
          <w:lang w:val="en-US"/>
        </w:rPr>
        <w:t> </w:t>
      </w:r>
      <w:r w:rsidRPr="0003171F">
        <w:rPr>
          <w:i/>
          <w:iCs/>
          <w:color w:val="000000"/>
          <w:sz w:val="28"/>
          <w:szCs w:val="28"/>
          <w:lang w:val="en-US"/>
        </w:rPr>
        <w:t>e</w:t>
      </w:r>
      <w:r w:rsidRPr="0003171F">
        <w:rPr>
          <w:rStyle w:val="apple-converted-space"/>
          <w:rFonts w:eastAsiaTheme="majorEastAsia"/>
          <w:i/>
          <w:iCs/>
          <w:color w:val="000000"/>
          <w:sz w:val="28"/>
          <w:szCs w:val="28"/>
          <w:lang w:val="en-US"/>
        </w:rPr>
        <w:t> </w:t>
      </w:r>
      <w:r w:rsidRPr="0003171F">
        <w:rPr>
          <w:color w:val="000000"/>
          <w:sz w:val="28"/>
          <w:szCs w:val="28"/>
          <w:lang w:val="en-US"/>
        </w:rPr>
        <w:t>= 1.60 </w:t>
      </w:r>
      <w:r w:rsidRPr="00C34F2E">
        <w:rPr>
          <w:color w:val="000000"/>
          <w:sz w:val="28"/>
          <w:szCs w:val="28"/>
          <w:lang w:val="en-US"/>
        </w:rPr>
        <w:t>¥</w:t>
      </w:r>
      <w:r w:rsidRPr="0003171F">
        <w:rPr>
          <w:color w:val="000000"/>
          <w:sz w:val="28"/>
          <w:szCs w:val="28"/>
          <w:lang w:val="en-US"/>
        </w:rPr>
        <w:t> 10-19 C. Electrons are constituents of all atoms and are the charged particles which carry the current in a metallic wire.</w:t>
      </w:r>
    </w:p>
    <w:p w:rsidR="0003171F" w:rsidRPr="0003171F" w:rsidRDefault="0003171F" w:rsidP="0003171F">
      <w:pPr>
        <w:pStyle w:val="a6"/>
        <w:rPr>
          <w:color w:val="000000"/>
          <w:sz w:val="28"/>
          <w:szCs w:val="28"/>
          <w:lang w:val="en-US"/>
        </w:rPr>
      </w:pPr>
      <w:r w:rsidRPr="0003171F">
        <w:rPr>
          <w:b/>
          <w:bCs/>
          <w:color w:val="000000"/>
          <w:sz w:val="28"/>
          <w:szCs w:val="28"/>
          <w:lang w:val="en-US"/>
        </w:rPr>
        <w:t>emf</w:t>
      </w:r>
      <w:r w:rsidRPr="0003171F">
        <w:rPr>
          <w:color w:val="000000"/>
          <w:sz w:val="28"/>
          <w:szCs w:val="28"/>
          <w:lang w:val="en-US"/>
        </w:rPr>
        <w:t>: (pronounced "ee em eff") a physical quantity which describes the ability of an electrical source to deliver energy. You can also think of it as the property of the source which creates current in a circuit. Derived from the nineteenth century term "</w:t>
      </w:r>
      <w:r w:rsidRPr="0003171F">
        <w:rPr>
          <w:b/>
          <w:bCs/>
          <w:color w:val="000000"/>
          <w:sz w:val="28"/>
          <w:szCs w:val="28"/>
          <w:lang w:val="en-US"/>
        </w:rPr>
        <w:t>e</w:t>
      </w:r>
      <w:r w:rsidRPr="0003171F">
        <w:rPr>
          <w:color w:val="000000"/>
          <w:sz w:val="28"/>
          <w:szCs w:val="28"/>
          <w:lang w:val="en-US"/>
        </w:rPr>
        <w:t>lectro</w:t>
      </w:r>
      <w:r w:rsidRPr="0003171F">
        <w:rPr>
          <w:b/>
          <w:bCs/>
          <w:color w:val="000000"/>
          <w:sz w:val="28"/>
          <w:szCs w:val="28"/>
          <w:lang w:val="en-US"/>
        </w:rPr>
        <w:t>m</w:t>
      </w:r>
      <w:r w:rsidRPr="0003171F">
        <w:rPr>
          <w:color w:val="000000"/>
          <w:sz w:val="28"/>
          <w:szCs w:val="28"/>
          <w:lang w:val="en-US"/>
        </w:rPr>
        <w:t>otive</w:t>
      </w:r>
      <w:r w:rsidRPr="0003171F">
        <w:rPr>
          <w:rStyle w:val="apple-converted-space"/>
          <w:rFonts w:eastAsiaTheme="majorEastAsia"/>
          <w:color w:val="000000"/>
          <w:sz w:val="28"/>
          <w:szCs w:val="28"/>
          <w:lang w:val="en-US"/>
        </w:rPr>
        <w:t> </w:t>
      </w:r>
      <w:r w:rsidRPr="0003171F">
        <w:rPr>
          <w:b/>
          <w:bCs/>
          <w:color w:val="000000"/>
          <w:sz w:val="28"/>
          <w:szCs w:val="28"/>
          <w:lang w:val="en-US"/>
        </w:rPr>
        <w:t>f</w:t>
      </w:r>
      <w:r w:rsidRPr="0003171F">
        <w:rPr>
          <w:color w:val="000000"/>
          <w:sz w:val="28"/>
          <w:szCs w:val="28"/>
          <w:lang w:val="en-US"/>
        </w:rPr>
        <w:t>orce" which is ok (pronounced "okay") as far as the electromotive bit goes, but it is not a force as we define force now. The emf of a battery is responsible for producing a potential difference between the battery's terminals. If the battery is not connected to anything else, that potential difference is equal to the emf. The SI unit is the volt, symbol V. [Not to be confused with</w:t>
      </w:r>
      <w:r w:rsidRPr="0003171F">
        <w:rPr>
          <w:rStyle w:val="apple-converted-space"/>
          <w:rFonts w:eastAsiaTheme="majorEastAsia"/>
          <w:color w:val="000000"/>
          <w:sz w:val="28"/>
          <w:szCs w:val="28"/>
          <w:lang w:val="en-US"/>
        </w:rPr>
        <w:t> </w:t>
      </w:r>
      <w:r w:rsidRPr="0003171F">
        <w:rPr>
          <w:b/>
          <w:bCs/>
          <w:color w:val="000000"/>
          <w:sz w:val="28"/>
          <w:szCs w:val="28"/>
          <w:u w:val="single"/>
          <w:lang w:val="en-US"/>
        </w:rPr>
        <w:t>e</w:t>
      </w:r>
      <w:r w:rsidRPr="0003171F">
        <w:rPr>
          <w:b/>
          <w:bCs/>
          <w:color w:val="000000"/>
          <w:sz w:val="28"/>
          <w:szCs w:val="28"/>
          <w:lang w:val="en-US"/>
        </w:rPr>
        <w:t>lectro</w:t>
      </w:r>
      <w:r w:rsidRPr="0003171F">
        <w:rPr>
          <w:b/>
          <w:bCs/>
          <w:color w:val="000000"/>
          <w:sz w:val="28"/>
          <w:szCs w:val="28"/>
          <w:u w:val="single"/>
          <w:lang w:val="en-US"/>
        </w:rPr>
        <w:t>m</w:t>
      </w:r>
      <w:r w:rsidRPr="0003171F">
        <w:rPr>
          <w:b/>
          <w:bCs/>
          <w:color w:val="000000"/>
          <w:sz w:val="28"/>
          <w:szCs w:val="28"/>
          <w:lang w:val="en-US"/>
        </w:rPr>
        <w:t>agnetic</w:t>
      </w:r>
      <w:r w:rsidRPr="0003171F">
        <w:rPr>
          <w:rStyle w:val="apple-converted-space"/>
          <w:rFonts w:eastAsiaTheme="majorEastAsia"/>
          <w:b/>
          <w:bCs/>
          <w:color w:val="000000"/>
          <w:sz w:val="28"/>
          <w:szCs w:val="28"/>
          <w:lang w:val="en-US"/>
        </w:rPr>
        <w:t> </w:t>
      </w:r>
      <w:r w:rsidRPr="0003171F">
        <w:rPr>
          <w:b/>
          <w:bCs/>
          <w:color w:val="000000"/>
          <w:sz w:val="28"/>
          <w:szCs w:val="28"/>
          <w:u w:val="single"/>
          <w:lang w:val="en-US"/>
        </w:rPr>
        <w:t>f</w:t>
      </w:r>
      <w:r w:rsidRPr="0003171F">
        <w:rPr>
          <w:b/>
          <w:bCs/>
          <w:color w:val="000000"/>
          <w:sz w:val="28"/>
          <w:szCs w:val="28"/>
          <w:lang w:val="en-US"/>
        </w:rPr>
        <w:t>ield</w:t>
      </w:r>
      <w:r w:rsidRPr="0003171F">
        <w:rPr>
          <w:rStyle w:val="apple-converted-space"/>
          <w:rFonts w:eastAsiaTheme="majorEastAsia"/>
          <w:color w:val="000000"/>
          <w:sz w:val="28"/>
          <w:szCs w:val="28"/>
          <w:lang w:val="en-US"/>
        </w:rPr>
        <w:t> </w:t>
      </w:r>
      <w:r w:rsidRPr="0003171F">
        <w:rPr>
          <w:color w:val="000000"/>
          <w:sz w:val="28"/>
          <w:szCs w:val="28"/>
          <w:lang w:val="en-US"/>
        </w:rPr>
        <w:t>which the popular press sometimes refers to as EMF.]</w:t>
      </w:r>
    </w:p>
    <w:p w:rsidR="0003171F" w:rsidRPr="0003171F" w:rsidRDefault="0003171F" w:rsidP="0003171F">
      <w:pPr>
        <w:pStyle w:val="a6"/>
        <w:rPr>
          <w:color w:val="000000"/>
          <w:sz w:val="28"/>
          <w:szCs w:val="28"/>
          <w:lang w:val="en-US"/>
        </w:rPr>
      </w:pPr>
      <w:r w:rsidRPr="0003171F">
        <w:rPr>
          <w:b/>
          <w:bCs/>
          <w:color w:val="000000"/>
          <w:sz w:val="28"/>
          <w:szCs w:val="28"/>
          <w:lang w:val="en-US"/>
        </w:rPr>
        <w:t>energy</w:t>
      </w:r>
      <w:r w:rsidRPr="0003171F">
        <w:rPr>
          <w:color w:val="000000"/>
          <w:sz w:val="28"/>
          <w:szCs w:val="28"/>
          <w:lang w:val="en-US"/>
        </w:rPr>
        <w:t>: can't be easily defined. It is a physical quantity which, if you do the calculations correctly, always gives the same total energy for the whole universe. Its meaning is best learned through many examples, the same way that we learn normal language. It can be misleading to think of energy as a kind of substance - it is more subtle than that. Energy is what you are asked to pay for when you get your electricity bill. The SI unit of energy is the joule, symbol J.</w:t>
      </w:r>
    </w:p>
    <w:p w:rsidR="0003171F" w:rsidRPr="0003171F" w:rsidRDefault="0003171F" w:rsidP="0003171F">
      <w:pPr>
        <w:pStyle w:val="a6"/>
        <w:rPr>
          <w:color w:val="000000"/>
          <w:sz w:val="28"/>
          <w:szCs w:val="28"/>
          <w:lang w:val="en-US"/>
        </w:rPr>
      </w:pPr>
      <w:r w:rsidRPr="0003171F">
        <w:rPr>
          <w:b/>
          <w:bCs/>
          <w:color w:val="000000"/>
          <w:sz w:val="28"/>
          <w:szCs w:val="28"/>
          <w:lang w:val="en-US"/>
        </w:rPr>
        <w:t>farad</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the SI unit of capacitance, named after Michael</w:t>
      </w:r>
      <w:r w:rsidRPr="0003171F">
        <w:rPr>
          <w:rStyle w:val="apple-converted-space"/>
          <w:rFonts w:eastAsiaTheme="majorEastAsia"/>
          <w:b/>
          <w:bCs/>
          <w:color w:val="000000"/>
          <w:sz w:val="28"/>
          <w:szCs w:val="28"/>
          <w:lang w:val="en-US"/>
        </w:rPr>
        <w:t> </w:t>
      </w:r>
      <w:r w:rsidRPr="0003171F">
        <w:rPr>
          <w:b/>
          <w:bCs/>
          <w:color w:val="000000"/>
          <w:sz w:val="28"/>
          <w:szCs w:val="28"/>
          <w:lang w:val="en-US"/>
        </w:rPr>
        <w:t>Faraday</w:t>
      </w:r>
      <w:r w:rsidRPr="0003171F">
        <w:rPr>
          <w:color w:val="000000"/>
          <w:sz w:val="28"/>
          <w:szCs w:val="28"/>
          <w:lang w:val="en-US"/>
        </w:rPr>
        <w:t>, symbol F. One farad is a very large capacitance; values of capacitors used in typical circuits are in the microfarad range (micro = one millionth).</w:t>
      </w:r>
    </w:p>
    <w:p w:rsidR="0003171F" w:rsidRPr="0003171F" w:rsidRDefault="0003171F" w:rsidP="0003171F">
      <w:pPr>
        <w:pStyle w:val="a6"/>
        <w:rPr>
          <w:color w:val="000000"/>
          <w:sz w:val="28"/>
          <w:szCs w:val="28"/>
          <w:lang w:val="en-US"/>
        </w:rPr>
      </w:pPr>
      <w:r w:rsidRPr="0003171F">
        <w:rPr>
          <w:b/>
          <w:bCs/>
          <w:color w:val="000000"/>
          <w:sz w:val="28"/>
          <w:szCs w:val="28"/>
          <w:lang w:val="en-US"/>
        </w:rPr>
        <w:t>faraday</w:t>
      </w:r>
      <w:r w:rsidRPr="0003171F">
        <w:rPr>
          <w:color w:val="000000"/>
          <w:sz w:val="28"/>
          <w:szCs w:val="28"/>
          <w:lang w:val="en-US"/>
        </w:rPr>
        <w:t>: an outmoded unit of charge, which we would now define as the charge of a mole of protons, 96 406 coulombs</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Faraday, Michael</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(1791 - 1867) pioneer researcher in electricity and regarded as one of the all-time greats of physics. He studied electric circuits and electrolysis, and he discovered (contemporaneously with Henry and Lenz)</w:t>
      </w:r>
      <w:r w:rsidRPr="0003171F">
        <w:rPr>
          <w:rStyle w:val="apple-converted-space"/>
          <w:rFonts w:eastAsiaTheme="majorEastAsia"/>
          <w:color w:val="000000"/>
          <w:sz w:val="28"/>
          <w:szCs w:val="28"/>
          <w:lang w:val="en-US"/>
        </w:rPr>
        <w:t> </w:t>
      </w:r>
      <w:r w:rsidRPr="0003171F">
        <w:rPr>
          <w:b/>
          <w:bCs/>
          <w:color w:val="000000"/>
          <w:sz w:val="28"/>
          <w:szCs w:val="28"/>
          <w:lang w:val="en-US"/>
        </w:rPr>
        <w:t>electromagnetic induction</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field:</w:t>
      </w:r>
      <w:r w:rsidRPr="0003171F">
        <w:rPr>
          <w:rStyle w:val="apple-converted-space"/>
          <w:rFonts w:eastAsiaTheme="majorEastAsia"/>
          <w:b/>
          <w:bCs/>
          <w:color w:val="000000"/>
          <w:sz w:val="28"/>
          <w:szCs w:val="28"/>
          <w:lang w:val="en-US"/>
        </w:rPr>
        <w:t> </w:t>
      </w:r>
      <w:r w:rsidRPr="0003171F">
        <w:rPr>
          <w:color w:val="000000"/>
          <w:sz w:val="28"/>
          <w:szCs w:val="28"/>
          <w:lang w:val="en-US"/>
        </w:rPr>
        <w:t>any physical quantity which has a definite value at each point throughout some region of space. The value at each point could be either a scalar (scalar field) or a vector (vector field) whose value consists of both a magnitude and a direction. An example of a scalar field is the temperature of the ocean which varies from place to place. The most familiar vector field is probably Earth's gravitational field which at places near Earth's surface at sea level has a value of about 9.8 N.kg-1</w:t>
      </w:r>
      <w:r w:rsidRPr="0003171F">
        <w:rPr>
          <w:rStyle w:val="apple-converted-space"/>
          <w:rFonts w:eastAsiaTheme="majorEastAsia"/>
          <w:color w:val="000000"/>
          <w:sz w:val="28"/>
          <w:szCs w:val="28"/>
          <w:lang w:val="en-US"/>
        </w:rPr>
        <w:t> </w:t>
      </w:r>
      <w:r w:rsidRPr="0003171F">
        <w:rPr>
          <w:color w:val="000000"/>
          <w:sz w:val="28"/>
          <w:szCs w:val="28"/>
          <w:lang w:val="en-US"/>
        </w:rPr>
        <w:t>vertically down and is responsible for the familiar free-fall acceleration of 9.8 m.s</w:t>
      </w:r>
      <w:r w:rsidRPr="0003171F">
        <w:rPr>
          <w:color w:val="000000"/>
          <w:sz w:val="28"/>
          <w:szCs w:val="28"/>
          <w:vertAlign w:val="superscript"/>
          <w:lang w:val="en-US"/>
        </w:rPr>
        <w:t>-2</w:t>
      </w:r>
      <w:r w:rsidRPr="0003171F">
        <w:rPr>
          <w:color w:val="000000"/>
          <w:sz w:val="28"/>
          <w:szCs w:val="28"/>
          <w:lang w:val="en-US"/>
        </w:rPr>
        <w:t>. The main electrical examples are</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rStyle w:val="apple-converted-space"/>
          <w:rFonts w:eastAsiaTheme="majorEastAsia"/>
          <w:color w:val="000000"/>
          <w:sz w:val="28"/>
          <w:szCs w:val="28"/>
          <w:lang w:val="en-US"/>
        </w:rPr>
        <w:t> </w:t>
      </w:r>
      <w:r w:rsidRPr="0003171F">
        <w:rPr>
          <w:color w:val="000000"/>
          <w:sz w:val="28"/>
          <w:szCs w:val="28"/>
          <w:lang w:val="en-US"/>
        </w:rPr>
        <w:t>(a scalar field)</w:t>
      </w:r>
      <w:r w:rsidRPr="0003171F">
        <w:rPr>
          <w:rStyle w:val="apple-converted-space"/>
          <w:rFonts w:eastAsiaTheme="majorEastAsia"/>
          <w:color w:val="000000"/>
          <w:sz w:val="28"/>
          <w:szCs w:val="28"/>
          <w:lang w:val="en-US"/>
        </w:rPr>
        <w:t> </w:t>
      </w:r>
      <w:r w:rsidRPr="0003171F">
        <w:rPr>
          <w:b/>
          <w:bCs/>
          <w:color w:val="000000"/>
          <w:sz w:val="28"/>
          <w:szCs w:val="28"/>
          <w:lang w:val="en-US"/>
        </w:rPr>
        <w:t>electric field</w:t>
      </w:r>
      <w:r w:rsidRPr="0003171F">
        <w:rPr>
          <w:rStyle w:val="apple-converted-space"/>
          <w:rFonts w:eastAsiaTheme="majorEastAsia"/>
          <w:b/>
          <w:bCs/>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b/>
          <w:bCs/>
          <w:color w:val="000000"/>
          <w:sz w:val="28"/>
          <w:szCs w:val="28"/>
          <w:lang w:val="en-US"/>
        </w:rPr>
        <w:t>magnetic field</w:t>
      </w:r>
      <w:r w:rsidRPr="0003171F">
        <w:rPr>
          <w:rStyle w:val="apple-converted-space"/>
          <w:rFonts w:eastAsiaTheme="majorEastAsia"/>
          <w:color w:val="000000"/>
          <w:sz w:val="28"/>
          <w:szCs w:val="28"/>
          <w:lang w:val="en-US"/>
        </w:rPr>
        <w:t> </w:t>
      </w:r>
      <w:r w:rsidRPr="0003171F">
        <w:rPr>
          <w:color w:val="000000"/>
          <w:sz w:val="28"/>
          <w:szCs w:val="28"/>
          <w:lang w:val="en-US"/>
        </w:rPr>
        <w:t>(both vector fields).</w:t>
      </w:r>
    </w:p>
    <w:p w:rsidR="0003171F" w:rsidRPr="0003171F" w:rsidRDefault="0003171F" w:rsidP="0003171F">
      <w:pPr>
        <w:pStyle w:val="a6"/>
        <w:rPr>
          <w:color w:val="000000"/>
          <w:sz w:val="28"/>
          <w:szCs w:val="28"/>
          <w:lang w:val="en-US"/>
        </w:rPr>
      </w:pPr>
      <w:r w:rsidRPr="0003171F">
        <w:rPr>
          <w:b/>
          <w:bCs/>
          <w:color w:val="000000"/>
          <w:sz w:val="28"/>
          <w:szCs w:val="28"/>
          <w:lang w:val="en-US"/>
        </w:rPr>
        <w:t>frequency</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the repetition rate for any process or phenomenon that repeats itself exactly; it is the number of cycles divided by the total time interval taken. It is also equal to the reciprocal of the</w:t>
      </w:r>
      <w:r w:rsidRPr="0003171F">
        <w:rPr>
          <w:rStyle w:val="apple-converted-space"/>
          <w:rFonts w:eastAsiaTheme="majorEastAsia"/>
          <w:color w:val="000000"/>
          <w:sz w:val="28"/>
          <w:szCs w:val="28"/>
          <w:lang w:val="en-US"/>
        </w:rPr>
        <w:t> </w:t>
      </w:r>
      <w:r w:rsidRPr="0003171F">
        <w:rPr>
          <w:b/>
          <w:bCs/>
          <w:color w:val="000000"/>
          <w:sz w:val="28"/>
          <w:szCs w:val="28"/>
          <w:lang w:val="en-US"/>
        </w:rPr>
        <w:t>period</w:t>
      </w:r>
      <w:r w:rsidRPr="0003171F">
        <w:rPr>
          <w:color w:val="000000"/>
          <w:sz w:val="28"/>
          <w:szCs w:val="28"/>
          <w:lang w:val="en-US"/>
        </w:rPr>
        <w:t>, the time taken for one complete cycle.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f</w:t>
      </w:r>
      <w:r w:rsidRPr="0003171F">
        <w:rPr>
          <w:color w:val="000000"/>
          <w:sz w:val="28"/>
          <w:szCs w:val="28"/>
          <w:lang w:val="en-US"/>
        </w:rPr>
        <w:t>. The SI unit of frequency is the</w:t>
      </w:r>
      <w:r w:rsidRPr="0003171F">
        <w:rPr>
          <w:rStyle w:val="apple-converted-space"/>
          <w:rFonts w:eastAsiaTheme="majorEastAsia"/>
          <w:color w:val="000000"/>
          <w:sz w:val="28"/>
          <w:szCs w:val="28"/>
          <w:lang w:val="en-US"/>
        </w:rPr>
        <w:t> </w:t>
      </w:r>
      <w:r w:rsidRPr="0003171F">
        <w:rPr>
          <w:b/>
          <w:bCs/>
          <w:color w:val="000000"/>
          <w:sz w:val="28"/>
          <w:szCs w:val="28"/>
          <w:lang w:val="en-US"/>
        </w:rPr>
        <w:t>hertz</w:t>
      </w:r>
      <w:r w:rsidRPr="0003171F">
        <w:rPr>
          <w:color w:val="000000"/>
          <w:sz w:val="28"/>
          <w:szCs w:val="28"/>
          <w:lang w:val="en-US"/>
        </w:rPr>
        <w:t>, symbol Hz.</w:t>
      </w:r>
    </w:p>
    <w:p w:rsidR="0003171F" w:rsidRPr="0003171F" w:rsidRDefault="0003171F" w:rsidP="0003171F">
      <w:pPr>
        <w:pStyle w:val="a6"/>
        <w:rPr>
          <w:color w:val="000000"/>
          <w:sz w:val="28"/>
          <w:szCs w:val="28"/>
          <w:lang w:val="en-US"/>
        </w:rPr>
      </w:pPr>
      <w:r w:rsidRPr="0003171F">
        <w:rPr>
          <w:b/>
          <w:bCs/>
          <w:color w:val="000000"/>
          <w:sz w:val="28"/>
          <w:szCs w:val="28"/>
          <w:lang w:val="en-US"/>
        </w:rPr>
        <w:t>ground</w:t>
      </w:r>
      <w:r w:rsidRPr="0003171F">
        <w:rPr>
          <w:color w:val="000000"/>
          <w:sz w:val="28"/>
          <w:szCs w:val="28"/>
          <w:lang w:val="en-US"/>
        </w:rPr>
        <w:t>: see</w:t>
      </w:r>
      <w:r w:rsidRPr="0003171F">
        <w:rPr>
          <w:rStyle w:val="apple-converted-space"/>
          <w:rFonts w:eastAsiaTheme="majorEastAsia"/>
          <w:color w:val="000000"/>
          <w:sz w:val="28"/>
          <w:szCs w:val="28"/>
          <w:lang w:val="en-US"/>
        </w:rPr>
        <w:t> </w:t>
      </w:r>
      <w:r w:rsidRPr="0003171F">
        <w:rPr>
          <w:b/>
          <w:bCs/>
          <w:color w:val="000000"/>
          <w:sz w:val="28"/>
          <w:szCs w:val="28"/>
          <w:lang w:val="en-US"/>
        </w:rPr>
        <w:t>earth</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hertz</w:t>
      </w:r>
      <w:r w:rsidRPr="0003171F">
        <w:rPr>
          <w:color w:val="000000"/>
          <w:sz w:val="28"/>
          <w:szCs w:val="28"/>
          <w:lang w:val="en-US"/>
        </w:rPr>
        <w:t>: the SI unit of frequency, equivalent to one cycle per second; symbol Hz, equivalent to s</w:t>
      </w:r>
      <w:r w:rsidRPr="0003171F">
        <w:rPr>
          <w:color w:val="000000"/>
          <w:sz w:val="28"/>
          <w:szCs w:val="28"/>
          <w:vertAlign w:val="superscript"/>
          <w:lang w:val="en-US"/>
        </w:rPr>
        <w:t>-1</w:t>
      </w:r>
      <w:r w:rsidRPr="0003171F">
        <w:rPr>
          <w:color w:val="000000"/>
          <w:sz w:val="28"/>
          <w:szCs w:val="28"/>
          <w:lang w:val="en-US"/>
        </w:rPr>
        <w:t>. Named after Heinrich Hertz (1857-1894) who confirmed the existence of radio waves.</w:t>
      </w:r>
    </w:p>
    <w:p w:rsidR="0003171F" w:rsidRPr="0003171F" w:rsidRDefault="0003171F" w:rsidP="0003171F">
      <w:pPr>
        <w:pStyle w:val="a6"/>
        <w:rPr>
          <w:color w:val="000000"/>
          <w:sz w:val="28"/>
          <w:szCs w:val="28"/>
          <w:lang w:val="en-US"/>
        </w:rPr>
      </w:pPr>
      <w:r w:rsidRPr="0003171F">
        <w:rPr>
          <w:b/>
          <w:bCs/>
          <w:color w:val="000000"/>
          <w:sz w:val="28"/>
          <w:szCs w:val="28"/>
          <w:lang w:val="en-US"/>
        </w:rPr>
        <w:t>hole</w:t>
      </w:r>
      <w:r w:rsidRPr="0003171F">
        <w:rPr>
          <w:color w:val="000000"/>
          <w:sz w:val="28"/>
          <w:szCs w:val="28"/>
          <w:lang w:val="en-US"/>
        </w:rPr>
        <w:t>: an</w:t>
      </w:r>
      <w:r w:rsidRPr="0003171F">
        <w:rPr>
          <w:rStyle w:val="apple-converted-space"/>
          <w:rFonts w:eastAsiaTheme="majorEastAsia"/>
          <w:color w:val="000000"/>
          <w:sz w:val="28"/>
          <w:szCs w:val="28"/>
          <w:lang w:val="en-US"/>
        </w:rPr>
        <w:t> </w:t>
      </w:r>
      <w:r w:rsidRPr="0003171F">
        <w:rPr>
          <w:b/>
          <w:bCs/>
          <w:color w:val="000000"/>
          <w:sz w:val="28"/>
          <w:szCs w:val="28"/>
          <w:lang w:val="en-US"/>
        </w:rPr>
        <w:t>electron</w:t>
      </w:r>
      <w:r w:rsidRPr="0003171F">
        <w:rPr>
          <w:rStyle w:val="apple-converted-space"/>
          <w:rFonts w:eastAsiaTheme="majorEastAsia"/>
          <w:color w:val="000000"/>
          <w:sz w:val="28"/>
          <w:szCs w:val="28"/>
          <w:lang w:val="en-US"/>
        </w:rPr>
        <w:t> </w:t>
      </w:r>
      <w:r w:rsidRPr="0003171F">
        <w:rPr>
          <w:color w:val="000000"/>
          <w:sz w:val="28"/>
          <w:szCs w:val="28"/>
          <w:lang w:val="en-US"/>
        </w:rPr>
        <w:t>that isn't there! Imagine a tiny bubble of nothing, not even air, in a great sea of water. That would be a hole in the water. If some of the surrounding water fills the hole, that creates a new hole, so even though it is really the water that moves, you can think of the hole moving through the water. In some kinds of</w:t>
      </w:r>
      <w:r w:rsidRPr="0003171F">
        <w:rPr>
          <w:rStyle w:val="apple-converted-space"/>
          <w:rFonts w:eastAsiaTheme="majorEastAsia"/>
          <w:color w:val="000000"/>
          <w:sz w:val="28"/>
          <w:szCs w:val="28"/>
          <w:lang w:val="en-US"/>
        </w:rPr>
        <w:t> </w:t>
      </w:r>
      <w:r w:rsidRPr="0003171F">
        <w:rPr>
          <w:b/>
          <w:bCs/>
          <w:color w:val="000000"/>
          <w:sz w:val="28"/>
          <w:szCs w:val="28"/>
          <w:lang w:val="en-US"/>
        </w:rPr>
        <w:t>semiconductor</w:t>
      </w:r>
      <w:r w:rsidRPr="0003171F">
        <w:rPr>
          <w:rStyle w:val="apple-converted-space"/>
          <w:rFonts w:eastAsiaTheme="majorEastAsia"/>
          <w:color w:val="000000"/>
          <w:sz w:val="28"/>
          <w:szCs w:val="28"/>
          <w:lang w:val="en-US"/>
        </w:rPr>
        <w:t> </w:t>
      </w:r>
      <w:r w:rsidRPr="0003171F">
        <w:rPr>
          <w:color w:val="000000"/>
          <w:sz w:val="28"/>
          <w:szCs w:val="28"/>
          <w:lang w:val="en-US"/>
        </w:rPr>
        <w:t>the electrons responsible for electrical conduction are a bit like water which is packed so tightly in the container that it can't move except to fill any holes that might be there. So in electricity a hole is a mobile vacancy in a sea of electrons. In many ways it behaves like a positively charged electron.</w:t>
      </w:r>
    </w:p>
    <w:p w:rsidR="0003171F" w:rsidRPr="0003171F" w:rsidRDefault="0003171F" w:rsidP="0003171F">
      <w:pPr>
        <w:pStyle w:val="a6"/>
        <w:rPr>
          <w:color w:val="000000"/>
          <w:sz w:val="28"/>
          <w:szCs w:val="28"/>
          <w:lang w:val="en-US"/>
        </w:rPr>
      </w:pPr>
      <w:r w:rsidRPr="0003171F">
        <w:rPr>
          <w:b/>
          <w:bCs/>
          <w:color w:val="000000"/>
          <w:sz w:val="28"/>
          <w:szCs w:val="28"/>
          <w:lang w:val="en-US"/>
        </w:rPr>
        <w:t>impedance</w:t>
      </w:r>
      <w:r w:rsidRPr="0003171F">
        <w:rPr>
          <w:color w:val="000000"/>
          <w:sz w:val="28"/>
          <w:szCs w:val="28"/>
          <w:lang w:val="en-US"/>
        </w:rPr>
        <w:t>: a property of a circuit component, instrument or some other device which encapsulates the relationship between the potential difference (PD) across the device and the current through it. For steady (constant) PD and current, the impedance is equivalent to the</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the quotient of PD divided by current, but if the PD and current vary with time, you have to take into account the fact that there may be some delay between cause and effect - potential differences and currents may not change in unison. To specify impedance in such cases you have to know, as well as resistance, a second property called reactance which depends on the relationship among PD, current and the time scale of the changes. The two properties, resistance and reactance, together constitute impedance which cannot be described by a single numerical value. In DC circuits - with steady currents - the reactance of all components can be ignored, so in those cases impedance means the same as resistance. Some folks, such as loudspeaker salespersons, say impedance when they mean resistance.</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input</w:t>
      </w:r>
      <w:r w:rsidRPr="0003171F">
        <w:rPr>
          <w:color w:val="000000"/>
          <w:sz w:val="28"/>
          <w:szCs w:val="28"/>
          <w:lang w:val="en-US"/>
        </w:rPr>
        <w:t>: Literally something that is put in to something else or the cause of some effect which you could call the</w:t>
      </w:r>
      <w:r w:rsidRPr="0003171F">
        <w:rPr>
          <w:rStyle w:val="apple-converted-space"/>
          <w:rFonts w:eastAsiaTheme="majorEastAsia"/>
          <w:color w:val="000000"/>
          <w:sz w:val="28"/>
          <w:szCs w:val="28"/>
          <w:lang w:val="en-US"/>
        </w:rPr>
        <w:t> </w:t>
      </w:r>
      <w:r w:rsidRPr="0003171F">
        <w:rPr>
          <w:b/>
          <w:bCs/>
          <w:color w:val="000000"/>
          <w:sz w:val="28"/>
          <w:szCs w:val="28"/>
          <w:lang w:val="en-US"/>
        </w:rPr>
        <w:t>output</w:t>
      </w:r>
      <w:r w:rsidRPr="0003171F">
        <w:rPr>
          <w:color w:val="000000"/>
          <w:sz w:val="28"/>
          <w:szCs w:val="28"/>
          <w:lang w:val="en-US"/>
        </w:rPr>
        <w:t>. For example, the changing potential difference (cause) at the terminals of an</w:t>
      </w:r>
      <w:r w:rsidRPr="0003171F">
        <w:rPr>
          <w:rStyle w:val="apple-converted-space"/>
          <w:rFonts w:eastAsiaTheme="majorEastAsia"/>
          <w:color w:val="000000"/>
          <w:sz w:val="28"/>
          <w:szCs w:val="28"/>
          <w:lang w:val="en-US"/>
        </w:rPr>
        <w:t> </w:t>
      </w:r>
      <w:r w:rsidRPr="0003171F">
        <w:rPr>
          <w:b/>
          <w:bCs/>
          <w:color w:val="000000"/>
          <w:sz w:val="28"/>
          <w:szCs w:val="28"/>
          <w:lang w:val="en-US"/>
        </w:rPr>
        <w:t>oscilloscope</w:t>
      </w:r>
      <w:r w:rsidRPr="0003171F">
        <w:rPr>
          <w:rStyle w:val="apple-converted-space"/>
          <w:rFonts w:eastAsiaTheme="majorEastAsia"/>
          <w:color w:val="000000"/>
          <w:sz w:val="28"/>
          <w:szCs w:val="28"/>
          <w:lang w:val="en-US"/>
        </w:rPr>
        <w:t> </w:t>
      </w:r>
      <w:r w:rsidRPr="0003171F">
        <w:rPr>
          <w:color w:val="000000"/>
          <w:sz w:val="28"/>
          <w:szCs w:val="28"/>
          <w:lang w:val="en-US"/>
        </w:rPr>
        <w:t>is the input which produces the output (effect) on the screen. The input to an amplifier may be the small potential difference generated by a microphone while the output is the current which goes through the loudspeaker. The</w:t>
      </w:r>
      <w:r w:rsidRPr="0003171F">
        <w:rPr>
          <w:rStyle w:val="apple-converted-space"/>
          <w:rFonts w:eastAsiaTheme="majorEastAsia"/>
          <w:color w:val="000000"/>
          <w:sz w:val="28"/>
          <w:szCs w:val="28"/>
          <w:lang w:val="en-US"/>
        </w:rPr>
        <w:t> </w:t>
      </w:r>
      <w:r w:rsidRPr="0003171F">
        <w:rPr>
          <w:b/>
          <w:bCs/>
          <w:color w:val="000000"/>
          <w:sz w:val="28"/>
          <w:szCs w:val="28"/>
          <w:lang w:val="en-US"/>
        </w:rPr>
        <w:t>terminals</w:t>
      </w:r>
      <w:r w:rsidRPr="0003171F">
        <w:rPr>
          <w:rStyle w:val="apple-converted-space"/>
          <w:rFonts w:eastAsiaTheme="majorEastAsia"/>
          <w:color w:val="000000"/>
          <w:sz w:val="28"/>
          <w:szCs w:val="28"/>
          <w:lang w:val="en-US"/>
        </w:rPr>
        <w:t> </w:t>
      </w:r>
      <w:r w:rsidRPr="0003171F">
        <w:rPr>
          <w:color w:val="000000"/>
          <w:sz w:val="28"/>
          <w:szCs w:val="28"/>
          <w:lang w:val="en-US"/>
        </w:rPr>
        <w:t>of a device may be designated as input terminals or output terminals. In the last example, the output wires from the microphone would be connected to the input terminals of the amplifier and the output terminals of the amplifier would be connected to the (input) terminals of the speaker. (A speaker has no output terminals because its output is sound.)</w:t>
      </w:r>
    </w:p>
    <w:p w:rsidR="0003171F" w:rsidRPr="0003171F" w:rsidRDefault="0003171F" w:rsidP="0003171F">
      <w:pPr>
        <w:pStyle w:val="a6"/>
        <w:rPr>
          <w:color w:val="000000"/>
          <w:sz w:val="28"/>
          <w:szCs w:val="28"/>
          <w:lang w:val="en-US"/>
        </w:rPr>
      </w:pPr>
      <w:r w:rsidRPr="0003171F">
        <w:rPr>
          <w:b/>
          <w:bCs/>
          <w:color w:val="000000"/>
          <w:sz w:val="28"/>
          <w:szCs w:val="28"/>
          <w:lang w:val="en-US"/>
        </w:rPr>
        <w:t>insulator</w:t>
      </w:r>
      <w:r w:rsidRPr="0003171F">
        <w:rPr>
          <w:color w:val="000000"/>
          <w:sz w:val="28"/>
          <w:szCs w:val="28"/>
          <w:lang w:val="en-US"/>
        </w:rPr>
        <w:t>: any thing or type of material which is a very poor</w:t>
      </w:r>
      <w:r w:rsidRPr="0003171F">
        <w:rPr>
          <w:rStyle w:val="apple-converted-space"/>
          <w:rFonts w:eastAsiaTheme="majorEastAsia"/>
          <w:color w:val="000000"/>
          <w:sz w:val="28"/>
          <w:szCs w:val="28"/>
          <w:lang w:val="en-US"/>
        </w:rPr>
        <w:t> </w:t>
      </w:r>
      <w:r w:rsidRPr="0003171F">
        <w:rPr>
          <w:b/>
          <w:bCs/>
          <w:color w:val="000000"/>
          <w:sz w:val="28"/>
          <w:szCs w:val="28"/>
          <w:lang w:val="en-US"/>
        </w:rPr>
        <w:t>conductor</w:t>
      </w:r>
      <w:r w:rsidRPr="0003171F">
        <w:rPr>
          <w:rStyle w:val="apple-converted-space"/>
          <w:rFonts w:eastAsiaTheme="majorEastAsia"/>
          <w:color w:val="000000"/>
          <w:sz w:val="28"/>
          <w:szCs w:val="28"/>
          <w:lang w:val="en-US"/>
        </w:rPr>
        <w:t> </w:t>
      </w:r>
      <w:r w:rsidRPr="0003171F">
        <w:rPr>
          <w:color w:val="000000"/>
          <w:sz w:val="28"/>
          <w:szCs w:val="28"/>
          <w:lang w:val="en-US"/>
        </w:rPr>
        <w:t>of electricity. Electrical wires (conductors) are covered on the outside with insulating material in order to guard against accidental short circuits.</w:t>
      </w:r>
    </w:p>
    <w:p w:rsidR="0003171F" w:rsidRPr="0003171F" w:rsidRDefault="0003171F" w:rsidP="0003171F">
      <w:pPr>
        <w:pStyle w:val="a6"/>
        <w:rPr>
          <w:color w:val="000000"/>
          <w:sz w:val="28"/>
          <w:szCs w:val="28"/>
          <w:lang w:val="en-US"/>
        </w:rPr>
      </w:pPr>
      <w:r w:rsidRPr="0003171F">
        <w:rPr>
          <w:b/>
          <w:bCs/>
          <w:color w:val="000000"/>
          <w:sz w:val="28"/>
          <w:szCs w:val="28"/>
          <w:lang w:val="en-US"/>
        </w:rPr>
        <w:t>internal resistance</w:t>
      </w:r>
      <w:r w:rsidRPr="0003171F">
        <w:rPr>
          <w:color w:val="000000"/>
          <w:sz w:val="28"/>
          <w:szCs w:val="28"/>
          <w:lang w:val="en-US"/>
        </w:rPr>
        <w:t>: is just</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The redundant "internal" is often added when one is referring to something like a</w:t>
      </w:r>
      <w:r w:rsidRPr="0003171F">
        <w:rPr>
          <w:rStyle w:val="apple-converted-space"/>
          <w:rFonts w:eastAsiaTheme="majorEastAsia"/>
          <w:color w:val="000000"/>
          <w:sz w:val="28"/>
          <w:szCs w:val="28"/>
          <w:lang w:val="en-US"/>
        </w:rPr>
        <w:t> </w:t>
      </w:r>
      <w:r w:rsidRPr="0003171F">
        <w:rPr>
          <w:b/>
          <w:bCs/>
          <w:color w:val="000000"/>
          <w:sz w:val="28"/>
          <w:szCs w:val="28"/>
          <w:lang w:val="en-US"/>
        </w:rPr>
        <w:t>battery</w:t>
      </w:r>
      <w:r w:rsidRPr="0003171F">
        <w:rPr>
          <w:rStyle w:val="apple-converted-space"/>
          <w:rFonts w:eastAsiaTheme="majorEastAsia"/>
          <w:color w:val="000000"/>
          <w:sz w:val="28"/>
          <w:szCs w:val="28"/>
          <w:lang w:val="en-US"/>
        </w:rPr>
        <w:t> </w:t>
      </w:r>
      <w:r w:rsidRPr="0003171F">
        <w:rPr>
          <w:color w:val="000000"/>
          <w:sz w:val="28"/>
          <w:szCs w:val="28"/>
          <w:lang w:val="en-US"/>
        </w:rPr>
        <w:t>or an instrument.</w:t>
      </w:r>
    </w:p>
    <w:p w:rsidR="0003171F" w:rsidRPr="0003171F" w:rsidRDefault="0003171F" w:rsidP="0003171F">
      <w:pPr>
        <w:pStyle w:val="a6"/>
        <w:rPr>
          <w:color w:val="000000"/>
          <w:sz w:val="28"/>
          <w:szCs w:val="28"/>
          <w:lang w:val="en-US"/>
        </w:rPr>
      </w:pPr>
      <w:r w:rsidRPr="0003171F">
        <w:rPr>
          <w:color w:val="000000"/>
          <w:sz w:val="28"/>
          <w:szCs w:val="28"/>
          <w:lang w:val="en-US"/>
        </w:rPr>
        <w:t>J:         </w:t>
      </w:r>
      <w:r w:rsidRPr="0003171F">
        <w:rPr>
          <w:rStyle w:val="apple-converted-space"/>
          <w:rFonts w:eastAsiaTheme="majorEastAsia"/>
          <w:color w:val="000000"/>
          <w:sz w:val="28"/>
          <w:szCs w:val="28"/>
          <w:lang w:val="en-US"/>
        </w:rPr>
        <w:t> </w:t>
      </w:r>
      <w:r w:rsidRPr="0003171F">
        <w:rPr>
          <w:color w:val="000000"/>
          <w:sz w:val="28"/>
          <w:szCs w:val="28"/>
          <w:lang w:val="en-US"/>
        </w:rPr>
        <w:t>symbol for joule, the SI unit of energy.</w:t>
      </w:r>
    </w:p>
    <w:p w:rsidR="0003171F" w:rsidRPr="0003171F" w:rsidRDefault="0003171F" w:rsidP="0003171F">
      <w:pPr>
        <w:pStyle w:val="a6"/>
        <w:rPr>
          <w:color w:val="000000"/>
          <w:sz w:val="28"/>
          <w:szCs w:val="28"/>
          <w:lang w:val="en-US"/>
        </w:rPr>
      </w:pPr>
      <w:r w:rsidRPr="0003171F">
        <w:rPr>
          <w:b/>
          <w:bCs/>
          <w:color w:val="000000"/>
          <w:sz w:val="28"/>
          <w:szCs w:val="28"/>
          <w:lang w:val="en-US"/>
        </w:rPr>
        <w:t>joule</w:t>
      </w:r>
      <w:r w:rsidRPr="0003171F">
        <w:rPr>
          <w:color w:val="000000"/>
          <w:sz w:val="28"/>
          <w:szCs w:val="28"/>
          <w:lang w:val="en-US"/>
        </w:rPr>
        <w:t>: the SI unit of energy, symbol J. Named after English physicist James Prescott Joule (1818 - 1889) who helped to establish the concept of energy.</w:t>
      </w:r>
    </w:p>
    <w:p w:rsidR="0003171F" w:rsidRPr="0003171F" w:rsidRDefault="0003171F" w:rsidP="0003171F">
      <w:pPr>
        <w:pStyle w:val="a6"/>
        <w:rPr>
          <w:color w:val="000000"/>
          <w:sz w:val="28"/>
          <w:szCs w:val="28"/>
          <w:lang w:val="en-US"/>
        </w:rPr>
      </w:pPr>
      <w:r w:rsidRPr="0003171F">
        <w:rPr>
          <w:b/>
          <w:bCs/>
          <w:color w:val="000000"/>
          <w:sz w:val="28"/>
          <w:szCs w:val="28"/>
          <w:lang w:val="en-US"/>
        </w:rPr>
        <w:t>kilowatt hour</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non-SI unit of energy, used by electricity authorities for billing, equal to 3.6 megajoules. The symbol is kW.h, which is sometimes sloppily written as kWh.</w:t>
      </w:r>
    </w:p>
    <w:p w:rsidR="0003171F" w:rsidRPr="0003171F" w:rsidRDefault="0003171F" w:rsidP="0003171F">
      <w:pPr>
        <w:pStyle w:val="a6"/>
        <w:rPr>
          <w:color w:val="000000"/>
          <w:sz w:val="28"/>
          <w:szCs w:val="28"/>
          <w:lang w:val="en-US"/>
        </w:rPr>
      </w:pPr>
      <w:r w:rsidRPr="0003171F">
        <w:rPr>
          <w:color w:val="000000"/>
          <w:sz w:val="28"/>
          <w:szCs w:val="28"/>
          <w:lang w:val="en-US"/>
        </w:rPr>
        <w:t>kV:      </w:t>
      </w:r>
      <w:r w:rsidRPr="0003171F">
        <w:rPr>
          <w:rStyle w:val="apple-converted-space"/>
          <w:rFonts w:eastAsiaTheme="majorEastAsia"/>
          <w:color w:val="000000"/>
          <w:sz w:val="28"/>
          <w:szCs w:val="28"/>
          <w:lang w:val="en-US"/>
        </w:rPr>
        <w:t> </w:t>
      </w:r>
      <w:r w:rsidRPr="0003171F">
        <w:rPr>
          <w:color w:val="000000"/>
          <w:sz w:val="28"/>
          <w:szCs w:val="28"/>
          <w:lang w:val="en-US"/>
        </w:rPr>
        <w:t>symbol for kilovolt, 10</w:t>
      </w:r>
      <w:r w:rsidRPr="0003171F">
        <w:rPr>
          <w:color w:val="000000"/>
          <w:sz w:val="28"/>
          <w:szCs w:val="28"/>
          <w:vertAlign w:val="superscript"/>
          <w:lang w:val="en-US"/>
        </w:rPr>
        <w:t>3</w:t>
      </w:r>
      <w:r w:rsidRPr="0003171F">
        <w:rPr>
          <w:rStyle w:val="apple-converted-space"/>
          <w:rFonts w:eastAsiaTheme="majorEastAsia"/>
          <w:color w:val="000000"/>
          <w:sz w:val="28"/>
          <w:szCs w:val="28"/>
          <w:lang w:val="en-US"/>
        </w:rPr>
        <w:t> </w:t>
      </w:r>
      <w:r w:rsidRPr="0003171F">
        <w:rPr>
          <w:color w:val="000000"/>
          <w:sz w:val="28"/>
          <w:szCs w:val="28"/>
          <w:lang w:val="en-US"/>
        </w:rPr>
        <w:t>V.</w:t>
      </w:r>
    </w:p>
    <w:p w:rsidR="0003171F" w:rsidRPr="0003171F" w:rsidRDefault="0003171F" w:rsidP="0003171F">
      <w:pPr>
        <w:pStyle w:val="a6"/>
        <w:rPr>
          <w:color w:val="000000"/>
          <w:sz w:val="28"/>
          <w:szCs w:val="28"/>
          <w:lang w:val="en-US"/>
        </w:rPr>
      </w:pPr>
      <w:r w:rsidRPr="0003171F">
        <w:rPr>
          <w:b/>
          <w:bCs/>
          <w:color w:val="000000"/>
          <w:sz w:val="28"/>
          <w:szCs w:val="28"/>
          <w:lang w:val="en-US"/>
        </w:rPr>
        <w:t>load</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something which takes electrical energy from a circuit. It is sometimes called an energy sink. A household light globe becomes a load when it is connected to the mains and switched on.</w:t>
      </w:r>
    </w:p>
    <w:p w:rsidR="0003171F" w:rsidRPr="0003171F" w:rsidRDefault="0003171F" w:rsidP="0003171F">
      <w:pPr>
        <w:pStyle w:val="a6"/>
        <w:rPr>
          <w:color w:val="000000"/>
          <w:sz w:val="28"/>
          <w:szCs w:val="28"/>
          <w:lang w:val="en-US"/>
        </w:rPr>
      </w:pPr>
      <w:r w:rsidRPr="0003171F">
        <w:rPr>
          <w:color w:val="000000"/>
          <w:sz w:val="28"/>
          <w:szCs w:val="28"/>
          <w:lang w:val="en-US"/>
        </w:rPr>
        <w:t>mA:     </w:t>
      </w:r>
      <w:r w:rsidRPr="0003171F">
        <w:rPr>
          <w:rStyle w:val="apple-converted-space"/>
          <w:rFonts w:eastAsiaTheme="majorEastAsia"/>
          <w:color w:val="000000"/>
          <w:sz w:val="28"/>
          <w:szCs w:val="28"/>
          <w:lang w:val="en-US"/>
        </w:rPr>
        <w:t> </w:t>
      </w:r>
      <w:r w:rsidRPr="0003171F">
        <w:rPr>
          <w:color w:val="000000"/>
          <w:sz w:val="28"/>
          <w:szCs w:val="28"/>
          <w:lang w:val="en-US"/>
        </w:rPr>
        <w:t>symbol for milliampere, 10</w:t>
      </w:r>
      <w:r w:rsidRPr="0003171F">
        <w:rPr>
          <w:color w:val="000000"/>
          <w:sz w:val="28"/>
          <w:szCs w:val="28"/>
          <w:vertAlign w:val="superscript"/>
          <w:lang w:val="en-US"/>
        </w:rPr>
        <w:t>-3</w:t>
      </w:r>
      <w:r w:rsidRPr="0003171F">
        <w:rPr>
          <w:rStyle w:val="apple-converted-space"/>
          <w:rFonts w:eastAsiaTheme="majorEastAsia"/>
          <w:color w:val="000000"/>
          <w:sz w:val="28"/>
          <w:szCs w:val="28"/>
          <w:lang w:val="en-US"/>
        </w:rPr>
        <w:t> </w:t>
      </w:r>
      <w:r w:rsidRPr="0003171F">
        <w:rPr>
          <w:color w:val="000000"/>
          <w:sz w:val="28"/>
          <w:szCs w:val="28"/>
          <w:lang w:val="en-US"/>
        </w:rPr>
        <w:t>A.</w:t>
      </w:r>
    </w:p>
    <w:p w:rsidR="0003171F" w:rsidRPr="0003171F" w:rsidRDefault="0003171F" w:rsidP="0003171F">
      <w:pPr>
        <w:pStyle w:val="a6"/>
        <w:rPr>
          <w:color w:val="000000"/>
          <w:sz w:val="28"/>
          <w:szCs w:val="28"/>
          <w:lang w:val="en-US"/>
        </w:rPr>
      </w:pPr>
      <w:r w:rsidRPr="0003171F">
        <w:rPr>
          <w:b/>
          <w:bCs/>
          <w:color w:val="000000"/>
          <w:sz w:val="28"/>
          <w:szCs w:val="28"/>
          <w:lang w:val="en-US"/>
        </w:rPr>
        <w:t>magnetic field</w:t>
      </w:r>
      <w:r w:rsidRPr="0003171F">
        <w:rPr>
          <w:color w:val="000000"/>
          <w:sz w:val="28"/>
          <w:szCs w:val="28"/>
          <w:lang w:val="en-US"/>
        </w:rPr>
        <w:t>: a physical quantity which has a definite value at each point in space. We think of the field as existing in space even though there may be no particle there to experience the force. Magnetic fields can be produced by magnets made of magnetic materials (iron in particular), by electric currents and by electric fields which change with time. The SI unit of magnetic field is the tesla, symbol T. See also</w:t>
      </w:r>
      <w:r w:rsidRPr="0003171F">
        <w:rPr>
          <w:rStyle w:val="apple-converted-space"/>
          <w:rFonts w:eastAsiaTheme="majorEastAsia"/>
          <w:color w:val="000000"/>
          <w:sz w:val="28"/>
          <w:szCs w:val="28"/>
          <w:lang w:val="en-US"/>
        </w:rPr>
        <w:t> </w:t>
      </w:r>
      <w:r w:rsidRPr="0003171F">
        <w:rPr>
          <w:b/>
          <w:bCs/>
          <w:color w:val="000000"/>
          <w:sz w:val="28"/>
          <w:szCs w:val="28"/>
          <w:lang w:val="en-US"/>
        </w:rPr>
        <w:t>field</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milliamp</w:t>
      </w:r>
      <w:r w:rsidRPr="0003171F">
        <w:rPr>
          <w:color w:val="000000"/>
          <w:sz w:val="28"/>
          <w:szCs w:val="28"/>
          <w:lang w:val="en-US"/>
        </w:rPr>
        <w:t>: colloquial for milliampere; one thousandth of an</w:t>
      </w:r>
      <w:r w:rsidRPr="0003171F">
        <w:rPr>
          <w:rStyle w:val="apple-converted-space"/>
          <w:rFonts w:eastAsiaTheme="majorEastAsia"/>
          <w:color w:val="000000"/>
          <w:sz w:val="28"/>
          <w:szCs w:val="28"/>
          <w:lang w:val="en-US"/>
        </w:rPr>
        <w:t> </w:t>
      </w:r>
      <w:r w:rsidRPr="0003171F">
        <w:rPr>
          <w:b/>
          <w:bCs/>
          <w:color w:val="000000"/>
          <w:sz w:val="28"/>
          <w:szCs w:val="28"/>
          <w:lang w:val="en-US"/>
        </w:rPr>
        <w:t>ampere</w:t>
      </w:r>
      <w:r w:rsidRPr="0003171F">
        <w:rPr>
          <w:color w:val="000000"/>
          <w:sz w:val="28"/>
          <w:szCs w:val="28"/>
          <w:lang w:val="en-US"/>
        </w:rPr>
        <w:t>. Symbol: mA.</w:t>
      </w:r>
    </w:p>
    <w:p w:rsidR="0003171F" w:rsidRPr="0003171F" w:rsidRDefault="0003171F" w:rsidP="0003171F">
      <w:pPr>
        <w:pStyle w:val="a6"/>
        <w:rPr>
          <w:color w:val="000000"/>
          <w:sz w:val="28"/>
          <w:szCs w:val="28"/>
          <w:lang w:val="en-US"/>
        </w:rPr>
      </w:pPr>
      <w:r w:rsidRPr="0003171F">
        <w:rPr>
          <w:b/>
          <w:bCs/>
          <w:color w:val="000000"/>
          <w:sz w:val="28"/>
          <w:szCs w:val="28"/>
          <w:lang w:val="en-US"/>
        </w:rPr>
        <w:t>multimeter</w:t>
      </w:r>
      <w:r w:rsidRPr="0003171F">
        <w:rPr>
          <w:color w:val="000000"/>
          <w:sz w:val="28"/>
          <w:szCs w:val="28"/>
          <w:lang w:val="en-US"/>
        </w:rPr>
        <w:t>: an instrument which can be used for measuring any one of several different electrical quantities, usually potential difference (voltage), current and resistance. The user has to select the quantity to be measured, by selecting some switch settings.</w:t>
      </w:r>
    </w:p>
    <w:p w:rsidR="0003171F" w:rsidRPr="0003171F" w:rsidRDefault="0003171F" w:rsidP="0003171F">
      <w:pPr>
        <w:pStyle w:val="a6"/>
        <w:rPr>
          <w:color w:val="000000"/>
          <w:sz w:val="28"/>
          <w:szCs w:val="28"/>
          <w:lang w:val="en-US"/>
        </w:rPr>
      </w:pPr>
      <w:r w:rsidRPr="0003171F">
        <w:rPr>
          <w:color w:val="000000"/>
          <w:sz w:val="28"/>
          <w:szCs w:val="28"/>
          <w:lang w:val="en-US"/>
        </w:rPr>
        <w:lastRenderedPageBreak/>
        <w:t>mV:     </w:t>
      </w:r>
      <w:r w:rsidRPr="0003171F">
        <w:rPr>
          <w:rStyle w:val="apple-converted-space"/>
          <w:rFonts w:eastAsiaTheme="majorEastAsia"/>
          <w:color w:val="000000"/>
          <w:sz w:val="28"/>
          <w:szCs w:val="28"/>
          <w:lang w:val="en-US"/>
        </w:rPr>
        <w:t> </w:t>
      </w:r>
      <w:r w:rsidRPr="0003171F">
        <w:rPr>
          <w:color w:val="000000"/>
          <w:sz w:val="28"/>
          <w:szCs w:val="28"/>
          <w:lang w:val="en-US"/>
        </w:rPr>
        <w:t>symbol for millivolt, 10</w:t>
      </w:r>
      <w:r w:rsidRPr="0003171F">
        <w:rPr>
          <w:color w:val="000000"/>
          <w:sz w:val="28"/>
          <w:szCs w:val="28"/>
          <w:vertAlign w:val="superscript"/>
          <w:lang w:val="en-US"/>
        </w:rPr>
        <w:t>-3</w:t>
      </w:r>
      <w:r w:rsidRPr="0003171F">
        <w:rPr>
          <w:rStyle w:val="apple-converted-space"/>
          <w:rFonts w:eastAsiaTheme="majorEastAsia"/>
          <w:color w:val="000000"/>
          <w:sz w:val="28"/>
          <w:szCs w:val="28"/>
          <w:lang w:val="en-US"/>
        </w:rPr>
        <w:t> </w:t>
      </w:r>
      <w:r w:rsidRPr="0003171F">
        <w:rPr>
          <w:color w:val="000000"/>
          <w:sz w:val="28"/>
          <w:szCs w:val="28"/>
          <w:lang w:val="en-US"/>
        </w:rPr>
        <w:t>V.</w:t>
      </w:r>
    </w:p>
    <w:p w:rsidR="0003171F" w:rsidRPr="0003171F" w:rsidRDefault="0003171F" w:rsidP="0003171F">
      <w:pPr>
        <w:pStyle w:val="a6"/>
        <w:rPr>
          <w:color w:val="000000"/>
          <w:sz w:val="28"/>
          <w:szCs w:val="28"/>
          <w:lang w:val="en-US"/>
        </w:rPr>
      </w:pPr>
      <w:r w:rsidRPr="0003171F">
        <w:rPr>
          <w:b/>
          <w:bCs/>
          <w:color w:val="000000"/>
          <w:sz w:val="28"/>
          <w:szCs w:val="28"/>
          <w:lang w:val="en-US"/>
        </w:rPr>
        <w:t>negative</w:t>
      </w:r>
      <w:r w:rsidRPr="0003171F">
        <w:rPr>
          <w:color w:val="000000"/>
          <w:sz w:val="28"/>
          <w:szCs w:val="28"/>
          <w:lang w:val="en-US"/>
        </w:rPr>
        <w:t>: see</w:t>
      </w:r>
      <w:r w:rsidRPr="0003171F">
        <w:rPr>
          <w:rStyle w:val="apple-converted-space"/>
          <w:rFonts w:eastAsiaTheme="majorEastAsia"/>
          <w:color w:val="000000"/>
          <w:sz w:val="28"/>
          <w:szCs w:val="28"/>
          <w:lang w:val="en-US"/>
        </w:rPr>
        <w:t> </w:t>
      </w:r>
      <w:r w:rsidRPr="0003171F">
        <w:rPr>
          <w:b/>
          <w:bCs/>
          <w:color w:val="000000"/>
          <w:sz w:val="28"/>
          <w:szCs w:val="28"/>
          <w:lang w:val="en-US"/>
        </w:rPr>
        <w:t>positive and negative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neutral</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(1)</w:t>
      </w:r>
      <w:r w:rsidRPr="0003171F">
        <w:rPr>
          <w:rStyle w:val="apple-converted-space"/>
          <w:rFonts w:eastAsiaTheme="majorEastAsia"/>
          <w:b/>
          <w:bCs/>
          <w:color w:val="000000"/>
          <w:sz w:val="28"/>
          <w:szCs w:val="28"/>
          <w:lang w:val="en-US"/>
        </w:rPr>
        <w:t> </w:t>
      </w:r>
      <w:r w:rsidRPr="0003171F">
        <w:rPr>
          <w:color w:val="000000"/>
          <w:sz w:val="28"/>
          <w:szCs w:val="28"/>
          <w:lang w:val="en-US"/>
        </w:rPr>
        <w:t>having zero net charge. The wires in a circuit remain neutral even though charged electrons move inside them. (2) A different meaning occurs with the neutral wire or terminal in a household wiring; in that case neutral means having near-zero potential - see under</w:t>
      </w:r>
      <w:r w:rsidRPr="0003171F">
        <w:rPr>
          <w:rStyle w:val="apple-converted-space"/>
          <w:rFonts w:eastAsiaTheme="majorEastAsia"/>
          <w:color w:val="000000"/>
          <w:sz w:val="28"/>
          <w:szCs w:val="28"/>
          <w:lang w:val="en-US"/>
        </w:rPr>
        <w:t> </w:t>
      </w:r>
      <w:r w:rsidRPr="0003171F">
        <w:rPr>
          <w:b/>
          <w:bCs/>
          <w:color w:val="000000"/>
          <w:sz w:val="28"/>
          <w:szCs w:val="28"/>
          <w:lang w:val="en-US"/>
        </w:rPr>
        <w:t>active terminal</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nominal value</w:t>
      </w:r>
      <w:r w:rsidRPr="0003171F">
        <w:rPr>
          <w:color w:val="000000"/>
          <w:sz w:val="28"/>
          <w:szCs w:val="28"/>
          <w:lang w:val="en-US"/>
        </w:rPr>
        <w:t>: literally "named value", usually a rough estimate of the intended value of something. Nobody is too fussed when the real value turns out to be somewhat different.</w:t>
      </w:r>
    </w:p>
    <w:p w:rsidR="0003171F" w:rsidRPr="0003171F" w:rsidRDefault="0003171F" w:rsidP="0003171F">
      <w:pPr>
        <w:pStyle w:val="a6"/>
        <w:rPr>
          <w:color w:val="000000"/>
          <w:sz w:val="28"/>
          <w:szCs w:val="28"/>
          <w:lang w:val="en-US"/>
        </w:rPr>
      </w:pPr>
      <w:r w:rsidRPr="0003171F">
        <w:rPr>
          <w:b/>
          <w:bCs/>
          <w:color w:val="000000"/>
          <w:sz w:val="28"/>
          <w:szCs w:val="28"/>
          <w:lang w:val="en-US"/>
        </w:rPr>
        <w:t>ohm</w:t>
      </w:r>
      <w:r w:rsidRPr="0003171F">
        <w:rPr>
          <w:color w:val="000000"/>
          <w:sz w:val="28"/>
          <w:szCs w:val="28"/>
          <w:lang w:val="en-US"/>
        </w:rPr>
        <w:t>: SI unit of</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symbol Ω (the Greek letter, capital omega).</w:t>
      </w:r>
    </w:p>
    <w:p w:rsidR="0003171F" w:rsidRPr="0003171F" w:rsidRDefault="0003171F" w:rsidP="0003171F">
      <w:pPr>
        <w:pStyle w:val="a6"/>
        <w:rPr>
          <w:color w:val="000000"/>
          <w:sz w:val="28"/>
          <w:szCs w:val="28"/>
          <w:lang w:val="en-US"/>
        </w:rPr>
      </w:pPr>
      <w:r w:rsidRPr="0003171F">
        <w:rPr>
          <w:b/>
          <w:bCs/>
          <w:color w:val="000000"/>
          <w:sz w:val="28"/>
          <w:szCs w:val="28"/>
          <w:lang w:val="en-US"/>
        </w:rPr>
        <w:t>Ohm, Georg Simon</w:t>
      </w:r>
      <w:r w:rsidRPr="0003171F">
        <w:rPr>
          <w:color w:val="000000"/>
          <w:sz w:val="28"/>
          <w:szCs w:val="28"/>
          <w:lang w:val="en-US"/>
        </w:rPr>
        <w:t>: (1787 - 1854) German scientist who gave his name to the unit of</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Ohm's law</w:t>
      </w:r>
      <w:r w:rsidRPr="0003171F">
        <w:rPr>
          <w:color w:val="000000"/>
          <w:sz w:val="28"/>
          <w:szCs w:val="28"/>
          <w:lang w:val="en-US"/>
        </w:rPr>
        <w:t>: the statement that the</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rStyle w:val="apple-converted-space"/>
          <w:rFonts w:eastAsiaTheme="majorEastAsia"/>
          <w:color w:val="000000"/>
          <w:sz w:val="28"/>
          <w:szCs w:val="28"/>
          <w:lang w:val="en-US"/>
        </w:rPr>
        <w:t> </w:t>
      </w:r>
      <w:r w:rsidRPr="0003171F">
        <w:rPr>
          <w:color w:val="000000"/>
          <w:sz w:val="28"/>
          <w:szCs w:val="28"/>
          <w:lang w:val="en-US"/>
        </w:rPr>
        <w:t>of some objects (notably metallic objects), held at constant temperature, is independent of the potential difference across the object or the current through it. There are many interesting objects which don't obey Ohm's law. Some people confuse Ohm's law with the definition of resistance but an object can have a (variable) resistance, even though it does not obey Ohm's law.</w:t>
      </w:r>
    </w:p>
    <w:p w:rsidR="0003171F" w:rsidRPr="0003171F" w:rsidRDefault="0003171F" w:rsidP="0003171F">
      <w:pPr>
        <w:pStyle w:val="a6"/>
        <w:rPr>
          <w:color w:val="000000"/>
          <w:sz w:val="28"/>
          <w:szCs w:val="28"/>
          <w:lang w:val="en-US"/>
        </w:rPr>
      </w:pPr>
      <w:r w:rsidRPr="0003171F">
        <w:rPr>
          <w:b/>
          <w:bCs/>
          <w:color w:val="000000"/>
          <w:sz w:val="28"/>
          <w:szCs w:val="28"/>
          <w:lang w:val="en-US"/>
        </w:rPr>
        <w:t>open circuit</w:t>
      </w:r>
      <w:r w:rsidRPr="0003171F">
        <w:rPr>
          <w:color w:val="000000"/>
          <w:sz w:val="28"/>
          <w:szCs w:val="28"/>
          <w:lang w:val="en-US"/>
        </w:rPr>
        <w:t>: (1) a break in what was meant to be a circuit or (2) the broken circuit itself. Turning a switch off creates an open circuit. See also</w:t>
      </w:r>
      <w:r w:rsidRPr="0003171F">
        <w:rPr>
          <w:rStyle w:val="apple-converted-space"/>
          <w:rFonts w:eastAsiaTheme="majorEastAsia"/>
          <w:color w:val="000000"/>
          <w:sz w:val="28"/>
          <w:szCs w:val="28"/>
          <w:lang w:val="en-US"/>
        </w:rPr>
        <w:t> </w:t>
      </w:r>
      <w:r w:rsidRPr="0003171F">
        <w:rPr>
          <w:b/>
          <w:bCs/>
          <w:color w:val="000000"/>
          <w:sz w:val="28"/>
          <w:szCs w:val="28"/>
          <w:lang w:val="en-US"/>
        </w:rPr>
        <w:t>short circuit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output</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explained under</w:t>
      </w:r>
      <w:r w:rsidRPr="0003171F">
        <w:rPr>
          <w:rStyle w:val="apple-converted-space"/>
          <w:rFonts w:eastAsiaTheme="majorEastAsia"/>
          <w:color w:val="000000"/>
          <w:sz w:val="28"/>
          <w:szCs w:val="28"/>
          <w:lang w:val="en-US"/>
        </w:rPr>
        <w:t> </w:t>
      </w:r>
      <w:r w:rsidRPr="0003171F">
        <w:rPr>
          <w:b/>
          <w:bCs/>
          <w:color w:val="000000"/>
          <w:sz w:val="28"/>
          <w:szCs w:val="28"/>
          <w:lang w:val="en-US"/>
        </w:rPr>
        <w:t>input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oscilloscope</w:t>
      </w:r>
      <w:r w:rsidRPr="0003171F">
        <w:rPr>
          <w:color w:val="000000"/>
          <w:sz w:val="28"/>
          <w:szCs w:val="28"/>
          <w:lang w:val="en-US"/>
        </w:rPr>
        <w:t>: an instrument which produces, on a screen, graphs of potential difference (PD) against time or of one potential difference against another potential difference. A dual-trace oscilloscope can simultaneously produce two PD - time graphs with the same time scale.</w:t>
      </w:r>
    </w:p>
    <w:p w:rsidR="0003171F" w:rsidRPr="0003171F" w:rsidRDefault="0003171F" w:rsidP="0003171F">
      <w:pPr>
        <w:pStyle w:val="a6"/>
        <w:rPr>
          <w:color w:val="000000"/>
          <w:sz w:val="28"/>
          <w:szCs w:val="28"/>
          <w:lang w:val="en-US"/>
        </w:rPr>
      </w:pPr>
      <w:r w:rsidRPr="0003171F">
        <w:rPr>
          <w:b/>
          <w:bCs/>
          <w:color w:val="000000"/>
          <w:sz w:val="28"/>
          <w:szCs w:val="28"/>
          <w:lang w:val="en-US"/>
        </w:rPr>
        <w:t>parallel</w:t>
      </w:r>
      <w:r w:rsidRPr="0003171F">
        <w:rPr>
          <w:color w:val="000000"/>
          <w:sz w:val="28"/>
          <w:szCs w:val="28"/>
          <w:lang w:val="en-US"/>
        </w:rPr>
        <w:t>. Two components are in parallel if, when tracing a path between two points in a circuit, you find that you have the alternative of branching off and tracing through either one component or the other, before those alternative paths rejoin. Whether two things are in parallel or series depends critically on the two points that you are tracing the path between; it makes no sense to say that things are in parallel without reference to those points. See also</w:t>
      </w:r>
      <w:r w:rsidRPr="0003171F">
        <w:rPr>
          <w:rStyle w:val="apple-converted-space"/>
          <w:rFonts w:eastAsiaTheme="majorEastAsia"/>
          <w:color w:val="000000"/>
          <w:sz w:val="28"/>
          <w:szCs w:val="28"/>
          <w:lang w:val="en-US"/>
        </w:rPr>
        <w:t> </w:t>
      </w:r>
      <w:r w:rsidRPr="0003171F">
        <w:rPr>
          <w:b/>
          <w:bCs/>
          <w:color w:val="000000"/>
          <w:sz w:val="28"/>
          <w:szCs w:val="28"/>
          <w:lang w:val="en-US"/>
        </w:rPr>
        <w:t>series</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passive device</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 passive circuit component has no emf. The term comes from the idea that it responds to something done to it by an</w:t>
      </w:r>
      <w:r w:rsidRPr="0003171F">
        <w:rPr>
          <w:rStyle w:val="apple-converted-space"/>
          <w:rFonts w:eastAsiaTheme="majorEastAsia"/>
          <w:color w:val="000000"/>
          <w:sz w:val="28"/>
          <w:szCs w:val="28"/>
          <w:lang w:val="en-US"/>
        </w:rPr>
        <w:t> </w:t>
      </w:r>
      <w:r w:rsidRPr="0003171F">
        <w:rPr>
          <w:b/>
          <w:bCs/>
          <w:color w:val="000000"/>
          <w:sz w:val="28"/>
          <w:szCs w:val="28"/>
          <w:lang w:val="en-US"/>
        </w:rPr>
        <w:t>active device</w:t>
      </w:r>
      <w:r w:rsidRPr="0003171F">
        <w:rPr>
          <w:color w:val="000000"/>
          <w:sz w:val="28"/>
          <w:szCs w:val="28"/>
          <w:lang w:val="en-US"/>
        </w:rPr>
        <w:t>, such as a battery. Light globes and capacitors are passive devices.</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period</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the time interval required for exactly one cycle of a repetitive process or phenomenon of any kind. It is equal to the reciprocal of the process's frequency.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T</w:t>
      </w:r>
      <w:r w:rsidRPr="0003171F">
        <w:rPr>
          <w:color w:val="000000"/>
          <w:sz w:val="28"/>
          <w:szCs w:val="28"/>
          <w:lang w:val="en-US"/>
        </w:rPr>
        <w:t>. The SI unit is the second, symbol s.</w:t>
      </w:r>
    </w:p>
    <w:p w:rsidR="0003171F" w:rsidRPr="0003171F" w:rsidRDefault="0003171F" w:rsidP="0003171F">
      <w:pPr>
        <w:pStyle w:val="a6"/>
        <w:rPr>
          <w:color w:val="000000"/>
          <w:sz w:val="28"/>
          <w:szCs w:val="28"/>
          <w:lang w:val="en-US"/>
        </w:rPr>
      </w:pPr>
      <w:r w:rsidRPr="0003171F">
        <w:rPr>
          <w:b/>
          <w:bCs/>
          <w:color w:val="000000"/>
          <w:sz w:val="28"/>
          <w:szCs w:val="28"/>
          <w:lang w:val="en-US"/>
        </w:rPr>
        <w:t>photovoltaic cell</w:t>
      </w:r>
      <w:r w:rsidRPr="0003171F">
        <w:rPr>
          <w:color w:val="000000"/>
          <w:sz w:val="28"/>
          <w:szCs w:val="28"/>
          <w:lang w:val="en-US"/>
        </w:rPr>
        <w:t>: a device which produces an emf, and hence a current, in response to light which is absorbed by the cell.</w:t>
      </w:r>
    </w:p>
    <w:p w:rsidR="0003171F" w:rsidRPr="0003171F" w:rsidRDefault="0003171F" w:rsidP="0003171F">
      <w:pPr>
        <w:pStyle w:val="a6"/>
        <w:rPr>
          <w:color w:val="000000"/>
          <w:sz w:val="28"/>
          <w:szCs w:val="28"/>
          <w:lang w:val="en-US"/>
        </w:rPr>
      </w:pPr>
      <w:r w:rsidRPr="0003171F">
        <w:rPr>
          <w:b/>
          <w:bCs/>
          <w:color w:val="000000"/>
          <w:sz w:val="28"/>
          <w:szCs w:val="28"/>
          <w:lang w:val="en-US"/>
        </w:rPr>
        <w:t>PD</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lazy person's way of writing</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polarity</w:t>
      </w:r>
      <w:r w:rsidRPr="0003171F">
        <w:rPr>
          <w:color w:val="000000"/>
          <w:sz w:val="28"/>
          <w:szCs w:val="28"/>
          <w:lang w:val="en-US"/>
        </w:rPr>
        <w:t>: the property of a device which means that it has a positive terminal and a negative terminal. For an</w:t>
      </w:r>
      <w:r w:rsidRPr="0003171F">
        <w:rPr>
          <w:rStyle w:val="apple-converted-space"/>
          <w:rFonts w:eastAsiaTheme="majorEastAsia"/>
          <w:color w:val="000000"/>
          <w:sz w:val="28"/>
          <w:szCs w:val="28"/>
          <w:lang w:val="en-US"/>
        </w:rPr>
        <w:t> </w:t>
      </w:r>
      <w:r w:rsidRPr="0003171F">
        <w:rPr>
          <w:b/>
          <w:bCs/>
          <w:color w:val="000000"/>
          <w:sz w:val="28"/>
          <w:szCs w:val="28"/>
          <w:lang w:val="en-US"/>
        </w:rPr>
        <w:t>active device</w:t>
      </w:r>
      <w:r w:rsidRPr="0003171F">
        <w:rPr>
          <w:rStyle w:val="apple-converted-space"/>
          <w:rFonts w:eastAsiaTheme="majorEastAsia"/>
          <w:color w:val="000000"/>
          <w:sz w:val="28"/>
          <w:szCs w:val="28"/>
          <w:lang w:val="en-US"/>
        </w:rPr>
        <w:t> </w:t>
      </w:r>
      <w:r w:rsidRPr="0003171F">
        <w:rPr>
          <w:color w:val="000000"/>
          <w:sz w:val="28"/>
          <w:szCs w:val="28"/>
          <w:lang w:val="en-US"/>
        </w:rPr>
        <w:t>such as a battery, the positive terminal has the higher potential. For a</w:t>
      </w:r>
      <w:r w:rsidRPr="0003171F">
        <w:rPr>
          <w:rStyle w:val="apple-converted-space"/>
          <w:rFonts w:eastAsiaTheme="majorEastAsia"/>
          <w:color w:val="000000"/>
          <w:sz w:val="28"/>
          <w:szCs w:val="28"/>
          <w:lang w:val="en-US"/>
        </w:rPr>
        <w:t> </w:t>
      </w:r>
      <w:r w:rsidRPr="0003171F">
        <w:rPr>
          <w:b/>
          <w:bCs/>
          <w:color w:val="000000"/>
          <w:sz w:val="28"/>
          <w:szCs w:val="28"/>
          <w:lang w:val="en-US"/>
        </w:rPr>
        <w:t>passive device</w:t>
      </w:r>
      <w:r w:rsidRPr="0003171F">
        <w:rPr>
          <w:color w:val="000000"/>
          <w:sz w:val="28"/>
          <w:szCs w:val="28"/>
          <w:lang w:val="en-US"/>
        </w:rPr>
        <w:t>, such as a meter, the positive terminal must be connected to a point in the circuit which has a higher potential than the point where you connect the negative terminal. Some</w:t>
      </w:r>
      <w:r w:rsidRPr="0003171F">
        <w:rPr>
          <w:rStyle w:val="apple-converted-space"/>
          <w:rFonts w:eastAsiaTheme="majorEastAsia"/>
          <w:color w:val="000000"/>
          <w:sz w:val="28"/>
          <w:szCs w:val="28"/>
          <w:lang w:val="en-US"/>
        </w:rPr>
        <w:t> </w:t>
      </w:r>
      <w:r w:rsidRPr="0003171F">
        <w:rPr>
          <w:b/>
          <w:bCs/>
          <w:color w:val="000000"/>
          <w:sz w:val="28"/>
          <w:szCs w:val="28"/>
          <w:lang w:val="en-US"/>
        </w:rPr>
        <w:t>capacitors</w:t>
      </w:r>
      <w:r w:rsidRPr="0003171F">
        <w:rPr>
          <w:rStyle w:val="apple-converted-space"/>
          <w:rFonts w:eastAsiaTheme="majorEastAsia"/>
          <w:color w:val="000000"/>
          <w:sz w:val="28"/>
          <w:szCs w:val="28"/>
          <w:lang w:val="en-US"/>
        </w:rPr>
        <w:t> </w:t>
      </w:r>
      <w:r w:rsidRPr="0003171F">
        <w:rPr>
          <w:color w:val="000000"/>
          <w:sz w:val="28"/>
          <w:szCs w:val="28"/>
          <w:lang w:val="en-US"/>
        </w:rPr>
        <w:t>have a polarity which needs to be observed if they are to work properly.</w:t>
      </w:r>
    </w:p>
    <w:p w:rsidR="0003171F" w:rsidRPr="0003171F" w:rsidRDefault="0003171F" w:rsidP="0003171F">
      <w:pPr>
        <w:pStyle w:val="a6"/>
        <w:rPr>
          <w:color w:val="000000"/>
          <w:sz w:val="28"/>
          <w:szCs w:val="28"/>
          <w:lang w:val="en-US"/>
        </w:rPr>
      </w:pPr>
      <w:r w:rsidRPr="0003171F">
        <w:rPr>
          <w:b/>
          <w:bCs/>
          <w:color w:val="000000"/>
          <w:sz w:val="28"/>
          <w:szCs w:val="28"/>
          <w:lang w:val="en-US"/>
        </w:rPr>
        <w:t>positive and negative.</w:t>
      </w:r>
      <w:r w:rsidRPr="0003171F">
        <w:rPr>
          <w:rStyle w:val="apple-converted-space"/>
          <w:rFonts w:eastAsiaTheme="majorEastAsia"/>
          <w:b/>
          <w:bCs/>
          <w:color w:val="000000"/>
          <w:sz w:val="28"/>
          <w:szCs w:val="28"/>
          <w:lang w:val="en-US"/>
        </w:rPr>
        <w:t> </w:t>
      </w:r>
      <w:r w:rsidRPr="0003171F">
        <w:rPr>
          <w:color w:val="000000"/>
          <w:sz w:val="28"/>
          <w:szCs w:val="28"/>
          <w:lang w:val="en-US"/>
        </w:rPr>
        <w:t>It is mathematically convenient to call the two kinds of electric</w:t>
      </w:r>
      <w:r w:rsidRPr="0003171F">
        <w:rPr>
          <w:rStyle w:val="apple-converted-space"/>
          <w:rFonts w:eastAsiaTheme="majorEastAsia"/>
          <w:color w:val="000000"/>
          <w:sz w:val="28"/>
          <w:szCs w:val="28"/>
          <w:lang w:val="en-US"/>
        </w:rPr>
        <w:t> </w:t>
      </w:r>
      <w:r w:rsidRPr="0003171F">
        <w:rPr>
          <w:b/>
          <w:bCs/>
          <w:color w:val="000000"/>
          <w:sz w:val="28"/>
          <w:szCs w:val="28"/>
          <w:lang w:val="en-US"/>
        </w:rPr>
        <w:t>charge</w:t>
      </w:r>
      <w:r w:rsidRPr="0003171F">
        <w:rPr>
          <w:rStyle w:val="apple-converted-space"/>
          <w:rFonts w:eastAsiaTheme="majorEastAsia"/>
          <w:color w:val="000000"/>
          <w:sz w:val="28"/>
          <w:szCs w:val="28"/>
          <w:lang w:val="en-US"/>
        </w:rPr>
        <w:t> </w:t>
      </w:r>
      <w:r w:rsidRPr="0003171F">
        <w:rPr>
          <w:color w:val="000000"/>
          <w:sz w:val="28"/>
          <w:szCs w:val="28"/>
          <w:lang w:val="en-US"/>
        </w:rPr>
        <w:t>positive and negative so, for example, there is no external effect from equal amounts of positive and negative charges which are more or less uniformly mixed in some volume of space because they add up to zero charge. A</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between two points can also have either a positive or negative value, depending on the order in which you specify the points. See also</w:t>
      </w:r>
      <w:r w:rsidRPr="0003171F">
        <w:rPr>
          <w:rStyle w:val="apple-converted-space"/>
          <w:rFonts w:eastAsiaTheme="majorEastAsia"/>
          <w:color w:val="000000"/>
          <w:sz w:val="28"/>
          <w:szCs w:val="28"/>
          <w:lang w:val="en-US"/>
        </w:rPr>
        <w:t> </w:t>
      </w:r>
      <w:r w:rsidRPr="0003171F">
        <w:rPr>
          <w:b/>
          <w:bCs/>
          <w:color w:val="000000"/>
          <w:sz w:val="28"/>
          <w:szCs w:val="28"/>
          <w:lang w:val="en-US"/>
        </w:rPr>
        <w:t>polarity</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potential</w:t>
      </w:r>
      <w:r w:rsidRPr="0003171F">
        <w:rPr>
          <w:color w:val="000000"/>
          <w:sz w:val="28"/>
          <w:szCs w:val="28"/>
          <w:lang w:val="en-US"/>
        </w:rPr>
        <w:t>: see</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potential difference</w:t>
      </w:r>
      <w:r w:rsidRPr="0003171F">
        <w:rPr>
          <w:color w:val="000000"/>
          <w:sz w:val="28"/>
          <w:szCs w:val="28"/>
          <w:lang w:val="en-US"/>
        </w:rPr>
        <w:t>: difference in potential between two points in space. Potential is an electrical quantity which has a unique value at every point in space once its value at some reference point has been arbitrarily decided. In circuits we consider potential differences between various pairs of points in the conductors which make up the circuit. The positive terminal of a battery is always at a higher potential than the negative terminal, even though the magnitude of the potential difference may vary. The potential difference between the ends of a circuit component is related to the current through the component and the properties (such as resistance) of the component. Potential difference can be defined as the work per charge done on a small charged particle by electrostatic forces when the particle is moved from one point to another. Usual symbol: ∆</w:t>
      </w:r>
      <w:r w:rsidRPr="0003171F">
        <w:rPr>
          <w:i/>
          <w:iCs/>
          <w:color w:val="000000"/>
          <w:sz w:val="28"/>
          <w:szCs w:val="28"/>
          <w:lang w:val="en-US"/>
        </w:rPr>
        <w:t>V</w:t>
      </w:r>
      <w:r w:rsidRPr="0003171F">
        <w:rPr>
          <w:rStyle w:val="apple-converted-space"/>
          <w:rFonts w:eastAsiaTheme="majorEastAsia"/>
          <w:color w:val="000000"/>
          <w:sz w:val="28"/>
          <w:szCs w:val="28"/>
          <w:lang w:val="en-US"/>
        </w:rPr>
        <w:t> </w:t>
      </w:r>
      <w:r w:rsidRPr="0003171F">
        <w:rPr>
          <w:color w:val="000000"/>
          <w:sz w:val="28"/>
          <w:szCs w:val="28"/>
          <w:lang w:val="en-US"/>
        </w:rPr>
        <w:t>or</w:t>
      </w:r>
      <w:r w:rsidRPr="0003171F">
        <w:rPr>
          <w:rStyle w:val="apple-converted-space"/>
          <w:rFonts w:eastAsiaTheme="majorEastAsia"/>
          <w:color w:val="000000"/>
          <w:sz w:val="28"/>
          <w:szCs w:val="28"/>
          <w:lang w:val="en-US"/>
        </w:rPr>
        <w:t> </w:t>
      </w:r>
      <w:r w:rsidRPr="0003171F">
        <w:rPr>
          <w:i/>
          <w:iCs/>
          <w:color w:val="000000"/>
          <w:sz w:val="28"/>
          <w:szCs w:val="28"/>
          <w:lang w:val="en-US"/>
        </w:rPr>
        <w:t>V</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power</w:t>
      </w:r>
      <w:r w:rsidRPr="0003171F">
        <w:rPr>
          <w:color w:val="000000"/>
          <w:sz w:val="28"/>
          <w:szCs w:val="28"/>
          <w:lang w:val="en-US"/>
        </w:rPr>
        <w:t>: rate of transfer of energy. For a steady rate (constant power) it can be expressed as</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color w:val="000000"/>
          <w:sz w:val="28"/>
          <w:szCs w:val="28"/>
          <w:lang w:val="en-US"/>
        </w:rPr>
        <w:t>/∆</w:t>
      </w:r>
      <w:r w:rsidRPr="0003171F">
        <w:rPr>
          <w:i/>
          <w:iCs/>
          <w:color w:val="000000"/>
          <w:sz w:val="28"/>
          <w:szCs w:val="28"/>
          <w:lang w:val="en-US"/>
        </w:rPr>
        <w:t>t</w:t>
      </w:r>
      <w:r w:rsidRPr="0003171F">
        <w:rPr>
          <w:rStyle w:val="apple-converted-space"/>
          <w:rFonts w:eastAsiaTheme="majorEastAsia"/>
          <w:i/>
          <w:iCs/>
          <w:color w:val="000000"/>
          <w:sz w:val="28"/>
          <w:szCs w:val="28"/>
          <w:lang w:val="en-US"/>
        </w:rPr>
        <w:t> </w:t>
      </w:r>
      <w:r w:rsidRPr="0003171F">
        <w:rPr>
          <w:color w:val="000000"/>
          <w:sz w:val="28"/>
          <w:szCs w:val="28"/>
          <w:lang w:val="en-US"/>
        </w:rPr>
        <w:t>where</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rStyle w:val="apple-converted-space"/>
          <w:rFonts w:eastAsiaTheme="majorEastAsia"/>
          <w:color w:val="000000"/>
          <w:sz w:val="28"/>
          <w:szCs w:val="28"/>
          <w:lang w:val="en-US"/>
        </w:rPr>
        <w:t> </w:t>
      </w:r>
      <w:r w:rsidRPr="0003171F">
        <w:rPr>
          <w:color w:val="000000"/>
          <w:sz w:val="28"/>
          <w:szCs w:val="28"/>
          <w:lang w:val="en-US"/>
        </w:rPr>
        <w:t>is the energy transferred in the time interval ∆</w:t>
      </w:r>
      <w:r w:rsidRPr="0003171F">
        <w:rPr>
          <w:i/>
          <w:iCs/>
          <w:color w:val="000000"/>
          <w:sz w:val="28"/>
          <w:szCs w:val="28"/>
          <w:lang w:val="en-US"/>
        </w:rPr>
        <w:t>t</w:t>
      </w:r>
      <w:r w:rsidRPr="0003171F">
        <w:rPr>
          <w:color w:val="000000"/>
          <w:sz w:val="28"/>
          <w:szCs w:val="28"/>
          <w:lang w:val="en-US"/>
        </w:rPr>
        <w:t>.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P</w:t>
      </w:r>
      <w:r w:rsidRPr="0003171F">
        <w:rPr>
          <w:color w:val="000000"/>
          <w:sz w:val="28"/>
          <w:szCs w:val="28"/>
          <w:lang w:val="en-US"/>
        </w:rPr>
        <w:t>. The SI unit is the watt (symbol W).</w:t>
      </w:r>
    </w:p>
    <w:p w:rsidR="0003171F" w:rsidRPr="0003171F" w:rsidRDefault="0003171F" w:rsidP="0003171F">
      <w:pPr>
        <w:pStyle w:val="a6"/>
        <w:rPr>
          <w:color w:val="000000"/>
          <w:sz w:val="28"/>
          <w:szCs w:val="28"/>
          <w:lang w:val="en-US"/>
        </w:rPr>
      </w:pPr>
      <w:r w:rsidRPr="0003171F">
        <w:rPr>
          <w:b/>
          <w:bCs/>
          <w:color w:val="000000"/>
          <w:sz w:val="28"/>
          <w:szCs w:val="28"/>
          <w:lang w:val="en-US"/>
        </w:rPr>
        <w:t>reactance</w:t>
      </w:r>
      <w:r w:rsidRPr="0003171F">
        <w:rPr>
          <w:color w:val="000000"/>
          <w:sz w:val="28"/>
          <w:szCs w:val="28"/>
          <w:lang w:val="en-US"/>
        </w:rPr>
        <w:t>: see under</w:t>
      </w:r>
      <w:r w:rsidRPr="0003171F">
        <w:rPr>
          <w:rStyle w:val="apple-converted-space"/>
          <w:rFonts w:eastAsiaTheme="majorEastAsia"/>
          <w:color w:val="000000"/>
          <w:sz w:val="28"/>
          <w:szCs w:val="28"/>
          <w:lang w:val="en-US"/>
        </w:rPr>
        <w:t> </w:t>
      </w:r>
      <w:r w:rsidRPr="0003171F">
        <w:rPr>
          <w:b/>
          <w:bCs/>
          <w:color w:val="000000"/>
          <w:sz w:val="28"/>
          <w:szCs w:val="28"/>
          <w:lang w:val="en-US"/>
        </w:rPr>
        <w:t>impedance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resistance</w:t>
      </w:r>
      <w:r w:rsidRPr="0003171F">
        <w:rPr>
          <w:color w:val="000000"/>
          <w:sz w:val="28"/>
          <w:szCs w:val="28"/>
          <w:lang w:val="en-US"/>
        </w:rPr>
        <w:t>: a property of an object associated with energy dissipation which occurs when a</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color w:val="000000"/>
          <w:sz w:val="28"/>
          <w:szCs w:val="28"/>
          <w:lang w:val="en-US"/>
        </w:rPr>
        <w:t> </w:t>
      </w:r>
      <w:r w:rsidRPr="0003171F">
        <w:rPr>
          <w:color w:val="000000"/>
          <w:sz w:val="28"/>
          <w:szCs w:val="28"/>
          <w:lang w:val="en-US"/>
        </w:rPr>
        <w:t>exists in the object. For a</w:t>
      </w:r>
      <w:r w:rsidRPr="0003171F">
        <w:rPr>
          <w:rStyle w:val="apple-converted-space"/>
          <w:rFonts w:eastAsiaTheme="majorEastAsia"/>
          <w:color w:val="000000"/>
          <w:sz w:val="28"/>
          <w:szCs w:val="28"/>
          <w:lang w:val="en-US"/>
        </w:rPr>
        <w:t> </w:t>
      </w:r>
      <w:r w:rsidRPr="0003171F">
        <w:rPr>
          <w:b/>
          <w:bCs/>
          <w:color w:val="000000"/>
          <w:sz w:val="28"/>
          <w:szCs w:val="28"/>
          <w:lang w:val="en-US"/>
        </w:rPr>
        <w:t>passive</w:t>
      </w:r>
      <w:r w:rsidRPr="0003171F">
        <w:rPr>
          <w:rStyle w:val="apple-converted-space"/>
          <w:rFonts w:eastAsiaTheme="majorEastAsia"/>
          <w:color w:val="000000"/>
          <w:sz w:val="28"/>
          <w:szCs w:val="28"/>
          <w:lang w:val="en-US"/>
        </w:rPr>
        <w:t> </w:t>
      </w:r>
      <w:r w:rsidRPr="0003171F">
        <w:rPr>
          <w:color w:val="000000"/>
          <w:sz w:val="28"/>
          <w:szCs w:val="28"/>
          <w:lang w:val="en-US"/>
        </w:rPr>
        <w:t>device (one which has no</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resistance is defined as the quotient: steady</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w:t>
      </w:r>
      <w:r w:rsidRPr="0003171F">
        <w:rPr>
          <w:i/>
          <w:iCs/>
          <w:color w:val="000000"/>
          <w:sz w:val="28"/>
          <w:szCs w:val="28"/>
          <w:lang w:val="en-US"/>
        </w:rPr>
        <w:t>V</w:t>
      </w:r>
      <w:r w:rsidRPr="0003171F">
        <w:rPr>
          <w:color w:val="000000"/>
          <w:sz w:val="28"/>
          <w:szCs w:val="28"/>
          <w:lang w:val="en-US"/>
        </w:rPr>
        <w:t>) between two points on the object divided by the associated</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b/>
          <w:bCs/>
          <w:color w:val="000000"/>
          <w:sz w:val="28"/>
          <w:szCs w:val="28"/>
          <w:lang w:val="en-US"/>
        </w:rPr>
        <w:t> </w:t>
      </w:r>
      <w:r w:rsidRPr="0003171F">
        <w:rPr>
          <w:color w:val="000000"/>
          <w:sz w:val="28"/>
          <w:szCs w:val="28"/>
          <w:lang w:val="en-US"/>
        </w:rPr>
        <w:t>(</w:t>
      </w:r>
      <w:r w:rsidRPr="0003171F">
        <w:rPr>
          <w:i/>
          <w:iCs/>
          <w:color w:val="000000"/>
          <w:sz w:val="28"/>
          <w:szCs w:val="28"/>
          <w:lang w:val="en-US"/>
        </w:rPr>
        <w:t>I</w:t>
      </w:r>
      <w:r w:rsidRPr="0003171F">
        <w:rPr>
          <w:color w:val="000000"/>
          <w:sz w:val="28"/>
          <w:szCs w:val="28"/>
          <w:lang w:val="en-US"/>
        </w:rPr>
        <w:t>) through the object;</w:t>
      </w:r>
      <w:r w:rsidRPr="0003171F">
        <w:rPr>
          <w:rStyle w:val="apple-converted-space"/>
          <w:rFonts w:eastAsiaTheme="majorEastAsia"/>
          <w:color w:val="000000"/>
          <w:sz w:val="28"/>
          <w:szCs w:val="28"/>
          <w:lang w:val="en-US"/>
        </w:rPr>
        <w:t> </w:t>
      </w:r>
      <w:r w:rsidRPr="0003171F">
        <w:rPr>
          <w:i/>
          <w:iCs/>
          <w:color w:val="000000"/>
          <w:sz w:val="28"/>
          <w:szCs w:val="28"/>
          <w:lang w:val="en-US"/>
        </w:rPr>
        <w:t>R</w:t>
      </w:r>
      <w:r w:rsidRPr="0003171F">
        <w:rPr>
          <w:rStyle w:val="apple-converted-space"/>
          <w:rFonts w:eastAsiaTheme="majorEastAsia"/>
          <w:color w:val="000000"/>
          <w:sz w:val="28"/>
          <w:szCs w:val="28"/>
          <w:lang w:val="en-US"/>
        </w:rPr>
        <w:t> </w:t>
      </w:r>
      <w:r w:rsidRPr="0003171F">
        <w:rPr>
          <w:color w:val="000000"/>
          <w:sz w:val="28"/>
          <w:szCs w:val="28"/>
          <w:lang w:val="en-US"/>
        </w:rPr>
        <w:t>= ∆</w:t>
      </w:r>
      <w:r w:rsidRPr="0003171F">
        <w:rPr>
          <w:i/>
          <w:iCs/>
          <w:color w:val="000000"/>
          <w:sz w:val="28"/>
          <w:szCs w:val="28"/>
          <w:lang w:val="en-US"/>
        </w:rPr>
        <w:t>V</w:t>
      </w:r>
      <w:r w:rsidRPr="0003171F">
        <w:rPr>
          <w:color w:val="000000"/>
          <w:sz w:val="28"/>
          <w:szCs w:val="28"/>
          <w:lang w:val="en-US"/>
        </w:rPr>
        <w:t>/</w:t>
      </w:r>
      <w:r w:rsidRPr="0003171F">
        <w:rPr>
          <w:i/>
          <w:iCs/>
          <w:color w:val="000000"/>
          <w:sz w:val="28"/>
          <w:szCs w:val="28"/>
          <w:lang w:val="en-US"/>
        </w:rPr>
        <w:t>I</w:t>
      </w:r>
      <w:r w:rsidRPr="0003171F">
        <w:rPr>
          <w:color w:val="000000"/>
          <w:sz w:val="28"/>
          <w:szCs w:val="28"/>
          <w:lang w:val="en-US"/>
        </w:rPr>
        <w:t xml:space="preserve">. The value of the </w:t>
      </w:r>
      <w:r w:rsidRPr="0003171F">
        <w:rPr>
          <w:color w:val="000000"/>
          <w:sz w:val="28"/>
          <w:szCs w:val="28"/>
          <w:lang w:val="en-US"/>
        </w:rPr>
        <w:lastRenderedPageBreak/>
        <w:t>resistance depends on the contact points chosen but for many circuit components the two connection points are usually obvious. A thing whose resistance is independent of the potential difference is said to obey</w:t>
      </w:r>
      <w:r w:rsidRPr="0003171F">
        <w:rPr>
          <w:rStyle w:val="apple-converted-space"/>
          <w:rFonts w:eastAsiaTheme="majorEastAsia"/>
          <w:color w:val="000000"/>
          <w:sz w:val="28"/>
          <w:szCs w:val="28"/>
          <w:lang w:val="en-US"/>
        </w:rPr>
        <w:t> </w:t>
      </w:r>
      <w:r w:rsidRPr="0003171F">
        <w:rPr>
          <w:b/>
          <w:bCs/>
          <w:color w:val="000000"/>
          <w:sz w:val="28"/>
          <w:szCs w:val="28"/>
          <w:lang w:val="en-US"/>
        </w:rPr>
        <w:t>Ohm's law</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resistor</w:t>
      </w:r>
      <w:r w:rsidRPr="0003171F">
        <w:rPr>
          <w:color w:val="000000"/>
          <w:sz w:val="28"/>
          <w:szCs w:val="28"/>
          <w:lang w:val="en-US"/>
        </w:rPr>
        <w:t>: a two-terminal device designed to have the property of</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It is usually desirable that a resistor should obey</w:t>
      </w:r>
      <w:r w:rsidRPr="0003171F">
        <w:rPr>
          <w:rStyle w:val="apple-converted-space"/>
          <w:rFonts w:eastAsiaTheme="majorEastAsia"/>
          <w:color w:val="000000"/>
          <w:sz w:val="28"/>
          <w:szCs w:val="28"/>
          <w:lang w:val="en-US"/>
        </w:rPr>
        <w:t> </w:t>
      </w:r>
      <w:r w:rsidRPr="0003171F">
        <w:rPr>
          <w:b/>
          <w:bCs/>
          <w:color w:val="000000"/>
          <w:sz w:val="28"/>
          <w:szCs w:val="28"/>
          <w:lang w:val="en-US"/>
        </w:rPr>
        <w:t>Ohm's law</w:t>
      </w:r>
      <w:r w:rsidRPr="0003171F">
        <w:rPr>
          <w:rStyle w:val="apple-converted-space"/>
          <w:rFonts w:eastAsiaTheme="majorEastAsia"/>
          <w:color w:val="000000"/>
          <w:sz w:val="28"/>
          <w:szCs w:val="28"/>
          <w:lang w:val="en-US"/>
        </w:rPr>
        <w:t> </w:t>
      </w:r>
      <w:r w:rsidRPr="0003171F">
        <w:rPr>
          <w:color w:val="000000"/>
          <w:sz w:val="28"/>
          <w:szCs w:val="28"/>
          <w:lang w:val="en-US"/>
        </w:rPr>
        <w:t>and have a resistance that is fairly stable against temperature changes. Most resistors are painted with a code consisting of coloured bands which tell you the resistance.</w:t>
      </w:r>
    </w:p>
    <w:p w:rsidR="0003171F" w:rsidRPr="0003171F" w:rsidRDefault="0003171F" w:rsidP="0003171F">
      <w:pPr>
        <w:pStyle w:val="a6"/>
        <w:rPr>
          <w:color w:val="000000"/>
          <w:sz w:val="28"/>
          <w:szCs w:val="28"/>
          <w:lang w:val="en-US"/>
        </w:rPr>
      </w:pPr>
      <w:r w:rsidRPr="0003171F">
        <w:rPr>
          <w:b/>
          <w:bCs/>
          <w:color w:val="000000"/>
          <w:sz w:val="28"/>
          <w:szCs w:val="28"/>
          <w:lang w:val="en-US"/>
        </w:rPr>
        <w:t>scalar</w:t>
      </w:r>
      <w:r w:rsidRPr="0003171F">
        <w:rPr>
          <w:color w:val="000000"/>
          <w:sz w:val="28"/>
          <w:szCs w:val="28"/>
          <w:lang w:val="en-US"/>
        </w:rPr>
        <w:t>: a physical quantity which can be specified by a single numerical value, including the unit. (Strictly the value must be the same in all reference frames or coordinate systems that are not moving relative to one another.) Most electrical quantities including charge, potential and emf, are scalars. Electric field and magnetic filed are not scalars - they are</w:t>
      </w:r>
      <w:r w:rsidRPr="0003171F">
        <w:rPr>
          <w:rStyle w:val="apple-converted-space"/>
          <w:rFonts w:eastAsiaTheme="majorEastAsia"/>
          <w:color w:val="000000"/>
          <w:sz w:val="28"/>
          <w:szCs w:val="28"/>
          <w:lang w:val="en-US"/>
        </w:rPr>
        <w:t> </w:t>
      </w:r>
      <w:r w:rsidRPr="0003171F">
        <w:rPr>
          <w:b/>
          <w:bCs/>
          <w:color w:val="000000"/>
          <w:sz w:val="28"/>
          <w:szCs w:val="28"/>
          <w:lang w:val="en-US"/>
        </w:rPr>
        <w:t>vector</w:t>
      </w:r>
      <w:r w:rsidRPr="0003171F">
        <w:rPr>
          <w:rStyle w:val="apple-converted-space"/>
          <w:rFonts w:eastAsiaTheme="majorEastAsia"/>
          <w:color w:val="000000"/>
          <w:sz w:val="28"/>
          <w:szCs w:val="28"/>
          <w:lang w:val="en-US"/>
        </w:rPr>
        <w:t> </w:t>
      </w:r>
      <w:r w:rsidRPr="0003171F">
        <w:rPr>
          <w:color w:val="000000"/>
          <w:sz w:val="28"/>
          <w:szCs w:val="28"/>
          <w:lang w:val="en-US"/>
        </w:rPr>
        <w:t>quantities.</w:t>
      </w:r>
    </w:p>
    <w:p w:rsidR="0003171F" w:rsidRPr="0003171F" w:rsidRDefault="0003171F" w:rsidP="0003171F">
      <w:pPr>
        <w:pStyle w:val="a6"/>
        <w:rPr>
          <w:color w:val="000000"/>
          <w:sz w:val="28"/>
          <w:szCs w:val="28"/>
          <w:lang w:val="en-US"/>
        </w:rPr>
      </w:pPr>
      <w:r w:rsidRPr="0003171F">
        <w:rPr>
          <w:b/>
          <w:bCs/>
          <w:color w:val="000000"/>
          <w:sz w:val="28"/>
          <w:szCs w:val="28"/>
          <w:lang w:val="en-US"/>
        </w:rPr>
        <w:t>schematic diagram</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 circuit diagram which shows the logic of the connections rather than the actual layout of the components. Schematic diagrams have most of the connections drawn as lines parallel to an edge of the page. Those lines represent conducting paths which ideally should have zero resistance. (In practice, they have small resistance.)</w:t>
      </w:r>
    </w:p>
    <w:p w:rsidR="0003171F" w:rsidRPr="0003171F" w:rsidRDefault="0003171F" w:rsidP="0003171F">
      <w:pPr>
        <w:pStyle w:val="a6"/>
        <w:rPr>
          <w:color w:val="000000"/>
          <w:sz w:val="28"/>
          <w:szCs w:val="28"/>
          <w:lang w:val="en-US"/>
        </w:rPr>
      </w:pPr>
      <w:r w:rsidRPr="0003171F">
        <w:rPr>
          <w:b/>
          <w:bCs/>
          <w:color w:val="000000"/>
          <w:sz w:val="28"/>
          <w:szCs w:val="28"/>
          <w:lang w:val="en-US"/>
        </w:rPr>
        <w:t>semiconductor</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 kind of material intermediate between a</w:t>
      </w:r>
      <w:r w:rsidRPr="0003171F">
        <w:rPr>
          <w:rStyle w:val="apple-converted-space"/>
          <w:rFonts w:eastAsiaTheme="majorEastAsia"/>
          <w:color w:val="000000"/>
          <w:sz w:val="28"/>
          <w:szCs w:val="28"/>
          <w:lang w:val="en-US"/>
        </w:rPr>
        <w:t> </w:t>
      </w:r>
      <w:r w:rsidRPr="0003171F">
        <w:rPr>
          <w:b/>
          <w:bCs/>
          <w:color w:val="000000"/>
          <w:sz w:val="28"/>
          <w:szCs w:val="28"/>
          <w:lang w:val="en-US"/>
        </w:rPr>
        <w:t>conductor</w:t>
      </w:r>
      <w:r w:rsidRPr="0003171F">
        <w:rPr>
          <w:rStyle w:val="apple-converted-space"/>
          <w:rFonts w:eastAsiaTheme="majorEastAsia"/>
          <w:color w:val="000000"/>
          <w:sz w:val="28"/>
          <w:szCs w:val="28"/>
          <w:lang w:val="en-US"/>
        </w:rPr>
        <w:t> </w:t>
      </w:r>
      <w:r w:rsidRPr="0003171F">
        <w:rPr>
          <w:color w:val="000000"/>
          <w:sz w:val="28"/>
          <w:szCs w:val="28"/>
          <w:lang w:val="en-US"/>
        </w:rPr>
        <w:t>and an</w:t>
      </w:r>
      <w:r w:rsidRPr="0003171F">
        <w:rPr>
          <w:rStyle w:val="apple-converted-space"/>
          <w:rFonts w:eastAsiaTheme="majorEastAsia"/>
          <w:color w:val="000000"/>
          <w:sz w:val="28"/>
          <w:szCs w:val="28"/>
          <w:lang w:val="en-US"/>
        </w:rPr>
        <w:t> </w:t>
      </w:r>
      <w:r w:rsidRPr="0003171F">
        <w:rPr>
          <w:b/>
          <w:bCs/>
          <w:color w:val="000000"/>
          <w:sz w:val="28"/>
          <w:szCs w:val="28"/>
          <w:lang w:val="en-US"/>
        </w:rPr>
        <w:t>insulator</w:t>
      </w:r>
      <w:r w:rsidRPr="0003171F">
        <w:rPr>
          <w:color w:val="000000"/>
          <w:sz w:val="28"/>
          <w:szCs w:val="28"/>
          <w:lang w:val="en-US"/>
        </w:rPr>
        <w:t>. Semiconductors are used to make transistors, diodes and</w:t>
      </w:r>
      <w:r w:rsidRPr="0003171F">
        <w:rPr>
          <w:rStyle w:val="apple-converted-space"/>
          <w:rFonts w:eastAsiaTheme="majorEastAsia"/>
          <w:color w:val="000000"/>
          <w:sz w:val="28"/>
          <w:szCs w:val="28"/>
          <w:lang w:val="en-US"/>
        </w:rPr>
        <w:t> </w:t>
      </w:r>
      <w:r w:rsidRPr="0003171F">
        <w:rPr>
          <w:b/>
          <w:bCs/>
          <w:color w:val="000000"/>
          <w:sz w:val="28"/>
          <w:szCs w:val="28"/>
          <w:lang w:val="en-US"/>
        </w:rPr>
        <w:t>photovoltaic cells</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series</w:t>
      </w:r>
      <w:r w:rsidRPr="0003171F">
        <w:rPr>
          <w:color w:val="000000"/>
          <w:sz w:val="28"/>
          <w:szCs w:val="28"/>
          <w:lang w:val="en-US"/>
        </w:rPr>
        <w:t>. Circuit components are said to be connected in series with each other if they form a chain without branches. In the more complicated case of a circuit you have to specify two points in the circuit before you can make sense of the terms</w:t>
      </w:r>
      <w:r w:rsidRPr="0003171F">
        <w:rPr>
          <w:rStyle w:val="apple-converted-space"/>
          <w:rFonts w:eastAsiaTheme="majorEastAsia"/>
          <w:color w:val="000000"/>
          <w:sz w:val="28"/>
          <w:szCs w:val="28"/>
          <w:lang w:val="en-US"/>
        </w:rPr>
        <w:t> </w:t>
      </w:r>
      <w:r w:rsidRPr="0003171F">
        <w:rPr>
          <w:i/>
          <w:iCs/>
          <w:color w:val="000000"/>
          <w:sz w:val="28"/>
          <w:szCs w:val="28"/>
          <w:lang w:val="en-US"/>
        </w:rPr>
        <w:t>series</w:t>
      </w:r>
      <w:r w:rsidRPr="0003171F">
        <w:rPr>
          <w:rStyle w:val="apple-converted-space"/>
          <w:rFonts w:eastAsiaTheme="majorEastAsia"/>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i/>
          <w:iCs/>
          <w:color w:val="000000"/>
          <w:sz w:val="28"/>
          <w:szCs w:val="28"/>
          <w:lang w:val="en-US"/>
        </w:rPr>
        <w:t>parallel</w:t>
      </w:r>
      <w:r w:rsidRPr="0003171F">
        <w:rPr>
          <w:color w:val="000000"/>
          <w:sz w:val="28"/>
          <w:szCs w:val="28"/>
          <w:lang w:val="en-US"/>
        </w:rPr>
        <w:t>. Two components are in series if, when tracing a path between two points in a circuit, you find that the path goes through one component and then the other. See also</w:t>
      </w:r>
      <w:r w:rsidRPr="0003171F">
        <w:rPr>
          <w:rStyle w:val="apple-converted-space"/>
          <w:rFonts w:eastAsiaTheme="majorEastAsia"/>
          <w:color w:val="000000"/>
          <w:sz w:val="28"/>
          <w:szCs w:val="28"/>
          <w:lang w:val="en-US"/>
        </w:rPr>
        <w:t> </w:t>
      </w:r>
      <w:r w:rsidRPr="0003171F">
        <w:rPr>
          <w:b/>
          <w:bCs/>
          <w:color w:val="000000"/>
          <w:sz w:val="28"/>
          <w:szCs w:val="28"/>
          <w:lang w:val="en-US"/>
        </w:rPr>
        <w:t>parallel</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short circuit</w:t>
      </w:r>
      <w:r w:rsidRPr="0003171F">
        <w:rPr>
          <w:color w:val="000000"/>
          <w:sz w:val="28"/>
          <w:szCs w:val="28"/>
          <w:lang w:val="en-US"/>
        </w:rPr>
        <w:t>: a conducting path, or part of a circuit, with negligible or relatively low resistance. The term is most commonly used to indicate an accidental path, which causes a much bigger current than the one you wanted. See also</w:t>
      </w:r>
      <w:r w:rsidRPr="0003171F">
        <w:rPr>
          <w:rStyle w:val="apple-converted-space"/>
          <w:rFonts w:eastAsiaTheme="majorEastAsia"/>
          <w:color w:val="000000"/>
          <w:sz w:val="28"/>
          <w:szCs w:val="28"/>
          <w:lang w:val="en-US"/>
        </w:rPr>
        <w:t> </w:t>
      </w:r>
      <w:r w:rsidRPr="0003171F">
        <w:rPr>
          <w:b/>
          <w:bCs/>
          <w:color w:val="000000"/>
          <w:sz w:val="28"/>
          <w:szCs w:val="28"/>
          <w:lang w:val="en-US"/>
        </w:rPr>
        <w:t>open circuit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siemens</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conductance</w:t>
      </w:r>
      <w:r w:rsidRPr="0003171F">
        <w:rPr>
          <w:color w:val="000000"/>
          <w:sz w:val="28"/>
          <w:szCs w:val="28"/>
          <w:lang w:val="en-US"/>
        </w:rPr>
        <w:t>, symbol S, equivalent to the reciprocal ohm (Ω-1); named after William (Wilhelm) Siemens (1823 - 1883), engineer.</w:t>
      </w:r>
    </w:p>
    <w:p w:rsidR="0003171F" w:rsidRPr="00C34F2E" w:rsidRDefault="0003171F" w:rsidP="0003171F">
      <w:pPr>
        <w:pStyle w:val="a6"/>
        <w:rPr>
          <w:color w:val="000000"/>
          <w:sz w:val="28"/>
          <w:szCs w:val="28"/>
          <w:lang w:val="en-US"/>
        </w:rPr>
      </w:pPr>
      <w:r w:rsidRPr="00C34F2E">
        <w:rPr>
          <w:b/>
          <w:bCs/>
          <w:color w:val="000000"/>
          <w:sz w:val="28"/>
          <w:szCs w:val="28"/>
          <w:lang w:val="en-US"/>
        </w:rPr>
        <w:t>sink</w:t>
      </w:r>
      <w:r w:rsidRPr="00C34F2E">
        <w:rPr>
          <w:color w:val="000000"/>
          <w:sz w:val="28"/>
          <w:szCs w:val="28"/>
          <w:lang w:val="en-US"/>
        </w:rPr>
        <w:t>: see</w:t>
      </w:r>
      <w:r w:rsidRPr="00C34F2E">
        <w:rPr>
          <w:rStyle w:val="apple-converted-space"/>
          <w:rFonts w:eastAsiaTheme="majorEastAsia"/>
          <w:color w:val="000000"/>
          <w:sz w:val="28"/>
          <w:szCs w:val="28"/>
          <w:lang w:val="en-US"/>
        </w:rPr>
        <w:t> </w:t>
      </w:r>
      <w:r w:rsidRPr="00C34F2E">
        <w:rPr>
          <w:b/>
          <w:bCs/>
          <w:color w:val="000000"/>
          <w:sz w:val="28"/>
          <w:szCs w:val="28"/>
          <w:lang w:val="en-US"/>
        </w:rPr>
        <w:t>load</w:t>
      </w:r>
      <w:r w:rsidRPr="00C34F2E">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static resistance</w:t>
      </w:r>
      <w:r w:rsidRPr="0003171F">
        <w:rPr>
          <w:color w:val="000000"/>
          <w:sz w:val="28"/>
          <w:szCs w:val="28"/>
          <w:lang w:val="en-US"/>
        </w:rPr>
        <w:t>: exactly the same as</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The "static" qualifier is added in order to emphasise that one does not mean</w:t>
      </w:r>
      <w:r w:rsidRPr="0003171F">
        <w:rPr>
          <w:rStyle w:val="apple-converted-space"/>
          <w:rFonts w:eastAsiaTheme="majorEastAsia"/>
          <w:color w:val="000000"/>
          <w:sz w:val="28"/>
          <w:szCs w:val="28"/>
          <w:lang w:val="en-US"/>
        </w:rPr>
        <w:t> </w:t>
      </w:r>
      <w:r w:rsidRPr="0003171F">
        <w:rPr>
          <w:b/>
          <w:bCs/>
          <w:color w:val="000000"/>
          <w:sz w:val="28"/>
          <w:szCs w:val="28"/>
          <w:lang w:val="en-US"/>
        </w:rPr>
        <w:t>dynamic resistance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source</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usually means a source or giver of electrical energy in a circuit, so it is a general term for something that has an</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It could also mean the source of a signal, but signal sources also have emf. When current rather, than emf, is important one may refer to a current source, but a source is still a source.</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terminal</w:t>
      </w:r>
      <w:r w:rsidRPr="0003171F">
        <w:rPr>
          <w:color w:val="000000"/>
          <w:sz w:val="28"/>
          <w:szCs w:val="28"/>
          <w:lang w:val="en-US"/>
        </w:rPr>
        <w:t>: part of a component or a circuit to which something else gets connected. For example a battery has two terminals both of which have to be joined into a circuit before you get anything from the battery.</w:t>
      </w:r>
    </w:p>
    <w:p w:rsidR="0003171F" w:rsidRPr="0003171F" w:rsidRDefault="0003171F" w:rsidP="0003171F">
      <w:pPr>
        <w:pStyle w:val="a6"/>
        <w:rPr>
          <w:color w:val="000000"/>
          <w:sz w:val="28"/>
          <w:szCs w:val="28"/>
          <w:lang w:val="en-US"/>
        </w:rPr>
      </w:pPr>
      <w:r w:rsidRPr="0003171F">
        <w:rPr>
          <w:b/>
          <w:bCs/>
          <w:color w:val="000000"/>
          <w:sz w:val="28"/>
          <w:szCs w:val="28"/>
          <w:lang w:val="en-US"/>
        </w:rPr>
        <w:t>uniform</w:t>
      </w:r>
      <w:r w:rsidRPr="0003171F">
        <w:rPr>
          <w:color w:val="000000"/>
          <w:sz w:val="28"/>
          <w:szCs w:val="28"/>
          <w:lang w:val="en-US"/>
        </w:rPr>
        <w:t>: having the same value at all points within a region of space. For example, a uniform electric field has the same magnitude and direction at all points within some identifiable region. Not the same as</w:t>
      </w:r>
      <w:r w:rsidRPr="0003171F">
        <w:rPr>
          <w:rStyle w:val="apple-converted-space"/>
          <w:rFonts w:eastAsiaTheme="majorEastAsia"/>
          <w:color w:val="000000"/>
          <w:sz w:val="28"/>
          <w:szCs w:val="28"/>
          <w:lang w:val="en-US"/>
        </w:rPr>
        <w:t> </w:t>
      </w:r>
      <w:r w:rsidRPr="0003171F">
        <w:rPr>
          <w:b/>
          <w:bCs/>
          <w:color w:val="000000"/>
          <w:sz w:val="28"/>
          <w:szCs w:val="28"/>
          <w:lang w:val="en-US"/>
        </w:rPr>
        <w:t>constant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color w:val="000000"/>
          <w:sz w:val="28"/>
          <w:szCs w:val="28"/>
          <w:lang w:val="en-US"/>
        </w:rPr>
        <w:t>V:        </w:t>
      </w:r>
      <w:r w:rsidRPr="0003171F">
        <w:rPr>
          <w:rStyle w:val="apple-converted-space"/>
          <w:rFonts w:eastAsiaTheme="majorEastAsia"/>
          <w:color w:val="000000"/>
          <w:sz w:val="28"/>
          <w:szCs w:val="28"/>
          <w:lang w:val="en-US"/>
        </w:rPr>
        <w:t> </w:t>
      </w:r>
      <w:r w:rsidRPr="0003171F">
        <w:rPr>
          <w:color w:val="000000"/>
          <w:sz w:val="28"/>
          <w:szCs w:val="28"/>
          <w:lang w:val="en-US"/>
        </w:rPr>
        <w:t>symbol for</w:t>
      </w:r>
      <w:r w:rsidRPr="0003171F">
        <w:rPr>
          <w:rStyle w:val="apple-converted-space"/>
          <w:rFonts w:eastAsiaTheme="majorEastAsia"/>
          <w:color w:val="000000"/>
          <w:sz w:val="28"/>
          <w:szCs w:val="28"/>
          <w:lang w:val="en-US"/>
        </w:rPr>
        <w:t> </w:t>
      </w:r>
      <w:r w:rsidRPr="0003171F">
        <w:rPr>
          <w:b/>
          <w:bCs/>
          <w:color w:val="000000"/>
          <w:sz w:val="28"/>
          <w:szCs w:val="28"/>
          <w:lang w:val="en-US"/>
        </w:rPr>
        <w:t>volt</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vector</w:t>
      </w:r>
      <w:r w:rsidRPr="0003171F">
        <w:rPr>
          <w:color w:val="000000"/>
          <w:sz w:val="28"/>
          <w:szCs w:val="28"/>
          <w:lang w:val="en-US"/>
        </w:rPr>
        <w:t>: a physical quantity whose value consists of a numerical value, including the unit, and a direction in space. (An alternative way of specifying each value is to give three components). Electric and magnetic fields are both vector quantities.</w:t>
      </w:r>
    </w:p>
    <w:p w:rsidR="0003171F" w:rsidRPr="0003171F" w:rsidRDefault="0003171F" w:rsidP="0003171F">
      <w:pPr>
        <w:pStyle w:val="a6"/>
        <w:rPr>
          <w:color w:val="000000"/>
          <w:sz w:val="28"/>
          <w:szCs w:val="28"/>
          <w:lang w:val="en-US"/>
        </w:rPr>
      </w:pPr>
      <w:r w:rsidRPr="0003171F">
        <w:rPr>
          <w:b/>
          <w:bCs/>
          <w:color w:val="000000"/>
          <w:sz w:val="28"/>
          <w:szCs w:val="28"/>
          <w:lang w:val="en-US"/>
        </w:rPr>
        <w:t>volt</w:t>
      </w:r>
      <w:r w:rsidRPr="0003171F">
        <w:rPr>
          <w:color w:val="000000"/>
          <w:sz w:val="28"/>
          <w:szCs w:val="28"/>
          <w:lang w:val="en-US"/>
        </w:rPr>
        <w:t>: the SI unit of potential,</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symbol V, named after Alessandro</w:t>
      </w:r>
      <w:r w:rsidRPr="0003171F">
        <w:rPr>
          <w:rStyle w:val="apple-converted-space"/>
          <w:rFonts w:eastAsiaTheme="majorEastAsia"/>
          <w:color w:val="000000"/>
          <w:sz w:val="28"/>
          <w:szCs w:val="28"/>
          <w:lang w:val="en-US"/>
        </w:rPr>
        <w:t> </w:t>
      </w:r>
      <w:r w:rsidRPr="0003171F">
        <w:rPr>
          <w:b/>
          <w:bCs/>
          <w:color w:val="000000"/>
          <w:sz w:val="28"/>
          <w:szCs w:val="28"/>
          <w:lang w:val="en-US"/>
        </w:rPr>
        <w:t>Volta</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Volta, Alessandro</w:t>
      </w:r>
      <w:r w:rsidRPr="0003171F">
        <w:rPr>
          <w:color w:val="000000"/>
          <w:sz w:val="28"/>
          <w:szCs w:val="28"/>
          <w:lang w:val="en-US"/>
        </w:rPr>
        <w:t>: (1745 - 1827) Italian physicist who gave his name to lots of things electrical.</w:t>
      </w:r>
    </w:p>
    <w:p w:rsidR="0003171F" w:rsidRPr="0003171F" w:rsidRDefault="0003171F" w:rsidP="0003171F">
      <w:pPr>
        <w:pStyle w:val="a6"/>
        <w:rPr>
          <w:color w:val="000000"/>
          <w:sz w:val="28"/>
          <w:szCs w:val="28"/>
          <w:lang w:val="en-US"/>
        </w:rPr>
      </w:pPr>
      <w:r w:rsidRPr="0003171F">
        <w:rPr>
          <w:b/>
          <w:bCs/>
          <w:color w:val="000000"/>
          <w:sz w:val="28"/>
          <w:szCs w:val="28"/>
          <w:lang w:val="en-US"/>
        </w:rPr>
        <w:t>voltage</w:t>
      </w:r>
      <w:r w:rsidRPr="0003171F">
        <w:rPr>
          <w:color w:val="000000"/>
          <w:sz w:val="28"/>
          <w:szCs w:val="28"/>
          <w:lang w:val="en-US"/>
        </w:rPr>
        <w:t>: a colloquial term which could mean either</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or</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 It usually means potential difference. If you know which one you mean it is better to use the more exact term.</w:t>
      </w:r>
    </w:p>
    <w:p w:rsidR="0003171F" w:rsidRPr="0003171F" w:rsidRDefault="0003171F" w:rsidP="0003171F">
      <w:pPr>
        <w:pStyle w:val="a6"/>
        <w:rPr>
          <w:color w:val="000000"/>
          <w:sz w:val="28"/>
          <w:szCs w:val="28"/>
          <w:lang w:val="en-US"/>
        </w:rPr>
      </w:pPr>
      <w:r w:rsidRPr="0003171F">
        <w:rPr>
          <w:b/>
          <w:bCs/>
          <w:color w:val="000000"/>
          <w:sz w:val="28"/>
          <w:szCs w:val="28"/>
          <w:lang w:val="en-US"/>
        </w:rPr>
        <w:t>voltmeter</w:t>
      </w:r>
      <w:r w:rsidRPr="0003171F">
        <w:rPr>
          <w:color w:val="000000"/>
          <w:sz w:val="28"/>
          <w:szCs w:val="28"/>
          <w:lang w:val="en-US"/>
        </w:rPr>
        <w:t>: an instrument for measuring</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 (It does not measure emf directly; values of emf have to be inferred from other measurements.)</w:t>
      </w:r>
    </w:p>
    <w:p w:rsidR="0003171F" w:rsidRPr="0003171F" w:rsidRDefault="0003171F" w:rsidP="0003171F">
      <w:pPr>
        <w:pStyle w:val="a6"/>
        <w:rPr>
          <w:color w:val="000000"/>
          <w:sz w:val="28"/>
          <w:szCs w:val="28"/>
          <w:lang w:val="en-US"/>
        </w:rPr>
      </w:pPr>
      <w:r w:rsidRPr="0003171F">
        <w:rPr>
          <w:color w:val="000000"/>
          <w:sz w:val="28"/>
          <w:szCs w:val="28"/>
          <w:lang w:val="en-US"/>
        </w:rPr>
        <w:t>W:       </w:t>
      </w:r>
      <w:r w:rsidRPr="0003171F">
        <w:rPr>
          <w:rStyle w:val="apple-converted-space"/>
          <w:rFonts w:eastAsiaTheme="majorEastAsia"/>
          <w:color w:val="000000"/>
          <w:sz w:val="28"/>
          <w:szCs w:val="28"/>
          <w:lang w:val="en-US"/>
        </w:rPr>
        <w:t> </w:t>
      </w:r>
      <w:r w:rsidRPr="0003171F">
        <w:rPr>
          <w:color w:val="000000"/>
          <w:sz w:val="28"/>
          <w:szCs w:val="28"/>
          <w:lang w:val="en-US"/>
        </w:rPr>
        <w:t>symbol for</w:t>
      </w:r>
      <w:r w:rsidRPr="0003171F">
        <w:rPr>
          <w:rStyle w:val="apple-converted-space"/>
          <w:rFonts w:eastAsiaTheme="majorEastAsia"/>
          <w:color w:val="000000"/>
          <w:sz w:val="28"/>
          <w:szCs w:val="28"/>
          <w:lang w:val="en-US"/>
        </w:rPr>
        <w:t> </w:t>
      </w:r>
      <w:r w:rsidRPr="0003171F">
        <w:rPr>
          <w:b/>
          <w:bCs/>
          <w:color w:val="000000"/>
          <w:sz w:val="28"/>
          <w:szCs w:val="28"/>
          <w:lang w:val="en-US"/>
        </w:rPr>
        <w:t>watt</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power</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watt</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power</w:t>
      </w:r>
      <w:r w:rsidRPr="0003171F">
        <w:rPr>
          <w:color w:val="000000"/>
          <w:sz w:val="28"/>
          <w:szCs w:val="28"/>
          <w:lang w:val="en-US"/>
        </w:rPr>
        <w:t>, symbol W, equivalent to 1</w:t>
      </w:r>
      <w:r w:rsidRPr="0003171F">
        <w:rPr>
          <w:rStyle w:val="apple-converted-space"/>
          <w:rFonts w:eastAsiaTheme="majorEastAsia"/>
          <w:color w:val="000000"/>
          <w:sz w:val="28"/>
          <w:szCs w:val="28"/>
          <w:lang w:val="en-US"/>
        </w:rPr>
        <w:t> </w:t>
      </w:r>
      <w:r w:rsidRPr="0003171F">
        <w:rPr>
          <w:b/>
          <w:bCs/>
          <w:color w:val="000000"/>
          <w:sz w:val="28"/>
          <w:szCs w:val="28"/>
          <w:lang w:val="en-US"/>
        </w:rPr>
        <w:t>joule</w:t>
      </w:r>
      <w:r w:rsidRPr="0003171F">
        <w:rPr>
          <w:rStyle w:val="apple-converted-space"/>
          <w:rFonts w:eastAsiaTheme="majorEastAsia"/>
          <w:color w:val="000000"/>
          <w:sz w:val="28"/>
          <w:szCs w:val="28"/>
          <w:lang w:val="en-US"/>
        </w:rPr>
        <w:t> </w:t>
      </w:r>
      <w:r w:rsidRPr="0003171F">
        <w:rPr>
          <w:color w:val="000000"/>
          <w:sz w:val="28"/>
          <w:szCs w:val="28"/>
          <w:lang w:val="en-US"/>
        </w:rPr>
        <w:t>per second. Named after Scottish engineer, James Watt (1736-1819).</w:t>
      </w:r>
    </w:p>
    <w:p w:rsidR="0003171F" w:rsidRPr="0003171F" w:rsidRDefault="0003171F" w:rsidP="0003171F">
      <w:pPr>
        <w:pStyle w:val="a6"/>
        <w:rPr>
          <w:color w:val="000000"/>
          <w:sz w:val="28"/>
          <w:szCs w:val="28"/>
        </w:rPr>
      </w:pPr>
      <w:r w:rsidRPr="0003171F">
        <w:rPr>
          <w:b/>
          <w:bCs/>
          <w:color w:val="000000"/>
          <w:sz w:val="28"/>
          <w:szCs w:val="28"/>
          <w:lang w:val="en-US"/>
        </w:rPr>
        <w:t>work</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energy</w:t>
      </w:r>
      <w:r w:rsidRPr="0003171F">
        <w:rPr>
          <w:rStyle w:val="apple-converted-space"/>
          <w:rFonts w:eastAsiaTheme="majorEastAsia"/>
          <w:b/>
          <w:bCs/>
          <w:color w:val="000000"/>
          <w:sz w:val="28"/>
          <w:szCs w:val="28"/>
          <w:lang w:val="en-US"/>
        </w:rPr>
        <w:t> </w:t>
      </w:r>
      <w:r w:rsidRPr="0003171F">
        <w:rPr>
          <w:color w:val="000000"/>
          <w:sz w:val="28"/>
          <w:szCs w:val="28"/>
          <w:lang w:val="en-US"/>
        </w:rPr>
        <w:t>which is transferred by any mechanism other than heat flow. Work is done on a charged particle when it moves between two places with different potentials. A source of</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b/>
          <w:bCs/>
          <w:color w:val="000000"/>
          <w:sz w:val="28"/>
          <w:szCs w:val="28"/>
          <w:lang w:val="en-US"/>
        </w:rPr>
        <w:t> </w:t>
      </w:r>
      <w:r w:rsidRPr="0003171F">
        <w:rPr>
          <w:color w:val="000000"/>
          <w:sz w:val="28"/>
          <w:szCs w:val="28"/>
          <w:lang w:val="en-US"/>
        </w:rPr>
        <w:t xml:space="preserve">can increase the energy of a charged particle that passes through it. </w:t>
      </w:r>
      <w:r w:rsidRPr="0003171F">
        <w:rPr>
          <w:color w:val="000000"/>
          <w:sz w:val="28"/>
          <w:szCs w:val="28"/>
        </w:rPr>
        <w:t>The SI unit is the joule, symbol J.</w:t>
      </w:r>
    </w:p>
    <w:p w:rsidR="001E7DB8" w:rsidRPr="001E7DB8" w:rsidRDefault="001E7DB8" w:rsidP="00E50BDB">
      <w:pPr>
        <w:rPr>
          <w:rFonts w:ascii="Times New Roman" w:hAnsi="Times New Roman" w:cs="Times New Roman"/>
          <w:sz w:val="28"/>
          <w:szCs w:val="28"/>
          <w:lang w:val="en-US"/>
        </w:rPr>
        <w:sectPr w:rsidR="001E7DB8" w:rsidRPr="001E7DB8" w:rsidSect="00D45AD0">
          <w:footerReference w:type="default" r:id="rId65"/>
          <w:pgSz w:w="11909" w:h="16834" w:code="9"/>
          <w:pgMar w:top="1134" w:right="851" w:bottom="1134" w:left="851" w:header="720" w:footer="720" w:gutter="0"/>
          <w:pgNumType w:start="1"/>
          <w:cols w:space="60"/>
          <w:noEndnote/>
        </w:sectPr>
      </w:pPr>
    </w:p>
    <w:p w:rsidR="00B305DB" w:rsidRPr="00D95418" w:rsidRDefault="00B305DB" w:rsidP="00B305DB">
      <w:pPr>
        <w:rPr>
          <w:rFonts w:ascii="Times New Roman" w:hAnsi="Times New Roman" w:cs="Times New Roman"/>
          <w:sz w:val="28"/>
          <w:szCs w:val="28"/>
        </w:rPr>
      </w:pPr>
      <w:r w:rsidRPr="00D95418">
        <w:rPr>
          <w:rFonts w:ascii="Times New Roman" w:hAnsi="Times New Roman" w:cs="Times New Roman"/>
          <w:sz w:val="28"/>
          <w:szCs w:val="28"/>
        </w:rPr>
        <w:lastRenderedPageBreak/>
        <w:t>CONTENTS</w:t>
      </w:r>
    </w:p>
    <w:tbl>
      <w:tblPr>
        <w:tblW w:w="9658" w:type="dxa"/>
        <w:tblInd w:w="89" w:type="dxa"/>
        <w:tblLook w:val="0000"/>
      </w:tblPr>
      <w:tblGrid>
        <w:gridCol w:w="8659"/>
        <w:gridCol w:w="999"/>
      </w:tblGrid>
      <w:tr w:rsidR="00B305DB" w:rsidRPr="00D95418" w:rsidTr="00860EF7">
        <w:trPr>
          <w:trHeight w:val="375"/>
        </w:trPr>
        <w:tc>
          <w:tcPr>
            <w:tcW w:w="8659" w:type="dxa"/>
            <w:tcBorders>
              <w:top w:val="nil"/>
              <w:left w:val="nil"/>
              <w:bottom w:val="nil"/>
              <w:right w:val="nil"/>
            </w:tcBorders>
            <w:noWrap/>
            <w:vAlign w:val="bottom"/>
          </w:tcPr>
          <w:p w:rsidR="00B305DB" w:rsidRPr="00D95418" w:rsidRDefault="00B305DB" w:rsidP="00860EF7">
            <w:pPr>
              <w:rPr>
                <w:rFonts w:ascii="Times New Roman" w:hAnsi="Times New Roman" w:cs="Times New Roman"/>
                <w:sz w:val="28"/>
                <w:szCs w:val="28"/>
              </w:rPr>
            </w:pPr>
            <w:r w:rsidRPr="00D95418">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B305DB" w:rsidRPr="00D95418" w:rsidRDefault="00B305DB" w:rsidP="00703704">
            <w:pPr>
              <w:rPr>
                <w:rFonts w:ascii="Times New Roman" w:hAnsi="Times New Roman" w:cs="Times New Roman"/>
                <w:sz w:val="28"/>
                <w:szCs w:val="28"/>
              </w:rPr>
            </w:pPr>
            <w:r w:rsidRPr="00D95418">
              <w:rPr>
                <w:rFonts w:ascii="Times New Roman" w:hAnsi="Times New Roman" w:cs="Times New Roman"/>
                <w:sz w:val="28"/>
                <w:szCs w:val="28"/>
              </w:rPr>
              <w:t>3</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B305DB" w:rsidP="00703704">
            <w:pPr>
              <w:rPr>
                <w:rFonts w:ascii="Times New Roman" w:hAnsi="Times New Roman" w:cs="Times New Roman"/>
                <w:sz w:val="28"/>
                <w:szCs w:val="28"/>
                <w:lang w:val="en-US"/>
              </w:rPr>
            </w:pPr>
            <w:r w:rsidRPr="00D95418">
              <w:rPr>
                <w:rFonts w:ascii="Times New Roman" w:hAnsi="Times New Roman" w:cs="Times New Roman"/>
                <w:sz w:val="28"/>
                <w:szCs w:val="28"/>
              </w:rPr>
              <w:t>4</w:t>
            </w:r>
            <w:r w:rsidR="00703704" w:rsidRPr="00D95418">
              <w:rPr>
                <w:rFonts w:ascii="Times New Roman" w:hAnsi="Times New Roman" w:cs="Times New Roman"/>
                <w:sz w:val="28"/>
                <w:szCs w:val="28"/>
                <w:lang w:val="en-US"/>
              </w:rPr>
              <w:t>-</w:t>
            </w:r>
            <w:r w:rsidR="00546172">
              <w:rPr>
                <w:rFonts w:ascii="Times New Roman" w:hAnsi="Times New Roman" w:cs="Times New Roman"/>
                <w:sz w:val="28"/>
                <w:szCs w:val="28"/>
                <w:lang w:val="en-US"/>
              </w:rPr>
              <w:t>7</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w:t>
            </w:r>
            <w:r w:rsidR="00FD5A26" w:rsidRPr="00FD5A26">
              <w:rPr>
                <w:rFonts w:ascii="Times New Roman" w:hAnsi="Times New Roman" w:cs="Times New Roman"/>
                <w:sz w:val="28"/>
                <w:szCs w:val="28"/>
                <w:lang w:val="en-US"/>
              </w:rPr>
              <w:t xml:space="preserve"> </w:t>
            </w:r>
            <w:r>
              <w:rPr>
                <w:rFonts w:ascii="Times New Roman" w:hAnsi="Times New Roman" w:cs="Times New Roman"/>
                <w:sz w:val="28"/>
                <w:szCs w:val="28"/>
                <w:lang w:val="en-US"/>
              </w:rPr>
              <w:t>2</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7</w:t>
            </w:r>
            <w:r w:rsidR="00703704" w:rsidRPr="00D95418">
              <w:rPr>
                <w:rFonts w:ascii="Times New Roman" w:hAnsi="Times New Roman" w:cs="Times New Roman"/>
                <w:sz w:val="28"/>
                <w:szCs w:val="28"/>
                <w:lang w:val="en-US"/>
              </w:rPr>
              <w:t>-</w:t>
            </w:r>
            <w:r w:rsidR="003F7B4F">
              <w:rPr>
                <w:rFonts w:ascii="Times New Roman" w:hAnsi="Times New Roman" w:cs="Times New Roman"/>
                <w:sz w:val="28"/>
                <w:szCs w:val="28"/>
                <w:lang w:val="en-US"/>
              </w:rPr>
              <w:t>1</w:t>
            </w:r>
            <w:r>
              <w:rPr>
                <w:rFonts w:ascii="Times New Roman" w:hAnsi="Times New Roman" w:cs="Times New Roman"/>
                <w:sz w:val="28"/>
                <w:szCs w:val="28"/>
                <w:lang w:val="en-US"/>
              </w:rPr>
              <w:t>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3</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10</w:t>
            </w:r>
            <w:r w:rsidR="00703704" w:rsidRPr="00D95418">
              <w:rPr>
                <w:rFonts w:ascii="Times New Roman" w:hAnsi="Times New Roman" w:cs="Times New Roman"/>
                <w:sz w:val="28"/>
                <w:szCs w:val="28"/>
                <w:lang w:val="en-US"/>
              </w:rPr>
              <w:t>-</w:t>
            </w:r>
            <w:r w:rsidR="003F7B4F">
              <w:rPr>
                <w:rFonts w:ascii="Times New Roman" w:hAnsi="Times New Roman" w:cs="Times New Roman"/>
                <w:sz w:val="28"/>
                <w:szCs w:val="28"/>
                <w:lang w:val="en-US"/>
              </w:rPr>
              <w:t>1</w:t>
            </w:r>
            <w:r>
              <w:rPr>
                <w:rFonts w:ascii="Times New Roman" w:hAnsi="Times New Roman" w:cs="Times New Roman"/>
                <w:sz w:val="28"/>
                <w:szCs w:val="28"/>
                <w:lang w:val="en-US"/>
              </w:rPr>
              <w:t>4</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678ED" w:rsidP="00FD5A26">
            <w:pPr>
              <w:rPr>
                <w:rFonts w:ascii="Times New Roman" w:hAnsi="Times New Roman" w:cs="Times New Roman"/>
                <w:sz w:val="28"/>
                <w:szCs w:val="28"/>
              </w:rPr>
            </w:pPr>
            <w:r>
              <w:rPr>
                <w:rFonts w:ascii="Times New Roman" w:hAnsi="Times New Roman" w:cs="Times New Roman"/>
                <w:sz w:val="28"/>
                <w:szCs w:val="28"/>
                <w:lang w:val="en-US"/>
              </w:rPr>
              <w:t>Practical lesson 4</w:t>
            </w:r>
            <w:r w:rsidR="00B305DB" w:rsidRPr="00FD5A26">
              <w:rPr>
                <w:rFonts w:ascii="Times New Roman" w:hAnsi="Times New Roman" w:cs="Times New Roman"/>
                <w:sz w:val="28"/>
                <w:szCs w:val="28"/>
              </w:rPr>
              <w:t>......................................................................</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14</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19</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678ED" w:rsidP="00FD5A26">
            <w:pPr>
              <w:rPr>
                <w:rFonts w:ascii="Times New Roman" w:hAnsi="Times New Roman" w:cs="Times New Roman"/>
                <w:sz w:val="28"/>
                <w:szCs w:val="28"/>
              </w:rPr>
            </w:pPr>
            <w:r>
              <w:rPr>
                <w:rFonts w:ascii="Times New Roman" w:hAnsi="Times New Roman" w:cs="Times New Roman"/>
                <w:sz w:val="28"/>
                <w:szCs w:val="28"/>
                <w:lang w:val="en-US"/>
              </w:rPr>
              <w:t>Practical lesson 5</w:t>
            </w:r>
            <w:r w:rsidR="000E5D1F">
              <w:rPr>
                <w:rFonts w:ascii="Times New Roman" w:hAnsi="Times New Roman" w:cs="Times New Roman"/>
                <w:sz w:val="28"/>
                <w:szCs w:val="28"/>
                <w:lang w:val="en-US"/>
              </w:rPr>
              <w:t xml:space="preserve"> ……………………………………………</w:t>
            </w:r>
            <w:r w:rsidR="00B305DB"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20</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26</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678ED" w:rsidP="00FD5A26">
            <w:pPr>
              <w:rPr>
                <w:rFonts w:ascii="Times New Roman" w:hAnsi="Times New Roman" w:cs="Times New Roman"/>
                <w:sz w:val="28"/>
                <w:szCs w:val="28"/>
              </w:rPr>
            </w:pPr>
            <w:r>
              <w:rPr>
                <w:rFonts w:ascii="Times New Roman" w:hAnsi="Times New Roman" w:cs="Times New Roman"/>
                <w:sz w:val="28"/>
                <w:szCs w:val="28"/>
                <w:lang w:val="en-US"/>
              </w:rPr>
              <w:t>Practical lesson 6</w:t>
            </w:r>
            <w:r w:rsidR="000E5D1F">
              <w:rPr>
                <w:rFonts w:ascii="Times New Roman" w:hAnsi="Times New Roman" w:cs="Times New Roman"/>
                <w:sz w:val="28"/>
                <w:szCs w:val="28"/>
                <w:lang w:val="en-US"/>
              </w:rPr>
              <w:t xml:space="preserve"> …………………………………………..</w:t>
            </w:r>
            <w:r w:rsidR="00B305DB"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26</w:t>
            </w:r>
            <w:r w:rsidR="00703704" w:rsidRPr="00D95418">
              <w:rPr>
                <w:rFonts w:ascii="Times New Roman" w:hAnsi="Times New Roman" w:cs="Times New Roman"/>
                <w:sz w:val="28"/>
                <w:szCs w:val="28"/>
                <w:lang w:val="en-US"/>
              </w:rPr>
              <w:t>-</w:t>
            </w:r>
            <w:r w:rsidR="00ED3B95">
              <w:rPr>
                <w:rFonts w:ascii="Times New Roman" w:hAnsi="Times New Roman" w:cs="Times New Roman"/>
                <w:sz w:val="28"/>
                <w:szCs w:val="28"/>
                <w:lang w:val="en-US"/>
              </w:rPr>
              <w:t>3</w:t>
            </w:r>
            <w:r>
              <w:rPr>
                <w:rFonts w:ascii="Times New Roman" w:hAnsi="Times New Roman" w:cs="Times New Roman"/>
                <w:sz w:val="28"/>
                <w:szCs w:val="28"/>
                <w:lang w:val="en-US"/>
              </w:rPr>
              <w:t>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7</w:t>
            </w:r>
            <w:r w:rsidR="00B305DB" w:rsidRPr="00FD5A26">
              <w:rPr>
                <w:rFonts w:ascii="Times New Roman" w:hAnsi="Times New Roman" w:cs="Times New Roman"/>
                <w:sz w:val="28"/>
                <w:szCs w:val="28"/>
              </w:rPr>
              <w:t>………………………………………...</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30</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3</w:t>
            </w:r>
            <w:r w:rsidR="00ED3B95">
              <w:rPr>
                <w:rFonts w:ascii="Times New Roman" w:hAnsi="Times New Roman" w:cs="Times New Roman"/>
                <w:sz w:val="28"/>
                <w:szCs w:val="28"/>
                <w:lang w:val="en-US"/>
              </w:rPr>
              <w:t>3</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8</w:t>
            </w:r>
            <w:r w:rsidR="00B305DB" w:rsidRPr="00FD5A26">
              <w:rPr>
                <w:rFonts w:ascii="Times New Roman" w:hAnsi="Times New Roman" w:cs="Times New Roman"/>
                <w:sz w:val="28"/>
                <w:szCs w:val="28"/>
              </w:rPr>
              <w:t xml:space="preserve"> …………………………………</w:t>
            </w:r>
            <w:r w:rsidR="000E5D1F">
              <w:rPr>
                <w:rFonts w:ascii="Times New Roman" w:hAnsi="Times New Roman" w:cs="Times New Roman"/>
                <w:sz w:val="28"/>
                <w:szCs w:val="28"/>
              </w:rPr>
              <w:t>…</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w:t>
            </w:r>
            <w:r w:rsidR="00ED3B95">
              <w:rPr>
                <w:rFonts w:ascii="Times New Roman" w:hAnsi="Times New Roman" w:cs="Times New Roman"/>
                <w:sz w:val="28"/>
                <w:szCs w:val="28"/>
                <w:lang w:val="en-US"/>
              </w:rPr>
              <w:t>3</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39</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9</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39</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44</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FD5A26" w:rsidP="00860EF7">
            <w:pPr>
              <w:rPr>
                <w:rFonts w:ascii="Times New Roman" w:hAnsi="Times New Roman" w:cs="Times New Roman"/>
                <w:sz w:val="28"/>
                <w:szCs w:val="28"/>
                <w:lang w:val="en-US"/>
              </w:rPr>
            </w:pPr>
            <w:r w:rsidRPr="00FD5A26">
              <w:rPr>
                <w:rFonts w:ascii="Times New Roman" w:hAnsi="Times New Roman" w:cs="Times New Roman"/>
                <w:sz w:val="28"/>
                <w:szCs w:val="28"/>
                <w:lang w:val="en-US"/>
              </w:rPr>
              <w:t>Pract</w:t>
            </w:r>
            <w:r w:rsidR="001678ED">
              <w:rPr>
                <w:rFonts w:ascii="Times New Roman" w:hAnsi="Times New Roman" w:cs="Times New Roman"/>
                <w:sz w:val="28"/>
                <w:szCs w:val="28"/>
                <w:lang w:val="en-US"/>
              </w:rPr>
              <w:t>ical lesson 10</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44</w:t>
            </w:r>
            <w:r w:rsidR="00703704" w:rsidRPr="00D95418">
              <w:rPr>
                <w:rFonts w:ascii="Times New Roman" w:hAnsi="Times New Roman" w:cs="Times New Roman"/>
                <w:sz w:val="28"/>
                <w:szCs w:val="28"/>
                <w:lang w:val="en-US"/>
              </w:rPr>
              <w:t>-</w:t>
            </w:r>
            <w:r w:rsidR="00ED3B95">
              <w:rPr>
                <w:rFonts w:ascii="Times New Roman" w:hAnsi="Times New Roman" w:cs="Times New Roman"/>
                <w:sz w:val="28"/>
                <w:szCs w:val="28"/>
                <w:lang w:val="en-US"/>
              </w:rPr>
              <w:t>5</w:t>
            </w:r>
            <w:r>
              <w:rPr>
                <w:rFonts w:ascii="Times New Roman" w:hAnsi="Times New Roman" w:cs="Times New Roman"/>
                <w:sz w:val="28"/>
                <w:szCs w:val="28"/>
                <w:lang w:val="en-US"/>
              </w:rPr>
              <w:t>2</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11</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546172">
            <w:pPr>
              <w:rPr>
                <w:rFonts w:ascii="Times New Roman" w:hAnsi="Times New Roman" w:cs="Times New Roman"/>
                <w:sz w:val="28"/>
                <w:szCs w:val="28"/>
                <w:lang w:val="en-US"/>
              </w:rPr>
            </w:pPr>
            <w:r>
              <w:rPr>
                <w:rFonts w:ascii="Times New Roman" w:hAnsi="Times New Roman" w:cs="Times New Roman"/>
                <w:sz w:val="28"/>
                <w:szCs w:val="28"/>
                <w:lang w:val="en-US"/>
              </w:rPr>
              <w:t>55</w:t>
            </w:r>
            <w:r w:rsidR="003F7B4F">
              <w:rPr>
                <w:rFonts w:ascii="Times New Roman" w:hAnsi="Times New Roman" w:cs="Times New Roman"/>
                <w:sz w:val="28"/>
                <w:szCs w:val="28"/>
                <w:lang w:val="en-US"/>
              </w:rPr>
              <w:t>-</w:t>
            </w:r>
            <w:r>
              <w:rPr>
                <w:rFonts w:ascii="Times New Roman" w:hAnsi="Times New Roman" w:cs="Times New Roman"/>
                <w:sz w:val="28"/>
                <w:szCs w:val="28"/>
                <w:lang w:val="en-US"/>
              </w:rPr>
              <w:t>55</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12</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55</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58</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13</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58</w:t>
            </w:r>
            <w:r w:rsidR="003F7B4F">
              <w:rPr>
                <w:rFonts w:ascii="Times New Roman" w:hAnsi="Times New Roman" w:cs="Times New Roman"/>
                <w:sz w:val="28"/>
                <w:szCs w:val="28"/>
                <w:lang w:val="en-US"/>
              </w:rPr>
              <w:t>-</w:t>
            </w:r>
            <w:r>
              <w:rPr>
                <w:rFonts w:ascii="Times New Roman" w:hAnsi="Times New Roman" w:cs="Times New Roman"/>
                <w:sz w:val="28"/>
                <w:szCs w:val="28"/>
                <w:lang w:val="en-US"/>
              </w:rPr>
              <w:t>61</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14</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61</w:t>
            </w:r>
            <w:r w:rsidR="003F7B4F">
              <w:rPr>
                <w:rFonts w:ascii="Times New Roman" w:hAnsi="Times New Roman" w:cs="Times New Roman"/>
                <w:sz w:val="28"/>
                <w:szCs w:val="28"/>
                <w:lang w:val="en-US"/>
              </w:rPr>
              <w:t>-</w:t>
            </w:r>
            <w:r>
              <w:rPr>
                <w:rFonts w:ascii="Times New Roman" w:hAnsi="Times New Roman" w:cs="Times New Roman"/>
                <w:sz w:val="28"/>
                <w:szCs w:val="28"/>
                <w:lang w:val="en-US"/>
              </w:rPr>
              <w:t>65</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15</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65</w:t>
            </w:r>
            <w:r w:rsidR="003F7B4F">
              <w:rPr>
                <w:rFonts w:ascii="Times New Roman" w:hAnsi="Times New Roman" w:cs="Times New Roman"/>
                <w:sz w:val="28"/>
                <w:szCs w:val="28"/>
                <w:lang w:val="en-US"/>
              </w:rPr>
              <w:t>-</w:t>
            </w:r>
            <w:r>
              <w:rPr>
                <w:rFonts w:ascii="Times New Roman" w:hAnsi="Times New Roman" w:cs="Times New Roman"/>
                <w:sz w:val="28"/>
                <w:szCs w:val="28"/>
                <w:lang w:val="en-US"/>
              </w:rPr>
              <w:t>68</w:t>
            </w:r>
          </w:p>
        </w:tc>
      </w:tr>
      <w:tr w:rsidR="00B305DB" w:rsidRPr="00D95418" w:rsidTr="00860EF7">
        <w:trPr>
          <w:trHeight w:val="285"/>
        </w:trPr>
        <w:tc>
          <w:tcPr>
            <w:tcW w:w="8659" w:type="dxa"/>
            <w:tcBorders>
              <w:top w:val="nil"/>
              <w:left w:val="nil"/>
              <w:bottom w:val="nil"/>
              <w:right w:val="nil"/>
            </w:tcBorders>
            <w:noWrap/>
            <w:vAlign w:val="bottom"/>
          </w:tcPr>
          <w:p w:rsidR="00B305DB" w:rsidRPr="00D95418" w:rsidRDefault="003F7B4F" w:rsidP="00860EF7">
            <w:pPr>
              <w:rPr>
                <w:rFonts w:ascii="Times New Roman" w:hAnsi="Times New Roman" w:cs="Times New Roman"/>
                <w:sz w:val="28"/>
                <w:szCs w:val="28"/>
                <w:lang w:val="en-US"/>
              </w:rPr>
            </w:pPr>
            <w:r>
              <w:rPr>
                <w:rFonts w:ascii="Times New Roman" w:hAnsi="Times New Roman" w:cs="Times New Roman"/>
                <w:sz w:val="28"/>
                <w:szCs w:val="28"/>
                <w:lang w:val="en-US"/>
              </w:rPr>
              <w:t>Appindex</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69</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80</w:t>
            </w:r>
          </w:p>
        </w:tc>
      </w:tr>
      <w:tr w:rsidR="00703704" w:rsidRPr="00D95418" w:rsidTr="00860EF7">
        <w:trPr>
          <w:trHeight w:val="285"/>
        </w:trPr>
        <w:tc>
          <w:tcPr>
            <w:tcW w:w="8659" w:type="dxa"/>
            <w:tcBorders>
              <w:top w:val="nil"/>
              <w:left w:val="nil"/>
              <w:bottom w:val="nil"/>
              <w:right w:val="nil"/>
            </w:tcBorders>
            <w:noWrap/>
            <w:vAlign w:val="bottom"/>
          </w:tcPr>
          <w:p w:rsidR="00703704" w:rsidRPr="000E5D1F" w:rsidRDefault="00703704" w:rsidP="00860EF7">
            <w:pPr>
              <w:rPr>
                <w:rFonts w:ascii="Times New Roman" w:hAnsi="Times New Roman" w:cs="Times New Roman"/>
                <w:sz w:val="28"/>
                <w:szCs w:val="28"/>
                <w:lang w:val="en-US"/>
              </w:rPr>
            </w:pPr>
            <w:r w:rsidRPr="00D95418">
              <w:rPr>
                <w:rFonts w:ascii="Times New Roman" w:hAnsi="Times New Roman" w:cs="Times New Roman"/>
                <w:sz w:val="28"/>
                <w:szCs w:val="28"/>
              </w:rPr>
              <w:t>References</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703704" w:rsidRPr="00D95418" w:rsidRDefault="001678ED" w:rsidP="00703704">
            <w:pPr>
              <w:rPr>
                <w:rFonts w:ascii="Times New Roman" w:hAnsi="Times New Roman" w:cs="Times New Roman"/>
                <w:sz w:val="28"/>
                <w:szCs w:val="28"/>
                <w:lang w:val="en-US"/>
              </w:rPr>
            </w:pPr>
            <w:r>
              <w:rPr>
                <w:rFonts w:ascii="Times New Roman" w:hAnsi="Times New Roman" w:cs="Times New Roman"/>
                <w:sz w:val="28"/>
                <w:szCs w:val="28"/>
                <w:lang w:val="en-US"/>
              </w:rPr>
              <w:t>8</w:t>
            </w:r>
            <w:r w:rsidR="00546172">
              <w:rPr>
                <w:rFonts w:ascii="Times New Roman" w:hAnsi="Times New Roman" w:cs="Times New Roman"/>
                <w:sz w:val="28"/>
                <w:szCs w:val="28"/>
                <w:lang w:val="en-US"/>
              </w:rPr>
              <w:t>1</w:t>
            </w:r>
          </w:p>
        </w:tc>
      </w:tr>
    </w:tbl>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1C74A2" w:rsidRPr="00D95418" w:rsidRDefault="00493B44" w:rsidP="001C74A2">
      <w:pPr>
        <w:jc w:val="center"/>
        <w:rPr>
          <w:rFonts w:ascii="Times New Roman" w:hAnsi="Times New Roman" w:cs="Times New Roman"/>
          <w:b/>
          <w:sz w:val="28"/>
          <w:szCs w:val="28"/>
          <w:lang w:val="en-US"/>
        </w:rPr>
      </w:pPr>
      <w:r>
        <w:rPr>
          <w:rFonts w:ascii="Times New Roman" w:hAnsi="Times New Roman" w:cs="Times New Roman"/>
          <w:b/>
          <w:sz w:val="28"/>
          <w:szCs w:val="28"/>
          <w:lang w:val="en-US"/>
        </w:rPr>
        <w:t>Ashimova T</w:t>
      </w:r>
      <w:r w:rsidR="00E00B1A">
        <w:rPr>
          <w:rFonts w:ascii="Times New Roman" w:hAnsi="Times New Roman" w:cs="Times New Roman"/>
          <w:b/>
          <w:sz w:val="28"/>
          <w:szCs w:val="28"/>
          <w:lang w:val="en-US"/>
        </w:rPr>
        <w:t>.S</w:t>
      </w:r>
      <w:r w:rsidR="00357D3C" w:rsidRPr="00D95418">
        <w:rPr>
          <w:rFonts w:ascii="Times New Roman" w:hAnsi="Times New Roman" w:cs="Times New Roman"/>
          <w:b/>
          <w:sz w:val="28"/>
          <w:szCs w:val="28"/>
          <w:lang w:val="en-US"/>
        </w:rPr>
        <w:t>.</w:t>
      </w:r>
      <w:r>
        <w:rPr>
          <w:rFonts w:ascii="Times New Roman" w:hAnsi="Times New Roman" w:cs="Times New Roman"/>
          <w:b/>
          <w:sz w:val="28"/>
          <w:szCs w:val="28"/>
          <w:lang w:val="en-US"/>
        </w:rPr>
        <w:t>, Musalieva M.M.</w:t>
      </w:r>
    </w:p>
    <w:p w:rsidR="001C74A2" w:rsidRPr="00D95418" w:rsidRDefault="001C74A2" w:rsidP="001C74A2">
      <w:pPr>
        <w:jc w:val="center"/>
        <w:rPr>
          <w:rFonts w:ascii="Times New Roman" w:hAnsi="Times New Roman" w:cs="Times New Roman"/>
          <w:b/>
          <w:sz w:val="28"/>
          <w:szCs w:val="28"/>
          <w:lang w:val="en-US"/>
        </w:rPr>
      </w:pPr>
    </w:p>
    <w:p w:rsidR="001C74A2" w:rsidRPr="00D95418" w:rsidRDefault="001C74A2" w:rsidP="001C74A2">
      <w:pPr>
        <w:rPr>
          <w:rFonts w:ascii="Times New Roman" w:hAnsi="Times New Roman" w:cs="Times New Roman"/>
          <w:b/>
          <w:sz w:val="28"/>
          <w:szCs w:val="28"/>
          <w:lang w:val="en-US"/>
        </w:rPr>
      </w:pPr>
    </w:p>
    <w:p w:rsidR="001C74A2" w:rsidRPr="00D95418" w:rsidRDefault="001C74A2" w:rsidP="001C74A2">
      <w:pPr>
        <w:rPr>
          <w:rFonts w:ascii="Times New Roman" w:hAnsi="Times New Roman" w:cs="Times New Roman"/>
          <w:b/>
          <w:sz w:val="28"/>
          <w:szCs w:val="28"/>
          <w:lang w:val="en-US"/>
        </w:rPr>
      </w:pPr>
    </w:p>
    <w:p w:rsidR="0018356F" w:rsidRPr="00D95418" w:rsidRDefault="0018356F" w:rsidP="0018356F">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 xml:space="preserve">Methodical instruction for the </w:t>
      </w:r>
      <w:r w:rsidR="00493B44">
        <w:rPr>
          <w:rFonts w:ascii="Times New Roman" w:hAnsi="Times New Roman" w:cs="Times New Roman"/>
          <w:b/>
          <w:sz w:val="28"/>
          <w:szCs w:val="28"/>
          <w:lang w:val="en-US"/>
        </w:rPr>
        <w:t>2</w:t>
      </w:r>
      <w:r w:rsidR="00493B44" w:rsidRPr="00493B44">
        <w:rPr>
          <w:rFonts w:ascii="Times New Roman" w:hAnsi="Times New Roman" w:cs="Times New Roman"/>
          <w:b/>
          <w:sz w:val="28"/>
          <w:szCs w:val="28"/>
          <w:vertAlign w:val="superscript"/>
          <w:lang w:val="en-US"/>
        </w:rPr>
        <w:t>nd</w:t>
      </w:r>
      <w:r w:rsidR="00493B44">
        <w:rPr>
          <w:rFonts w:ascii="Times New Roman" w:hAnsi="Times New Roman" w:cs="Times New Roman"/>
          <w:b/>
          <w:sz w:val="28"/>
          <w:szCs w:val="28"/>
          <w:lang w:val="en-US"/>
        </w:rPr>
        <w:t xml:space="preserve"> </w:t>
      </w:r>
      <w:r w:rsidRPr="00D95418">
        <w:rPr>
          <w:rFonts w:ascii="Times New Roman" w:hAnsi="Times New Roman" w:cs="Times New Roman"/>
          <w:b/>
          <w:sz w:val="28"/>
          <w:szCs w:val="28"/>
          <w:lang w:val="en-US"/>
        </w:rPr>
        <w:t xml:space="preserve"> course</w:t>
      </w:r>
    </w:p>
    <w:p w:rsidR="0018356F" w:rsidRPr="00D95418" w:rsidRDefault="0018356F" w:rsidP="0018356F">
      <w:pPr>
        <w:jc w:val="center"/>
        <w:rPr>
          <w:rFonts w:ascii="Times New Roman" w:hAnsi="Times New Roman" w:cs="Times New Roman"/>
          <w:b/>
          <w:sz w:val="28"/>
          <w:szCs w:val="28"/>
          <w:lang w:val="kk-KZ"/>
        </w:rPr>
      </w:pPr>
      <w:r w:rsidRPr="00D95418">
        <w:rPr>
          <w:rFonts w:ascii="Times New Roman" w:hAnsi="Times New Roman" w:cs="Times New Roman"/>
          <w:b/>
          <w:sz w:val="28"/>
          <w:szCs w:val="28"/>
          <w:lang w:val="en-US"/>
        </w:rPr>
        <w:t>for</w:t>
      </w:r>
      <w:r w:rsidRPr="00D95418">
        <w:rPr>
          <w:rFonts w:ascii="Times New Roman" w:hAnsi="Times New Roman" w:cs="Times New Roman"/>
          <w:b/>
          <w:sz w:val="28"/>
          <w:szCs w:val="28"/>
          <w:lang w:val="kk-KZ"/>
        </w:rPr>
        <w:t>5В07</w:t>
      </w:r>
      <w:r w:rsidR="00E00B1A">
        <w:rPr>
          <w:rFonts w:ascii="Times New Roman" w:hAnsi="Times New Roman" w:cs="Times New Roman"/>
          <w:b/>
          <w:sz w:val="28"/>
          <w:szCs w:val="28"/>
          <w:lang w:val="en-US"/>
        </w:rPr>
        <w:t>18</w:t>
      </w:r>
      <w:r w:rsidRPr="00D95418">
        <w:rPr>
          <w:rFonts w:ascii="Times New Roman" w:hAnsi="Times New Roman" w:cs="Times New Roman"/>
          <w:b/>
          <w:sz w:val="28"/>
          <w:szCs w:val="28"/>
          <w:lang w:val="kk-KZ"/>
        </w:rPr>
        <w:t xml:space="preserve">00-« </w:t>
      </w:r>
      <w:r w:rsidR="00E00B1A">
        <w:rPr>
          <w:rFonts w:ascii="Times New Roman" w:hAnsi="Times New Roman" w:cs="Times New Roman"/>
          <w:b/>
          <w:sz w:val="28"/>
          <w:szCs w:val="28"/>
          <w:lang w:val="en-US"/>
        </w:rPr>
        <w:t>Electrical engineering</w:t>
      </w:r>
      <w:r w:rsidRPr="00D95418">
        <w:rPr>
          <w:rFonts w:ascii="Times New Roman" w:hAnsi="Times New Roman" w:cs="Times New Roman"/>
          <w:b/>
          <w:sz w:val="28"/>
          <w:szCs w:val="28"/>
          <w:lang w:val="kk-KZ"/>
        </w:rPr>
        <w:t xml:space="preserve">» </w:t>
      </w: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Signed f</w:t>
      </w:r>
      <w:r w:rsidR="00737A96">
        <w:rPr>
          <w:rFonts w:ascii="Times New Roman" w:hAnsi="Times New Roman" w:cs="Times New Roman"/>
          <w:sz w:val="28"/>
          <w:szCs w:val="28"/>
          <w:lang w:val="en-US"/>
        </w:rPr>
        <w:t>or printing «__»___________ 2017</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Paper format 60</w:t>
      </w:r>
      <w:r w:rsidRPr="00D95418">
        <w:rPr>
          <w:rFonts w:ascii="Times New Roman" w:hAnsi="Times New Roman" w:cs="Times New Roman"/>
          <w:sz w:val="28"/>
          <w:szCs w:val="28"/>
          <w:vertAlign w:val="superscript"/>
          <w:lang w:val="en-US"/>
        </w:rPr>
        <w:t xml:space="preserve">x </w:t>
      </w:r>
      <w:r w:rsidRPr="00D95418">
        <w:rPr>
          <w:rFonts w:ascii="Times New Roman" w:hAnsi="Times New Roman" w:cs="Times New Roman"/>
          <w:sz w:val="28"/>
          <w:szCs w:val="28"/>
          <w:lang w:val="en-US"/>
        </w:rPr>
        <w:t>90  1/16</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Typographical  paper</w:t>
      </w:r>
      <w:r w:rsidRPr="00D95418">
        <w:rPr>
          <w:rFonts w:ascii="Times New Roman" w:hAnsi="Times New Roman" w:cs="Times New Roman"/>
          <w:sz w:val="28"/>
          <w:szCs w:val="28"/>
          <w:lang w:val="kk-KZ"/>
        </w:rPr>
        <w:t xml:space="preserve">. </w:t>
      </w:r>
      <w:r w:rsidRPr="00D95418">
        <w:rPr>
          <w:rFonts w:ascii="Times New Roman" w:hAnsi="Times New Roman" w:cs="Times New Roman"/>
          <w:sz w:val="28"/>
          <w:szCs w:val="28"/>
          <w:lang w:val="en-US"/>
        </w:rPr>
        <w:t>Offset printing.Volume 2.5 printer’s sheet.</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Circulation 50 copies</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kk-KZ"/>
        </w:rPr>
        <w:t>©</w:t>
      </w:r>
      <w:r w:rsidRPr="00D95418">
        <w:rPr>
          <w:rFonts w:ascii="Times New Roman" w:hAnsi="Times New Roman" w:cs="Times New Roman"/>
          <w:sz w:val="28"/>
          <w:szCs w:val="28"/>
          <w:lang w:val="en-US"/>
        </w:rPr>
        <w:t xml:space="preserve"> Edition of the South Kazakhstan State University </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Publishing centre of the  M.Auezov South Kazakhstan State University,Shymkent</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jc w:val="right"/>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sectPr w:rsidR="00B305DB" w:rsidRPr="00D95418" w:rsidSect="001B148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572E" w:rsidRDefault="00E8572E" w:rsidP="00123874">
      <w:pPr>
        <w:spacing w:after="0" w:line="240" w:lineRule="auto"/>
      </w:pPr>
      <w:r>
        <w:separator/>
      </w:r>
    </w:p>
  </w:endnote>
  <w:endnote w:type="continuationSeparator" w:id="1">
    <w:p w:rsidR="00E8572E" w:rsidRDefault="00E8572E" w:rsidP="001238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DF5B43" w:rsidRDefault="00870870" w:rsidP="00860EF7">
        <w:pPr>
          <w:pStyle w:val="ae"/>
          <w:jc w:val="center"/>
        </w:pPr>
        <w:r w:rsidRPr="00257029">
          <w:rPr>
            <w:rFonts w:ascii="Times New Roman" w:hAnsi="Times New Roman" w:cs="Times New Roman"/>
            <w:sz w:val="24"/>
            <w:szCs w:val="24"/>
          </w:rPr>
          <w:fldChar w:fldCharType="begin"/>
        </w:r>
        <w:r w:rsidR="00DF5B43"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493B44">
          <w:rPr>
            <w:rFonts w:ascii="Times New Roman" w:hAnsi="Times New Roman" w:cs="Times New Roman"/>
            <w:noProof/>
            <w:sz w:val="24"/>
            <w:szCs w:val="24"/>
          </w:rPr>
          <w:t>82</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572E" w:rsidRDefault="00E8572E" w:rsidP="00123874">
      <w:pPr>
        <w:spacing w:after="0" w:line="240" w:lineRule="auto"/>
      </w:pPr>
      <w:r>
        <w:separator/>
      </w:r>
    </w:p>
  </w:footnote>
  <w:footnote w:type="continuationSeparator" w:id="1">
    <w:p w:rsidR="00E8572E" w:rsidRDefault="00E8572E" w:rsidP="001238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decimal"/>
      <w:lvlText w:val="%1."/>
      <w:lvlJc w:val="left"/>
    </w:lvl>
    <w:lvl w:ilvl="1">
      <w:start w:val="1"/>
      <w:numFmt w:val="decimal"/>
      <w:lvlText w:val="%1.%2."/>
      <w:lvlJc w:val="left"/>
      <w:rPr>
        <w:rFonts w:ascii="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3">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4">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5">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6">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7">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8">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abstractNum>
  <w:abstractNum w:abstractNumId="1">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0000007"/>
    <w:multiLevelType w:val="multilevel"/>
    <w:tmpl w:val="00000006"/>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abstractNum>
  <w:abstractNum w:abstractNumId="4">
    <w:nsid w:val="00000009"/>
    <w:multiLevelType w:val="multilevel"/>
    <w:tmpl w:val="00000008"/>
    <w:lvl w:ilvl="0">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1">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3">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4">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5">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6">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7">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8">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abstractNum>
  <w:abstractNum w:abstractNumId="5">
    <w:nsid w:val="018746BC"/>
    <w:multiLevelType w:val="singleLevel"/>
    <w:tmpl w:val="B7A6EDA2"/>
    <w:lvl w:ilvl="0">
      <w:start w:val="1"/>
      <w:numFmt w:val="bullet"/>
      <w:lvlText w:val="-"/>
      <w:lvlJc w:val="left"/>
      <w:pPr>
        <w:tabs>
          <w:tab w:val="num" w:pos="720"/>
        </w:tabs>
        <w:ind w:left="720" w:hanging="360"/>
      </w:pPr>
      <w:rPr>
        <w:rFonts w:hint="default"/>
      </w:rPr>
    </w:lvl>
  </w:abstractNum>
  <w:abstractNum w:abstractNumId="6">
    <w:nsid w:val="057C261A"/>
    <w:multiLevelType w:val="hybridMultilevel"/>
    <w:tmpl w:val="F1640B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E6D1017"/>
    <w:multiLevelType w:val="hybridMultilevel"/>
    <w:tmpl w:val="8F60BE6A"/>
    <w:lvl w:ilvl="0" w:tplc="3C944F6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8">
    <w:nsid w:val="0F2E7A82"/>
    <w:multiLevelType w:val="hybridMultilevel"/>
    <w:tmpl w:val="8F60BE6A"/>
    <w:lvl w:ilvl="0" w:tplc="3C944F6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9">
    <w:nsid w:val="121567F8"/>
    <w:multiLevelType w:val="hybridMultilevel"/>
    <w:tmpl w:val="65D89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601E97"/>
    <w:multiLevelType w:val="hybridMultilevel"/>
    <w:tmpl w:val="B0F083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99A636D"/>
    <w:multiLevelType w:val="hybridMultilevel"/>
    <w:tmpl w:val="E5044A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EE8514A"/>
    <w:multiLevelType w:val="hybridMultilevel"/>
    <w:tmpl w:val="74403D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1EA5581"/>
    <w:multiLevelType w:val="multilevel"/>
    <w:tmpl w:val="E7367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5A4D9F"/>
    <w:multiLevelType w:val="hybridMultilevel"/>
    <w:tmpl w:val="01D823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A902466"/>
    <w:multiLevelType w:val="hybridMultilevel"/>
    <w:tmpl w:val="A55E99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13E5FC4"/>
    <w:multiLevelType w:val="hybridMultilevel"/>
    <w:tmpl w:val="60D2D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EA1169"/>
    <w:multiLevelType w:val="hybridMultilevel"/>
    <w:tmpl w:val="51C42F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373843"/>
    <w:multiLevelType w:val="hybridMultilevel"/>
    <w:tmpl w:val="3A88E7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4650DDB"/>
    <w:multiLevelType w:val="hybridMultilevel"/>
    <w:tmpl w:val="59FEE5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E30D63"/>
    <w:multiLevelType w:val="hybridMultilevel"/>
    <w:tmpl w:val="737A92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C483A2B"/>
    <w:multiLevelType w:val="multilevel"/>
    <w:tmpl w:val="7FD8E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15A367F"/>
    <w:multiLevelType w:val="hybridMultilevel"/>
    <w:tmpl w:val="ACF0F6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7FA4C19"/>
    <w:multiLevelType w:val="hybridMultilevel"/>
    <w:tmpl w:val="5644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DDE53AD"/>
    <w:multiLevelType w:val="hybridMultilevel"/>
    <w:tmpl w:val="A9AA58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0630654"/>
    <w:multiLevelType w:val="hybridMultilevel"/>
    <w:tmpl w:val="FCD8AF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1595E53"/>
    <w:multiLevelType w:val="hybridMultilevel"/>
    <w:tmpl w:val="B0F083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2286854"/>
    <w:multiLevelType w:val="hybridMultilevel"/>
    <w:tmpl w:val="7B4A26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DF3138"/>
    <w:multiLevelType w:val="hybridMultilevel"/>
    <w:tmpl w:val="60D2D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60F1450"/>
    <w:multiLevelType w:val="hybridMultilevel"/>
    <w:tmpl w:val="CD2CB0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7782935"/>
    <w:multiLevelType w:val="hybridMultilevel"/>
    <w:tmpl w:val="19FE80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7FC00B7"/>
    <w:multiLevelType w:val="hybridMultilevel"/>
    <w:tmpl w:val="57A24C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C2A5E49"/>
    <w:multiLevelType w:val="hybridMultilevel"/>
    <w:tmpl w:val="BADE7C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E3B22D1"/>
    <w:multiLevelType w:val="hybridMultilevel"/>
    <w:tmpl w:val="DB3C16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06B7753"/>
    <w:multiLevelType w:val="hybridMultilevel"/>
    <w:tmpl w:val="DDB64B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B92EF2"/>
    <w:multiLevelType w:val="hybridMultilevel"/>
    <w:tmpl w:val="59FEE5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A9F6C53"/>
    <w:multiLevelType w:val="multilevel"/>
    <w:tmpl w:val="14F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5"/>
  </w:num>
  <w:num w:numId="3">
    <w:abstractNumId w:val="10"/>
  </w:num>
  <w:num w:numId="4">
    <w:abstractNumId w:val="34"/>
  </w:num>
  <w:num w:numId="5">
    <w:abstractNumId w:val="24"/>
  </w:num>
  <w:num w:numId="6">
    <w:abstractNumId w:val="6"/>
  </w:num>
  <w:num w:numId="7">
    <w:abstractNumId w:val="37"/>
  </w:num>
  <w:num w:numId="8">
    <w:abstractNumId w:val="11"/>
  </w:num>
  <w:num w:numId="9">
    <w:abstractNumId w:val="25"/>
  </w:num>
  <w:num w:numId="10">
    <w:abstractNumId w:val="8"/>
  </w:num>
  <w:num w:numId="11">
    <w:abstractNumId w:val="16"/>
  </w:num>
  <w:num w:numId="12">
    <w:abstractNumId w:val="36"/>
  </w:num>
  <w:num w:numId="13">
    <w:abstractNumId w:val="27"/>
  </w:num>
  <w:num w:numId="14">
    <w:abstractNumId w:val="9"/>
  </w:num>
  <w:num w:numId="15">
    <w:abstractNumId w:val="22"/>
  </w:num>
  <w:num w:numId="16">
    <w:abstractNumId w:val="5"/>
  </w:num>
  <w:num w:numId="17">
    <w:abstractNumId w:val="14"/>
  </w:num>
  <w:num w:numId="18">
    <w:abstractNumId w:val="31"/>
  </w:num>
  <w:num w:numId="19">
    <w:abstractNumId w:val="28"/>
  </w:num>
  <w:num w:numId="20">
    <w:abstractNumId w:val="7"/>
  </w:num>
  <w:num w:numId="21">
    <w:abstractNumId w:val="21"/>
  </w:num>
  <w:num w:numId="22">
    <w:abstractNumId w:val="0"/>
  </w:num>
  <w:num w:numId="23">
    <w:abstractNumId w:val="1"/>
  </w:num>
  <w:num w:numId="24">
    <w:abstractNumId w:val="2"/>
  </w:num>
  <w:num w:numId="25">
    <w:abstractNumId w:val="3"/>
  </w:num>
  <w:num w:numId="26">
    <w:abstractNumId w:val="4"/>
  </w:num>
  <w:num w:numId="27">
    <w:abstractNumId w:val="38"/>
  </w:num>
  <w:num w:numId="28">
    <w:abstractNumId w:val="23"/>
  </w:num>
  <w:num w:numId="29">
    <w:abstractNumId w:val="13"/>
  </w:num>
  <w:num w:numId="30">
    <w:abstractNumId w:val="35"/>
  </w:num>
  <w:num w:numId="31">
    <w:abstractNumId w:val="26"/>
  </w:num>
  <w:num w:numId="32">
    <w:abstractNumId w:val="12"/>
  </w:num>
  <w:num w:numId="33">
    <w:abstractNumId w:val="17"/>
  </w:num>
  <w:num w:numId="34">
    <w:abstractNumId w:val="29"/>
  </w:num>
  <w:num w:numId="35">
    <w:abstractNumId w:val="19"/>
  </w:num>
  <w:num w:numId="36">
    <w:abstractNumId w:val="33"/>
  </w:num>
  <w:num w:numId="37">
    <w:abstractNumId w:val="18"/>
  </w:num>
  <w:num w:numId="38">
    <w:abstractNumId w:val="30"/>
  </w:num>
  <w:num w:numId="39">
    <w:abstractNumId w:val="3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hdrShapeDefaults>
    <o:shapedefaults v:ext="edit" spidmax="26626"/>
  </w:hdrShapeDefaults>
  <w:footnotePr>
    <w:footnote w:id="0"/>
    <w:footnote w:id="1"/>
  </w:footnotePr>
  <w:endnotePr>
    <w:endnote w:id="0"/>
    <w:endnote w:id="1"/>
  </w:endnotePr>
  <w:compat>
    <w:useFELayout/>
  </w:compat>
  <w:rsids>
    <w:rsidRoot w:val="000522EE"/>
    <w:rsid w:val="00010467"/>
    <w:rsid w:val="000157BD"/>
    <w:rsid w:val="000302D1"/>
    <w:rsid w:val="0003171F"/>
    <w:rsid w:val="00032A5E"/>
    <w:rsid w:val="000349CE"/>
    <w:rsid w:val="000522EE"/>
    <w:rsid w:val="000569A4"/>
    <w:rsid w:val="00060BA2"/>
    <w:rsid w:val="000618E0"/>
    <w:rsid w:val="0006207F"/>
    <w:rsid w:val="0006775D"/>
    <w:rsid w:val="0007047C"/>
    <w:rsid w:val="00071729"/>
    <w:rsid w:val="0008107E"/>
    <w:rsid w:val="00085204"/>
    <w:rsid w:val="00087CC8"/>
    <w:rsid w:val="000A09E0"/>
    <w:rsid w:val="000A177F"/>
    <w:rsid w:val="000A7A93"/>
    <w:rsid w:val="000B45BE"/>
    <w:rsid w:val="000B52EE"/>
    <w:rsid w:val="000C1F1C"/>
    <w:rsid w:val="000C3AF3"/>
    <w:rsid w:val="000C7018"/>
    <w:rsid w:val="000D7291"/>
    <w:rsid w:val="000D7E14"/>
    <w:rsid w:val="000E4BB0"/>
    <w:rsid w:val="000E5206"/>
    <w:rsid w:val="000E5D1F"/>
    <w:rsid w:val="000F2628"/>
    <w:rsid w:val="000F4924"/>
    <w:rsid w:val="000F674F"/>
    <w:rsid w:val="00101896"/>
    <w:rsid w:val="001052C4"/>
    <w:rsid w:val="00114C1E"/>
    <w:rsid w:val="00115AFA"/>
    <w:rsid w:val="00123874"/>
    <w:rsid w:val="001242CC"/>
    <w:rsid w:val="00125828"/>
    <w:rsid w:val="001310F4"/>
    <w:rsid w:val="001320B7"/>
    <w:rsid w:val="00133F0F"/>
    <w:rsid w:val="00141AB9"/>
    <w:rsid w:val="00146A09"/>
    <w:rsid w:val="00151F1E"/>
    <w:rsid w:val="00160D7F"/>
    <w:rsid w:val="0016102C"/>
    <w:rsid w:val="001611D7"/>
    <w:rsid w:val="001678ED"/>
    <w:rsid w:val="0017357B"/>
    <w:rsid w:val="00180719"/>
    <w:rsid w:val="0018356F"/>
    <w:rsid w:val="00183804"/>
    <w:rsid w:val="001901E1"/>
    <w:rsid w:val="0019617E"/>
    <w:rsid w:val="00196950"/>
    <w:rsid w:val="001B1487"/>
    <w:rsid w:val="001B7A1B"/>
    <w:rsid w:val="001C0E0F"/>
    <w:rsid w:val="001C6234"/>
    <w:rsid w:val="001C74A2"/>
    <w:rsid w:val="001E37F6"/>
    <w:rsid w:val="001E56AD"/>
    <w:rsid w:val="001E7DB8"/>
    <w:rsid w:val="001F15A4"/>
    <w:rsid w:val="001F48E5"/>
    <w:rsid w:val="001F4E91"/>
    <w:rsid w:val="002011C6"/>
    <w:rsid w:val="00201BB0"/>
    <w:rsid w:val="0021385E"/>
    <w:rsid w:val="00214B4A"/>
    <w:rsid w:val="0021747A"/>
    <w:rsid w:val="002233C6"/>
    <w:rsid w:val="00235AF0"/>
    <w:rsid w:val="0024102E"/>
    <w:rsid w:val="00243800"/>
    <w:rsid w:val="002729D3"/>
    <w:rsid w:val="002730C8"/>
    <w:rsid w:val="002837B9"/>
    <w:rsid w:val="0028485E"/>
    <w:rsid w:val="002860E3"/>
    <w:rsid w:val="00291A7E"/>
    <w:rsid w:val="002927F5"/>
    <w:rsid w:val="00292A5B"/>
    <w:rsid w:val="00297C26"/>
    <w:rsid w:val="00297EEA"/>
    <w:rsid w:val="002B445C"/>
    <w:rsid w:val="002C47C6"/>
    <w:rsid w:val="002C57A7"/>
    <w:rsid w:val="002D3299"/>
    <w:rsid w:val="002E1669"/>
    <w:rsid w:val="002E1C9C"/>
    <w:rsid w:val="002E5916"/>
    <w:rsid w:val="002E6B5F"/>
    <w:rsid w:val="002F5547"/>
    <w:rsid w:val="00300353"/>
    <w:rsid w:val="0030661A"/>
    <w:rsid w:val="00306DFD"/>
    <w:rsid w:val="00307774"/>
    <w:rsid w:val="00330C63"/>
    <w:rsid w:val="00332236"/>
    <w:rsid w:val="00332B6A"/>
    <w:rsid w:val="00332EAA"/>
    <w:rsid w:val="00336B0E"/>
    <w:rsid w:val="00345F1C"/>
    <w:rsid w:val="0035036A"/>
    <w:rsid w:val="00352ADD"/>
    <w:rsid w:val="00357D3C"/>
    <w:rsid w:val="00361A05"/>
    <w:rsid w:val="00362815"/>
    <w:rsid w:val="00375BED"/>
    <w:rsid w:val="00391D39"/>
    <w:rsid w:val="00392EAE"/>
    <w:rsid w:val="00394AA4"/>
    <w:rsid w:val="00396C50"/>
    <w:rsid w:val="003A29EA"/>
    <w:rsid w:val="003A4D2C"/>
    <w:rsid w:val="003A5493"/>
    <w:rsid w:val="003C25F6"/>
    <w:rsid w:val="003D008A"/>
    <w:rsid w:val="003D0EE7"/>
    <w:rsid w:val="003E3DDD"/>
    <w:rsid w:val="003E50B4"/>
    <w:rsid w:val="003E5B1B"/>
    <w:rsid w:val="003F1F92"/>
    <w:rsid w:val="003F253E"/>
    <w:rsid w:val="003F6453"/>
    <w:rsid w:val="003F7B4F"/>
    <w:rsid w:val="0041393C"/>
    <w:rsid w:val="0042043C"/>
    <w:rsid w:val="00434EA2"/>
    <w:rsid w:val="00436F8B"/>
    <w:rsid w:val="00440DC2"/>
    <w:rsid w:val="00445AD3"/>
    <w:rsid w:val="00482530"/>
    <w:rsid w:val="00483FC5"/>
    <w:rsid w:val="004867C7"/>
    <w:rsid w:val="00487068"/>
    <w:rsid w:val="00487376"/>
    <w:rsid w:val="00493810"/>
    <w:rsid w:val="00493B44"/>
    <w:rsid w:val="004A0B5C"/>
    <w:rsid w:val="004A11FA"/>
    <w:rsid w:val="004A1639"/>
    <w:rsid w:val="004A7208"/>
    <w:rsid w:val="004B7182"/>
    <w:rsid w:val="004C0C68"/>
    <w:rsid w:val="004C2035"/>
    <w:rsid w:val="004C480F"/>
    <w:rsid w:val="004C4A66"/>
    <w:rsid w:val="004C60B6"/>
    <w:rsid w:val="004C6A4B"/>
    <w:rsid w:val="004D1F30"/>
    <w:rsid w:val="004D31EC"/>
    <w:rsid w:val="004D3EFB"/>
    <w:rsid w:val="004D4154"/>
    <w:rsid w:val="004D595C"/>
    <w:rsid w:val="004D62D2"/>
    <w:rsid w:val="004E0C5C"/>
    <w:rsid w:val="004F50E8"/>
    <w:rsid w:val="004F53DF"/>
    <w:rsid w:val="004F7D5D"/>
    <w:rsid w:val="00500D6E"/>
    <w:rsid w:val="0051469D"/>
    <w:rsid w:val="00516262"/>
    <w:rsid w:val="005162CE"/>
    <w:rsid w:val="005176F9"/>
    <w:rsid w:val="00530880"/>
    <w:rsid w:val="00533701"/>
    <w:rsid w:val="005419A7"/>
    <w:rsid w:val="00546172"/>
    <w:rsid w:val="005478D2"/>
    <w:rsid w:val="00552A94"/>
    <w:rsid w:val="0056154D"/>
    <w:rsid w:val="00563604"/>
    <w:rsid w:val="005721E2"/>
    <w:rsid w:val="005728CC"/>
    <w:rsid w:val="005757F1"/>
    <w:rsid w:val="0057610A"/>
    <w:rsid w:val="00576274"/>
    <w:rsid w:val="00581285"/>
    <w:rsid w:val="00583D8A"/>
    <w:rsid w:val="0059650A"/>
    <w:rsid w:val="00596E89"/>
    <w:rsid w:val="005A257C"/>
    <w:rsid w:val="005A6529"/>
    <w:rsid w:val="005A66C1"/>
    <w:rsid w:val="005B2A47"/>
    <w:rsid w:val="005D145D"/>
    <w:rsid w:val="005D5ABA"/>
    <w:rsid w:val="005E03DC"/>
    <w:rsid w:val="005E05B7"/>
    <w:rsid w:val="005E34E2"/>
    <w:rsid w:val="005E529F"/>
    <w:rsid w:val="005E55BA"/>
    <w:rsid w:val="005F72DE"/>
    <w:rsid w:val="005F76E1"/>
    <w:rsid w:val="006144CE"/>
    <w:rsid w:val="0062246A"/>
    <w:rsid w:val="0062366F"/>
    <w:rsid w:val="006238BC"/>
    <w:rsid w:val="006238E9"/>
    <w:rsid w:val="00625D56"/>
    <w:rsid w:val="00633C22"/>
    <w:rsid w:val="0063492D"/>
    <w:rsid w:val="00644130"/>
    <w:rsid w:val="0064444A"/>
    <w:rsid w:val="006540C4"/>
    <w:rsid w:val="00656101"/>
    <w:rsid w:val="00675A6C"/>
    <w:rsid w:val="00680C57"/>
    <w:rsid w:val="006820DC"/>
    <w:rsid w:val="00685D7A"/>
    <w:rsid w:val="00686212"/>
    <w:rsid w:val="006A197C"/>
    <w:rsid w:val="006B3F32"/>
    <w:rsid w:val="006C08C7"/>
    <w:rsid w:val="006E3432"/>
    <w:rsid w:val="006F1C6D"/>
    <w:rsid w:val="006F3E4D"/>
    <w:rsid w:val="006F52E0"/>
    <w:rsid w:val="00703704"/>
    <w:rsid w:val="00705823"/>
    <w:rsid w:val="00710B0A"/>
    <w:rsid w:val="0071332D"/>
    <w:rsid w:val="00713BEA"/>
    <w:rsid w:val="007154A5"/>
    <w:rsid w:val="00727E3A"/>
    <w:rsid w:val="00730E5E"/>
    <w:rsid w:val="0073462C"/>
    <w:rsid w:val="00737A96"/>
    <w:rsid w:val="0074368E"/>
    <w:rsid w:val="00746997"/>
    <w:rsid w:val="00775F48"/>
    <w:rsid w:val="00777147"/>
    <w:rsid w:val="00781AD3"/>
    <w:rsid w:val="00783A38"/>
    <w:rsid w:val="00784C21"/>
    <w:rsid w:val="00787767"/>
    <w:rsid w:val="00790C5D"/>
    <w:rsid w:val="007A2A15"/>
    <w:rsid w:val="007D04A8"/>
    <w:rsid w:val="007D6D70"/>
    <w:rsid w:val="007D75B5"/>
    <w:rsid w:val="007E36C2"/>
    <w:rsid w:val="007E565E"/>
    <w:rsid w:val="007F4EAD"/>
    <w:rsid w:val="007F65A2"/>
    <w:rsid w:val="007F72DD"/>
    <w:rsid w:val="00800C0D"/>
    <w:rsid w:val="008028B2"/>
    <w:rsid w:val="0081425F"/>
    <w:rsid w:val="008153CF"/>
    <w:rsid w:val="008210E9"/>
    <w:rsid w:val="00821EF0"/>
    <w:rsid w:val="008275A9"/>
    <w:rsid w:val="0083070D"/>
    <w:rsid w:val="00843377"/>
    <w:rsid w:val="0084413B"/>
    <w:rsid w:val="00860EF7"/>
    <w:rsid w:val="00861ABD"/>
    <w:rsid w:val="00863BCB"/>
    <w:rsid w:val="00870870"/>
    <w:rsid w:val="00876675"/>
    <w:rsid w:val="008773E7"/>
    <w:rsid w:val="008808F4"/>
    <w:rsid w:val="00882D74"/>
    <w:rsid w:val="0088303D"/>
    <w:rsid w:val="00887D47"/>
    <w:rsid w:val="00892A71"/>
    <w:rsid w:val="0089646D"/>
    <w:rsid w:val="008A1A49"/>
    <w:rsid w:val="008A76E1"/>
    <w:rsid w:val="008B4A38"/>
    <w:rsid w:val="008B7252"/>
    <w:rsid w:val="008C0C7F"/>
    <w:rsid w:val="008C3163"/>
    <w:rsid w:val="008D47CE"/>
    <w:rsid w:val="008E08CB"/>
    <w:rsid w:val="008E4EC6"/>
    <w:rsid w:val="008F15A8"/>
    <w:rsid w:val="008F71AD"/>
    <w:rsid w:val="00913D6C"/>
    <w:rsid w:val="00915EE9"/>
    <w:rsid w:val="00931179"/>
    <w:rsid w:val="00931B2B"/>
    <w:rsid w:val="009331E8"/>
    <w:rsid w:val="009333F1"/>
    <w:rsid w:val="00937F55"/>
    <w:rsid w:val="009554C2"/>
    <w:rsid w:val="00956B9D"/>
    <w:rsid w:val="00966904"/>
    <w:rsid w:val="0097721E"/>
    <w:rsid w:val="009822A5"/>
    <w:rsid w:val="009852CB"/>
    <w:rsid w:val="00985FE7"/>
    <w:rsid w:val="009920DC"/>
    <w:rsid w:val="00992EC4"/>
    <w:rsid w:val="00995A99"/>
    <w:rsid w:val="00995EB5"/>
    <w:rsid w:val="009A2948"/>
    <w:rsid w:val="009A498C"/>
    <w:rsid w:val="009B5E6C"/>
    <w:rsid w:val="009C22A3"/>
    <w:rsid w:val="009C25F7"/>
    <w:rsid w:val="009C563B"/>
    <w:rsid w:val="009C5D9C"/>
    <w:rsid w:val="009C7596"/>
    <w:rsid w:val="009D4971"/>
    <w:rsid w:val="009D5006"/>
    <w:rsid w:val="009D567B"/>
    <w:rsid w:val="009E25A9"/>
    <w:rsid w:val="00A02B0A"/>
    <w:rsid w:val="00A119A6"/>
    <w:rsid w:val="00A16B7E"/>
    <w:rsid w:val="00A21557"/>
    <w:rsid w:val="00A243A9"/>
    <w:rsid w:val="00A26098"/>
    <w:rsid w:val="00A266C2"/>
    <w:rsid w:val="00A34C92"/>
    <w:rsid w:val="00A455AA"/>
    <w:rsid w:val="00A57653"/>
    <w:rsid w:val="00A60050"/>
    <w:rsid w:val="00A72DD7"/>
    <w:rsid w:val="00A77F12"/>
    <w:rsid w:val="00A8586E"/>
    <w:rsid w:val="00A907E0"/>
    <w:rsid w:val="00A908DD"/>
    <w:rsid w:val="00A90BDA"/>
    <w:rsid w:val="00A92829"/>
    <w:rsid w:val="00A97401"/>
    <w:rsid w:val="00AA408C"/>
    <w:rsid w:val="00AA711A"/>
    <w:rsid w:val="00AC6B15"/>
    <w:rsid w:val="00AD0A7D"/>
    <w:rsid w:val="00AE34D4"/>
    <w:rsid w:val="00AE5409"/>
    <w:rsid w:val="00AE5624"/>
    <w:rsid w:val="00AE6939"/>
    <w:rsid w:val="00AF037B"/>
    <w:rsid w:val="00AF11C7"/>
    <w:rsid w:val="00AF7B0A"/>
    <w:rsid w:val="00B05C9B"/>
    <w:rsid w:val="00B10F2A"/>
    <w:rsid w:val="00B13768"/>
    <w:rsid w:val="00B22693"/>
    <w:rsid w:val="00B22A6E"/>
    <w:rsid w:val="00B269C0"/>
    <w:rsid w:val="00B305DB"/>
    <w:rsid w:val="00B53D15"/>
    <w:rsid w:val="00B625BA"/>
    <w:rsid w:val="00B63A2C"/>
    <w:rsid w:val="00B64E55"/>
    <w:rsid w:val="00B66A23"/>
    <w:rsid w:val="00B70E5B"/>
    <w:rsid w:val="00B8358C"/>
    <w:rsid w:val="00B90A23"/>
    <w:rsid w:val="00BA19BC"/>
    <w:rsid w:val="00BA5698"/>
    <w:rsid w:val="00BB5DD7"/>
    <w:rsid w:val="00BB7555"/>
    <w:rsid w:val="00BC1D9D"/>
    <w:rsid w:val="00BC33A1"/>
    <w:rsid w:val="00BC34F1"/>
    <w:rsid w:val="00BC3D56"/>
    <w:rsid w:val="00BD74A4"/>
    <w:rsid w:val="00BD77F3"/>
    <w:rsid w:val="00BE0890"/>
    <w:rsid w:val="00BE4034"/>
    <w:rsid w:val="00BE5FA1"/>
    <w:rsid w:val="00BE7BCC"/>
    <w:rsid w:val="00BF34A6"/>
    <w:rsid w:val="00BF6F55"/>
    <w:rsid w:val="00C2068A"/>
    <w:rsid w:val="00C214E9"/>
    <w:rsid w:val="00C21FCF"/>
    <w:rsid w:val="00C22F94"/>
    <w:rsid w:val="00C34F2E"/>
    <w:rsid w:val="00C40974"/>
    <w:rsid w:val="00C54679"/>
    <w:rsid w:val="00C54EE5"/>
    <w:rsid w:val="00C608FA"/>
    <w:rsid w:val="00C61CB3"/>
    <w:rsid w:val="00C61F71"/>
    <w:rsid w:val="00C644C0"/>
    <w:rsid w:val="00C737F6"/>
    <w:rsid w:val="00C76615"/>
    <w:rsid w:val="00C77160"/>
    <w:rsid w:val="00C7781A"/>
    <w:rsid w:val="00C8478C"/>
    <w:rsid w:val="00CA4010"/>
    <w:rsid w:val="00CA43EC"/>
    <w:rsid w:val="00CA4A0A"/>
    <w:rsid w:val="00CC5B30"/>
    <w:rsid w:val="00CC60C9"/>
    <w:rsid w:val="00CD5BF2"/>
    <w:rsid w:val="00CE04E8"/>
    <w:rsid w:val="00CE0BA2"/>
    <w:rsid w:val="00CF4EB1"/>
    <w:rsid w:val="00D02904"/>
    <w:rsid w:val="00D26A3F"/>
    <w:rsid w:val="00D30129"/>
    <w:rsid w:val="00D4164B"/>
    <w:rsid w:val="00D45AD0"/>
    <w:rsid w:val="00D478A2"/>
    <w:rsid w:val="00D56BDB"/>
    <w:rsid w:val="00D60A53"/>
    <w:rsid w:val="00D64DA6"/>
    <w:rsid w:val="00D70878"/>
    <w:rsid w:val="00D7588B"/>
    <w:rsid w:val="00D85C3E"/>
    <w:rsid w:val="00D95418"/>
    <w:rsid w:val="00DA1F46"/>
    <w:rsid w:val="00DB4897"/>
    <w:rsid w:val="00DB58F1"/>
    <w:rsid w:val="00DD0966"/>
    <w:rsid w:val="00DD182A"/>
    <w:rsid w:val="00DE01FB"/>
    <w:rsid w:val="00DE0216"/>
    <w:rsid w:val="00DE5097"/>
    <w:rsid w:val="00DE694F"/>
    <w:rsid w:val="00DF2AFE"/>
    <w:rsid w:val="00DF301B"/>
    <w:rsid w:val="00DF5B43"/>
    <w:rsid w:val="00E00B1A"/>
    <w:rsid w:val="00E04480"/>
    <w:rsid w:val="00E1354B"/>
    <w:rsid w:val="00E17D87"/>
    <w:rsid w:val="00E201AF"/>
    <w:rsid w:val="00E25E49"/>
    <w:rsid w:val="00E305D4"/>
    <w:rsid w:val="00E404C1"/>
    <w:rsid w:val="00E50BDB"/>
    <w:rsid w:val="00E607F0"/>
    <w:rsid w:val="00E630E6"/>
    <w:rsid w:val="00E656E9"/>
    <w:rsid w:val="00E7548D"/>
    <w:rsid w:val="00E8572E"/>
    <w:rsid w:val="00E87CDA"/>
    <w:rsid w:val="00E9383E"/>
    <w:rsid w:val="00E979A8"/>
    <w:rsid w:val="00EA0123"/>
    <w:rsid w:val="00EA2674"/>
    <w:rsid w:val="00EA4886"/>
    <w:rsid w:val="00EA6700"/>
    <w:rsid w:val="00EB398B"/>
    <w:rsid w:val="00EB58CC"/>
    <w:rsid w:val="00EB6091"/>
    <w:rsid w:val="00EC1A22"/>
    <w:rsid w:val="00EC31F1"/>
    <w:rsid w:val="00ED3B95"/>
    <w:rsid w:val="00EF4109"/>
    <w:rsid w:val="00F02AB1"/>
    <w:rsid w:val="00F04942"/>
    <w:rsid w:val="00F11D3C"/>
    <w:rsid w:val="00F176C2"/>
    <w:rsid w:val="00F2447F"/>
    <w:rsid w:val="00F2527B"/>
    <w:rsid w:val="00F30B00"/>
    <w:rsid w:val="00F334BE"/>
    <w:rsid w:val="00F358F6"/>
    <w:rsid w:val="00F376C4"/>
    <w:rsid w:val="00F45C09"/>
    <w:rsid w:val="00F45C9A"/>
    <w:rsid w:val="00F50E2E"/>
    <w:rsid w:val="00F552A4"/>
    <w:rsid w:val="00F56642"/>
    <w:rsid w:val="00F57D5F"/>
    <w:rsid w:val="00F629FE"/>
    <w:rsid w:val="00F71F44"/>
    <w:rsid w:val="00F733DD"/>
    <w:rsid w:val="00F8323E"/>
    <w:rsid w:val="00F87248"/>
    <w:rsid w:val="00F91B3B"/>
    <w:rsid w:val="00F94E7B"/>
    <w:rsid w:val="00F951D9"/>
    <w:rsid w:val="00F962EC"/>
    <w:rsid w:val="00F97F7B"/>
    <w:rsid w:val="00FA51C8"/>
    <w:rsid w:val="00FB134F"/>
    <w:rsid w:val="00FB3B59"/>
    <w:rsid w:val="00FD5A26"/>
    <w:rsid w:val="00FF0475"/>
    <w:rsid w:val="00FF66B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DF301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58128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customStyle="1" w:styleId="50">
    <w:name w:val="Заголовок 5 Знак"/>
    <w:basedOn w:val="a0"/>
    <w:link w:val="5"/>
    <w:uiPriority w:val="9"/>
    <w:semiHidden/>
    <w:rsid w:val="00DF301B"/>
    <w:rPr>
      <w:rFonts w:asciiTheme="majorHAnsi" w:eastAsiaTheme="majorEastAsia" w:hAnsiTheme="majorHAnsi" w:cstheme="majorBidi"/>
      <w:color w:val="243F60" w:themeColor="accent1" w:themeShade="7F"/>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iPriority w:val="99"/>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AE6939"/>
  </w:style>
  <w:style w:type="character" w:customStyle="1" w:styleId="mw-headline">
    <w:name w:val="mw-headline"/>
    <w:basedOn w:val="a0"/>
    <w:rsid w:val="00F02AB1"/>
  </w:style>
  <w:style w:type="character" w:customStyle="1" w:styleId="mw-editsection">
    <w:name w:val="mw-editsection"/>
    <w:basedOn w:val="a0"/>
    <w:rsid w:val="00F02AB1"/>
  </w:style>
  <w:style w:type="character" w:customStyle="1" w:styleId="mw-editsection-bracket">
    <w:name w:val="mw-editsection-bracket"/>
    <w:basedOn w:val="a0"/>
    <w:rsid w:val="00F02AB1"/>
  </w:style>
  <w:style w:type="character" w:customStyle="1" w:styleId="mw-redirectedfrom">
    <w:name w:val="mw-redirectedfrom"/>
    <w:basedOn w:val="a0"/>
    <w:rsid w:val="00BF6F55"/>
  </w:style>
  <w:style w:type="character" w:customStyle="1" w:styleId="product-authors">
    <w:name w:val="product-authors"/>
    <w:basedOn w:val="a0"/>
    <w:rsid w:val="00F91B3B"/>
  </w:style>
  <w:style w:type="character" w:customStyle="1" w:styleId="product-title">
    <w:name w:val="product-title"/>
    <w:basedOn w:val="a0"/>
    <w:rsid w:val="00F91B3B"/>
  </w:style>
  <w:style w:type="paragraph" w:customStyle="1" w:styleId="remember">
    <w:name w:val="remember"/>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BC3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BC34F1"/>
    <w:rPr>
      <w:rFonts w:ascii="Courier New" w:eastAsia="Times New Roman" w:hAnsi="Courier New" w:cs="Courier New"/>
      <w:sz w:val="20"/>
      <w:szCs w:val="20"/>
      <w:lang w:val="en-US" w:eastAsia="en-US"/>
    </w:rPr>
  </w:style>
  <w:style w:type="character" w:customStyle="1" w:styleId="yellowfade">
    <w:name w:val="yellowfade"/>
    <w:basedOn w:val="a0"/>
    <w:rsid w:val="005E05B7"/>
  </w:style>
  <w:style w:type="character" w:customStyle="1" w:styleId="renderedqtext">
    <w:name w:val="rendered_qtext"/>
    <w:basedOn w:val="a0"/>
    <w:rsid w:val="004C2035"/>
  </w:style>
  <w:style w:type="character" w:customStyle="1" w:styleId="qlinkcontainer">
    <w:name w:val="qlink_container"/>
    <w:basedOn w:val="a0"/>
    <w:rsid w:val="004C2035"/>
  </w:style>
  <w:style w:type="character" w:customStyle="1" w:styleId="metanum">
    <w:name w:val="meta_num"/>
    <w:basedOn w:val="a0"/>
    <w:rsid w:val="004C2035"/>
  </w:style>
  <w:style w:type="character" w:customStyle="1" w:styleId="bullet">
    <w:name w:val="bullet"/>
    <w:basedOn w:val="a0"/>
    <w:rsid w:val="004C2035"/>
  </w:style>
  <w:style w:type="character" w:customStyle="1" w:styleId="phototooltip">
    <w:name w:val="photo_tooltip"/>
    <w:basedOn w:val="a0"/>
    <w:rsid w:val="004C2035"/>
  </w:style>
  <w:style w:type="character" w:customStyle="1" w:styleId="feeditemansweruser">
    <w:name w:val="feed_item_answer_user"/>
    <w:basedOn w:val="a0"/>
    <w:rsid w:val="004C2035"/>
  </w:style>
  <w:style w:type="character" w:customStyle="1" w:styleId="identitysig">
    <w:name w:val="identitysig"/>
    <w:basedOn w:val="a0"/>
    <w:rsid w:val="004C2035"/>
  </w:style>
  <w:style w:type="character" w:customStyle="1" w:styleId="datetime">
    <w:name w:val="datetime"/>
    <w:basedOn w:val="a0"/>
    <w:rsid w:val="004C2035"/>
  </w:style>
  <w:style w:type="character" w:customStyle="1" w:styleId="answerattributionsection">
    <w:name w:val="answerattributionsection"/>
    <w:basedOn w:val="a0"/>
    <w:rsid w:val="004C2035"/>
  </w:style>
  <w:style w:type="paragraph" w:customStyle="1" w:styleId="qtextpara">
    <w:name w:val="qtext_para"/>
    <w:basedOn w:val="a"/>
    <w:rsid w:val="004C20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8">
    <w:name w:val="Основной текст (18)_"/>
    <w:basedOn w:val="a0"/>
    <w:link w:val="180"/>
    <w:rsid w:val="0088303D"/>
    <w:rPr>
      <w:rFonts w:ascii="Arial" w:eastAsia="Arial" w:hAnsi="Arial" w:cs="Arial"/>
      <w:sz w:val="20"/>
      <w:szCs w:val="20"/>
      <w:shd w:val="clear" w:color="auto" w:fill="FFFFFF"/>
    </w:rPr>
  </w:style>
  <w:style w:type="paragraph" w:customStyle="1" w:styleId="180">
    <w:name w:val="Основной текст (18)"/>
    <w:basedOn w:val="a"/>
    <w:link w:val="18"/>
    <w:rsid w:val="0088303D"/>
    <w:pPr>
      <w:widowControl w:val="0"/>
      <w:shd w:val="clear" w:color="auto" w:fill="FFFFFF"/>
      <w:spacing w:before="360" w:after="0" w:line="240" w:lineRule="exact"/>
      <w:ind w:hanging="320"/>
    </w:pPr>
    <w:rPr>
      <w:rFonts w:ascii="Arial" w:eastAsia="Arial" w:hAnsi="Arial" w:cs="Arial"/>
      <w:sz w:val="20"/>
      <w:szCs w:val="20"/>
    </w:rPr>
  </w:style>
  <w:style w:type="character" w:customStyle="1" w:styleId="18TimesNewRoman8pt">
    <w:name w:val="Основной текст (18) + Times New Roman;8 pt"/>
    <w:basedOn w:val="18"/>
    <w:rsid w:val="0088303D"/>
    <w:rPr>
      <w:rFonts w:ascii="Times New Roman" w:eastAsia="Times New Roman" w:hAnsi="Times New Roman" w:cs="Times New Roman"/>
      <w:color w:val="000000"/>
      <w:spacing w:val="0"/>
      <w:w w:val="100"/>
      <w:position w:val="0"/>
      <w:sz w:val="16"/>
      <w:szCs w:val="16"/>
      <w:shd w:val="clear" w:color="auto" w:fill="FFFFFF"/>
      <w:lang w:val="en-US" w:eastAsia="en-US" w:bidi="en-US"/>
    </w:rPr>
  </w:style>
  <w:style w:type="character" w:customStyle="1" w:styleId="af1">
    <w:name w:val="Основной текст_"/>
    <w:basedOn w:val="a0"/>
    <w:link w:val="7"/>
    <w:rsid w:val="0088303D"/>
    <w:rPr>
      <w:rFonts w:ascii="Palatino Linotype" w:eastAsia="Palatino Linotype" w:hAnsi="Palatino Linotype" w:cs="Palatino Linotype"/>
      <w:sz w:val="20"/>
      <w:szCs w:val="20"/>
      <w:shd w:val="clear" w:color="auto" w:fill="FFFFFF"/>
    </w:rPr>
  </w:style>
  <w:style w:type="paragraph" w:customStyle="1" w:styleId="7">
    <w:name w:val="Основной текст7"/>
    <w:basedOn w:val="a"/>
    <w:link w:val="af1"/>
    <w:rsid w:val="0088303D"/>
    <w:pPr>
      <w:widowControl w:val="0"/>
      <w:shd w:val="clear" w:color="auto" w:fill="FFFFFF"/>
      <w:spacing w:after="0" w:line="346" w:lineRule="exact"/>
      <w:ind w:hanging="1940"/>
      <w:jc w:val="both"/>
    </w:pPr>
    <w:rPr>
      <w:rFonts w:ascii="Palatino Linotype" w:eastAsia="Palatino Linotype" w:hAnsi="Palatino Linotype" w:cs="Palatino Linotype"/>
      <w:sz w:val="20"/>
      <w:szCs w:val="20"/>
    </w:rPr>
  </w:style>
  <w:style w:type="character" w:customStyle="1" w:styleId="200">
    <w:name w:val="Основной текст (20)_"/>
    <w:basedOn w:val="a0"/>
    <w:link w:val="201"/>
    <w:rsid w:val="000D7291"/>
    <w:rPr>
      <w:rFonts w:ascii="Palatino Linotype" w:eastAsia="Palatino Linotype" w:hAnsi="Palatino Linotype" w:cs="Palatino Linotype"/>
      <w:i/>
      <w:iCs/>
      <w:shd w:val="clear" w:color="auto" w:fill="FFFFFF"/>
    </w:rPr>
  </w:style>
  <w:style w:type="paragraph" w:customStyle="1" w:styleId="201">
    <w:name w:val="Основной текст (20)"/>
    <w:basedOn w:val="a"/>
    <w:link w:val="200"/>
    <w:rsid w:val="000D7291"/>
    <w:pPr>
      <w:widowControl w:val="0"/>
      <w:shd w:val="clear" w:color="auto" w:fill="FFFFFF"/>
      <w:spacing w:after="240" w:line="0" w:lineRule="atLeast"/>
    </w:pPr>
    <w:rPr>
      <w:rFonts w:ascii="Palatino Linotype" w:eastAsia="Palatino Linotype" w:hAnsi="Palatino Linotype" w:cs="Palatino Linotype"/>
      <w:i/>
      <w:iCs/>
    </w:rPr>
  </w:style>
  <w:style w:type="character" w:customStyle="1" w:styleId="20Arial13pt">
    <w:name w:val="Основной текст (20) + Arial;13 pt;Полужирный;Не курсив"/>
    <w:basedOn w:val="200"/>
    <w:rsid w:val="000D7291"/>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Arial">
    <w:name w:val="Основной текст + Arial;Полужирный"/>
    <w:basedOn w:val="af1"/>
    <w:rsid w:val="000D7291"/>
    <w:rPr>
      <w:rFonts w:ascii="Arial" w:eastAsia="Arial" w:hAnsi="Arial" w:cs="Arial"/>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14">
    <w:name w:val="Основной текст (14)_"/>
    <w:basedOn w:val="a0"/>
    <w:link w:val="140"/>
    <w:rsid w:val="00AF037B"/>
    <w:rPr>
      <w:rFonts w:ascii="Palatino Linotype" w:eastAsia="Palatino Linotype" w:hAnsi="Palatino Linotype" w:cs="Palatino Linotype"/>
      <w:b/>
      <w:bCs/>
      <w:sz w:val="21"/>
      <w:szCs w:val="21"/>
      <w:shd w:val="clear" w:color="auto" w:fill="FFFFFF"/>
    </w:rPr>
  </w:style>
  <w:style w:type="paragraph" w:customStyle="1" w:styleId="140">
    <w:name w:val="Основной текст (14)"/>
    <w:basedOn w:val="a"/>
    <w:link w:val="14"/>
    <w:rsid w:val="00AF037B"/>
    <w:pPr>
      <w:widowControl w:val="0"/>
      <w:shd w:val="clear" w:color="auto" w:fill="FFFFFF"/>
      <w:spacing w:after="300" w:line="0" w:lineRule="atLeast"/>
    </w:pPr>
    <w:rPr>
      <w:rFonts w:ascii="Palatino Linotype" w:eastAsia="Palatino Linotype" w:hAnsi="Palatino Linotype" w:cs="Palatino Linotype"/>
      <w:b/>
      <w:bCs/>
      <w:sz w:val="21"/>
      <w:szCs w:val="21"/>
    </w:rPr>
  </w:style>
  <w:style w:type="character" w:customStyle="1" w:styleId="15">
    <w:name w:val="Основной текст (15)_"/>
    <w:basedOn w:val="a0"/>
    <w:link w:val="150"/>
    <w:rsid w:val="00AF037B"/>
    <w:rPr>
      <w:rFonts w:ascii="Palatino Linotype" w:eastAsia="Palatino Linotype" w:hAnsi="Palatino Linotype" w:cs="Palatino Linotype"/>
      <w:i/>
      <w:iCs/>
      <w:sz w:val="20"/>
      <w:szCs w:val="20"/>
      <w:shd w:val="clear" w:color="auto" w:fill="FFFFFF"/>
    </w:rPr>
  </w:style>
  <w:style w:type="paragraph" w:customStyle="1" w:styleId="150">
    <w:name w:val="Основной текст (15)"/>
    <w:basedOn w:val="a"/>
    <w:link w:val="15"/>
    <w:rsid w:val="00AF037B"/>
    <w:pPr>
      <w:widowControl w:val="0"/>
      <w:shd w:val="clear" w:color="auto" w:fill="FFFFFF"/>
      <w:spacing w:before="300" w:after="0" w:line="341" w:lineRule="exact"/>
      <w:ind w:hanging="1660"/>
    </w:pPr>
    <w:rPr>
      <w:rFonts w:ascii="Palatino Linotype" w:eastAsia="Palatino Linotype" w:hAnsi="Palatino Linotype" w:cs="Palatino Linotype"/>
      <w:i/>
      <w:iCs/>
      <w:sz w:val="20"/>
      <w:szCs w:val="20"/>
    </w:rPr>
  </w:style>
  <w:style w:type="character" w:customStyle="1" w:styleId="151">
    <w:name w:val="Основной текст (15) + Не курсив"/>
    <w:basedOn w:val="15"/>
    <w:rsid w:val="00AF037B"/>
    <w:rPr>
      <w:rFonts w:ascii="Palatino Linotype" w:eastAsia="Palatino Linotype" w:hAnsi="Palatino Linotype" w:cs="Palatino Linotype"/>
      <w:i/>
      <w:iCs/>
      <w:color w:val="000000"/>
      <w:spacing w:val="0"/>
      <w:w w:val="100"/>
      <w:position w:val="0"/>
      <w:sz w:val="20"/>
      <w:szCs w:val="20"/>
      <w:shd w:val="clear" w:color="auto" w:fill="FFFFFF"/>
      <w:lang w:val="en-US" w:eastAsia="en-US" w:bidi="en-US"/>
    </w:rPr>
  </w:style>
  <w:style w:type="character" w:customStyle="1" w:styleId="105pt">
    <w:name w:val="Основной текст + 10;5 pt;Полужирный"/>
    <w:basedOn w:val="af1"/>
    <w:rsid w:val="00AF037B"/>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22Exact">
    <w:name w:val="Основной текст (22) Exact"/>
    <w:basedOn w:val="a0"/>
    <w:rsid w:val="00AF037B"/>
    <w:rPr>
      <w:rFonts w:ascii="Arial" w:eastAsia="Arial" w:hAnsi="Arial" w:cs="Arial"/>
      <w:b/>
      <w:bCs/>
      <w:i w:val="0"/>
      <w:iCs w:val="0"/>
      <w:smallCaps w:val="0"/>
      <w:strike w:val="0"/>
      <w:spacing w:val="6"/>
      <w:sz w:val="17"/>
      <w:szCs w:val="17"/>
      <w:u w:val="none"/>
    </w:rPr>
  </w:style>
  <w:style w:type="character" w:customStyle="1" w:styleId="21">
    <w:name w:val="Основной текст (21)_"/>
    <w:basedOn w:val="a0"/>
    <w:link w:val="210"/>
    <w:rsid w:val="00AF037B"/>
    <w:rPr>
      <w:rFonts w:ascii="Times New Roman" w:eastAsia="Times New Roman" w:hAnsi="Times New Roman" w:cs="Times New Roman"/>
      <w:b/>
      <w:bCs/>
      <w:i/>
      <w:iCs/>
      <w:sz w:val="26"/>
      <w:szCs w:val="26"/>
      <w:shd w:val="clear" w:color="auto" w:fill="FFFFFF"/>
    </w:rPr>
  </w:style>
  <w:style w:type="paragraph" w:customStyle="1" w:styleId="210">
    <w:name w:val="Основной текст (21)"/>
    <w:basedOn w:val="a"/>
    <w:link w:val="21"/>
    <w:rsid w:val="00AF037B"/>
    <w:pPr>
      <w:widowControl w:val="0"/>
      <w:shd w:val="clear" w:color="auto" w:fill="FFFFFF"/>
      <w:spacing w:before="600" w:after="300" w:line="0" w:lineRule="atLeast"/>
      <w:jc w:val="both"/>
    </w:pPr>
    <w:rPr>
      <w:rFonts w:ascii="Times New Roman" w:eastAsia="Times New Roman" w:hAnsi="Times New Roman" w:cs="Times New Roman"/>
      <w:b/>
      <w:bCs/>
      <w:i/>
      <w:iCs/>
      <w:sz w:val="26"/>
      <w:szCs w:val="26"/>
    </w:rPr>
  </w:style>
  <w:style w:type="character" w:customStyle="1" w:styleId="21Arial">
    <w:name w:val="Основной текст (21) + Arial;Не курсив"/>
    <w:basedOn w:val="21"/>
    <w:rsid w:val="00AF037B"/>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22">
    <w:name w:val="Основной текст (22)_"/>
    <w:basedOn w:val="a0"/>
    <w:link w:val="220"/>
    <w:rsid w:val="00AF037B"/>
    <w:rPr>
      <w:rFonts w:ascii="Arial" w:eastAsia="Arial" w:hAnsi="Arial" w:cs="Arial"/>
      <w:b/>
      <w:bCs/>
      <w:sz w:val="20"/>
      <w:szCs w:val="20"/>
      <w:shd w:val="clear" w:color="auto" w:fill="FFFFFF"/>
    </w:rPr>
  </w:style>
  <w:style w:type="paragraph" w:customStyle="1" w:styleId="220">
    <w:name w:val="Основной текст (22)"/>
    <w:basedOn w:val="a"/>
    <w:link w:val="22"/>
    <w:rsid w:val="00AF037B"/>
    <w:pPr>
      <w:widowControl w:val="0"/>
      <w:shd w:val="clear" w:color="auto" w:fill="FFFFFF"/>
      <w:spacing w:after="0" w:line="0" w:lineRule="atLeast"/>
    </w:pPr>
    <w:rPr>
      <w:rFonts w:ascii="Arial" w:eastAsia="Arial" w:hAnsi="Arial" w:cs="Arial"/>
      <w:b/>
      <w:bCs/>
      <w:sz w:val="20"/>
      <w:szCs w:val="20"/>
    </w:rPr>
  </w:style>
  <w:style w:type="character" w:customStyle="1" w:styleId="11">
    <w:name w:val="Основной текст1"/>
    <w:basedOn w:val="af1"/>
    <w:rsid w:val="00AF037B"/>
    <w:rPr>
      <w:rFonts w:ascii="Palatino Linotype" w:eastAsia="Palatino Linotype" w:hAnsi="Palatino Linotype" w:cs="Palatino Linotype"/>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af2">
    <w:name w:val="Подпись к таблице_"/>
    <w:basedOn w:val="a0"/>
    <w:link w:val="af3"/>
    <w:rsid w:val="00AF037B"/>
    <w:rPr>
      <w:rFonts w:ascii="Palatino Linotype" w:eastAsia="Palatino Linotype" w:hAnsi="Palatino Linotype" w:cs="Palatino Linotype"/>
      <w:sz w:val="20"/>
      <w:szCs w:val="20"/>
      <w:shd w:val="clear" w:color="auto" w:fill="FFFFFF"/>
    </w:rPr>
  </w:style>
  <w:style w:type="paragraph" w:customStyle="1" w:styleId="af3">
    <w:name w:val="Подпись к таблице"/>
    <w:basedOn w:val="a"/>
    <w:link w:val="af2"/>
    <w:rsid w:val="00AF037B"/>
    <w:pPr>
      <w:widowControl w:val="0"/>
      <w:shd w:val="clear" w:color="auto" w:fill="FFFFFF"/>
      <w:spacing w:after="0" w:line="0" w:lineRule="atLeast"/>
    </w:pPr>
    <w:rPr>
      <w:rFonts w:ascii="Palatino Linotype" w:eastAsia="Palatino Linotype" w:hAnsi="Palatino Linotype" w:cs="Palatino Linotype"/>
      <w:sz w:val="20"/>
      <w:szCs w:val="20"/>
    </w:rPr>
  </w:style>
  <w:style w:type="character" w:customStyle="1" w:styleId="105pt0">
    <w:name w:val="Подпись к таблице + 10;5 pt;Полужирный"/>
    <w:basedOn w:val="af2"/>
    <w:rsid w:val="00AF037B"/>
    <w:rPr>
      <w:rFonts w:ascii="Palatino Linotype" w:eastAsia="Palatino Linotype" w:hAnsi="Palatino Linotype" w:cs="Palatino Linotype"/>
      <w:b/>
      <w:bCs/>
      <w:color w:val="000000"/>
      <w:spacing w:val="0"/>
      <w:w w:val="100"/>
      <w:position w:val="0"/>
      <w:sz w:val="21"/>
      <w:szCs w:val="21"/>
      <w:shd w:val="clear" w:color="auto" w:fill="FFFFFF"/>
      <w:lang w:val="en-US" w:eastAsia="en-US" w:bidi="en-US"/>
    </w:rPr>
  </w:style>
  <w:style w:type="paragraph" w:customStyle="1" w:styleId="rtejustify">
    <w:name w:val="rtejustify"/>
    <w:basedOn w:val="a"/>
    <w:rsid w:val="007771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1">
    <w:name w:val="Заголовок №5_"/>
    <w:basedOn w:val="a0"/>
    <w:link w:val="52"/>
    <w:rsid w:val="009920DC"/>
    <w:rPr>
      <w:rFonts w:ascii="Arial" w:eastAsia="Arial" w:hAnsi="Arial" w:cs="Arial"/>
      <w:b/>
      <w:bCs/>
      <w:sz w:val="26"/>
      <w:szCs w:val="26"/>
      <w:shd w:val="clear" w:color="auto" w:fill="FFFFFF"/>
    </w:rPr>
  </w:style>
  <w:style w:type="paragraph" w:customStyle="1" w:styleId="52">
    <w:name w:val="Заголовок №5"/>
    <w:basedOn w:val="a"/>
    <w:link w:val="51"/>
    <w:rsid w:val="009920DC"/>
    <w:pPr>
      <w:widowControl w:val="0"/>
      <w:shd w:val="clear" w:color="auto" w:fill="FFFFFF"/>
      <w:spacing w:after="0" w:line="346" w:lineRule="exact"/>
      <w:jc w:val="both"/>
      <w:outlineLvl w:val="4"/>
    </w:pPr>
    <w:rPr>
      <w:rFonts w:ascii="Arial" w:eastAsia="Arial" w:hAnsi="Arial" w:cs="Arial"/>
      <w:b/>
      <w:bCs/>
      <w:sz w:val="26"/>
      <w:szCs w:val="26"/>
    </w:rPr>
  </w:style>
  <w:style w:type="character" w:customStyle="1" w:styleId="articletitle">
    <w:name w:val="articletitle"/>
    <w:basedOn w:val="a0"/>
    <w:rsid w:val="00882D74"/>
  </w:style>
  <w:style w:type="character" w:customStyle="1" w:styleId="thumbnails">
    <w:name w:val="thumbnails"/>
    <w:basedOn w:val="a0"/>
    <w:rsid w:val="00882D74"/>
  </w:style>
  <w:style w:type="character" w:customStyle="1" w:styleId="articlesummary">
    <w:name w:val="articlesummary"/>
    <w:basedOn w:val="a0"/>
    <w:rsid w:val="00882D74"/>
  </w:style>
  <w:style w:type="character" w:customStyle="1" w:styleId="imagecaption">
    <w:name w:val="imagecaption"/>
    <w:basedOn w:val="a0"/>
    <w:rsid w:val="00882D74"/>
  </w:style>
  <w:style w:type="character" w:customStyle="1" w:styleId="14Exact">
    <w:name w:val="Основной текст (14) Exact"/>
    <w:basedOn w:val="a0"/>
    <w:rsid w:val="00DE694F"/>
    <w:rPr>
      <w:rFonts w:ascii="Palatino Linotype" w:eastAsia="Palatino Linotype" w:hAnsi="Palatino Linotype" w:cs="Palatino Linotype"/>
      <w:b/>
      <w:bCs/>
      <w:i w:val="0"/>
      <w:iCs w:val="0"/>
      <w:smallCaps w:val="0"/>
      <w:strike w:val="0"/>
      <w:spacing w:val="9"/>
      <w:sz w:val="17"/>
      <w:szCs w:val="17"/>
      <w:u w:val="none"/>
    </w:rPr>
  </w:style>
  <w:style w:type="character" w:customStyle="1" w:styleId="bold">
    <w:name w:val="bold"/>
    <w:basedOn w:val="a0"/>
    <w:rsid w:val="000157BD"/>
  </w:style>
  <w:style w:type="paragraph" w:customStyle="1" w:styleId="ng-scope">
    <w:name w:val="ng-scope"/>
    <w:basedOn w:val="a"/>
    <w:rsid w:val="001B7A1B"/>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22877">
      <w:bodyDiv w:val="1"/>
      <w:marLeft w:val="0"/>
      <w:marRight w:val="0"/>
      <w:marTop w:val="0"/>
      <w:marBottom w:val="0"/>
      <w:divBdr>
        <w:top w:val="none" w:sz="0" w:space="0" w:color="auto"/>
        <w:left w:val="none" w:sz="0" w:space="0" w:color="auto"/>
        <w:bottom w:val="none" w:sz="0" w:space="0" w:color="auto"/>
        <w:right w:val="none" w:sz="0" w:space="0" w:color="auto"/>
      </w:divBdr>
    </w:div>
    <w:div w:id="1592244">
      <w:bodyDiv w:val="1"/>
      <w:marLeft w:val="0"/>
      <w:marRight w:val="0"/>
      <w:marTop w:val="0"/>
      <w:marBottom w:val="0"/>
      <w:divBdr>
        <w:top w:val="none" w:sz="0" w:space="0" w:color="auto"/>
        <w:left w:val="none" w:sz="0" w:space="0" w:color="auto"/>
        <w:bottom w:val="none" w:sz="0" w:space="0" w:color="auto"/>
        <w:right w:val="none" w:sz="0" w:space="0" w:color="auto"/>
      </w:divBdr>
    </w:div>
    <w:div w:id="11957122">
      <w:bodyDiv w:val="1"/>
      <w:marLeft w:val="0"/>
      <w:marRight w:val="0"/>
      <w:marTop w:val="0"/>
      <w:marBottom w:val="0"/>
      <w:divBdr>
        <w:top w:val="none" w:sz="0" w:space="0" w:color="auto"/>
        <w:left w:val="none" w:sz="0" w:space="0" w:color="auto"/>
        <w:bottom w:val="none" w:sz="0" w:space="0" w:color="auto"/>
        <w:right w:val="none" w:sz="0" w:space="0" w:color="auto"/>
      </w:divBdr>
    </w:div>
    <w:div w:id="21173838">
      <w:bodyDiv w:val="1"/>
      <w:marLeft w:val="0"/>
      <w:marRight w:val="0"/>
      <w:marTop w:val="0"/>
      <w:marBottom w:val="0"/>
      <w:divBdr>
        <w:top w:val="none" w:sz="0" w:space="0" w:color="auto"/>
        <w:left w:val="none" w:sz="0" w:space="0" w:color="auto"/>
        <w:bottom w:val="none" w:sz="0" w:space="0" w:color="auto"/>
        <w:right w:val="none" w:sz="0" w:space="0" w:color="auto"/>
      </w:divBdr>
    </w:div>
    <w:div w:id="44918244">
      <w:bodyDiv w:val="1"/>
      <w:marLeft w:val="0"/>
      <w:marRight w:val="0"/>
      <w:marTop w:val="0"/>
      <w:marBottom w:val="0"/>
      <w:divBdr>
        <w:top w:val="none" w:sz="0" w:space="0" w:color="auto"/>
        <w:left w:val="none" w:sz="0" w:space="0" w:color="auto"/>
        <w:bottom w:val="none" w:sz="0" w:space="0" w:color="auto"/>
        <w:right w:val="none" w:sz="0" w:space="0" w:color="auto"/>
      </w:divBdr>
      <w:divsChild>
        <w:div w:id="175467370">
          <w:marLeft w:val="0"/>
          <w:marRight w:val="0"/>
          <w:marTop w:val="0"/>
          <w:marBottom w:val="0"/>
          <w:divBdr>
            <w:top w:val="none" w:sz="0" w:space="0" w:color="auto"/>
            <w:left w:val="none" w:sz="0" w:space="0" w:color="auto"/>
            <w:bottom w:val="none" w:sz="0" w:space="0" w:color="auto"/>
            <w:right w:val="none" w:sz="0" w:space="0" w:color="auto"/>
          </w:divBdr>
        </w:div>
      </w:divsChild>
    </w:div>
    <w:div w:id="46531813">
      <w:bodyDiv w:val="1"/>
      <w:marLeft w:val="0"/>
      <w:marRight w:val="0"/>
      <w:marTop w:val="0"/>
      <w:marBottom w:val="0"/>
      <w:divBdr>
        <w:top w:val="none" w:sz="0" w:space="0" w:color="auto"/>
        <w:left w:val="none" w:sz="0" w:space="0" w:color="auto"/>
        <w:bottom w:val="none" w:sz="0" w:space="0" w:color="auto"/>
        <w:right w:val="none" w:sz="0" w:space="0" w:color="auto"/>
      </w:divBdr>
    </w:div>
    <w:div w:id="83459627">
      <w:bodyDiv w:val="1"/>
      <w:marLeft w:val="0"/>
      <w:marRight w:val="0"/>
      <w:marTop w:val="0"/>
      <w:marBottom w:val="0"/>
      <w:divBdr>
        <w:top w:val="none" w:sz="0" w:space="0" w:color="auto"/>
        <w:left w:val="none" w:sz="0" w:space="0" w:color="auto"/>
        <w:bottom w:val="none" w:sz="0" w:space="0" w:color="auto"/>
        <w:right w:val="none" w:sz="0" w:space="0" w:color="auto"/>
      </w:divBdr>
    </w:div>
    <w:div w:id="84621227">
      <w:bodyDiv w:val="1"/>
      <w:marLeft w:val="0"/>
      <w:marRight w:val="0"/>
      <w:marTop w:val="0"/>
      <w:marBottom w:val="0"/>
      <w:divBdr>
        <w:top w:val="none" w:sz="0" w:space="0" w:color="auto"/>
        <w:left w:val="none" w:sz="0" w:space="0" w:color="auto"/>
        <w:bottom w:val="none" w:sz="0" w:space="0" w:color="auto"/>
        <w:right w:val="none" w:sz="0" w:space="0" w:color="auto"/>
      </w:divBdr>
    </w:div>
    <w:div w:id="90127640">
      <w:bodyDiv w:val="1"/>
      <w:marLeft w:val="0"/>
      <w:marRight w:val="0"/>
      <w:marTop w:val="0"/>
      <w:marBottom w:val="0"/>
      <w:divBdr>
        <w:top w:val="none" w:sz="0" w:space="0" w:color="auto"/>
        <w:left w:val="none" w:sz="0" w:space="0" w:color="auto"/>
        <w:bottom w:val="none" w:sz="0" w:space="0" w:color="auto"/>
        <w:right w:val="none" w:sz="0" w:space="0" w:color="auto"/>
      </w:divBdr>
    </w:div>
    <w:div w:id="114062531">
      <w:bodyDiv w:val="1"/>
      <w:marLeft w:val="0"/>
      <w:marRight w:val="0"/>
      <w:marTop w:val="0"/>
      <w:marBottom w:val="0"/>
      <w:divBdr>
        <w:top w:val="none" w:sz="0" w:space="0" w:color="auto"/>
        <w:left w:val="none" w:sz="0" w:space="0" w:color="auto"/>
        <w:bottom w:val="none" w:sz="0" w:space="0" w:color="auto"/>
        <w:right w:val="none" w:sz="0" w:space="0" w:color="auto"/>
      </w:divBdr>
    </w:div>
    <w:div w:id="146240402">
      <w:bodyDiv w:val="1"/>
      <w:marLeft w:val="0"/>
      <w:marRight w:val="0"/>
      <w:marTop w:val="0"/>
      <w:marBottom w:val="0"/>
      <w:divBdr>
        <w:top w:val="none" w:sz="0" w:space="0" w:color="auto"/>
        <w:left w:val="none" w:sz="0" w:space="0" w:color="auto"/>
        <w:bottom w:val="none" w:sz="0" w:space="0" w:color="auto"/>
        <w:right w:val="none" w:sz="0" w:space="0" w:color="auto"/>
      </w:divBdr>
    </w:div>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155462440">
      <w:bodyDiv w:val="1"/>
      <w:marLeft w:val="0"/>
      <w:marRight w:val="0"/>
      <w:marTop w:val="0"/>
      <w:marBottom w:val="0"/>
      <w:divBdr>
        <w:top w:val="none" w:sz="0" w:space="0" w:color="auto"/>
        <w:left w:val="none" w:sz="0" w:space="0" w:color="auto"/>
        <w:bottom w:val="none" w:sz="0" w:space="0" w:color="auto"/>
        <w:right w:val="none" w:sz="0" w:space="0" w:color="auto"/>
      </w:divBdr>
    </w:div>
    <w:div w:id="166138247">
      <w:bodyDiv w:val="1"/>
      <w:marLeft w:val="0"/>
      <w:marRight w:val="0"/>
      <w:marTop w:val="0"/>
      <w:marBottom w:val="0"/>
      <w:divBdr>
        <w:top w:val="none" w:sz="0" w:space="0" w:color="auto"/>
        <w:left w:val="none" w:sz="0" w:space="0" w:color="auto"/>
        <w:bottom w:val="none" w:sz="0" w:space="0" w:color="auto"/>
        <w:right w:val="none" w:sz="0" w:space="0" w:color="auto"/>
      </w:divBdr>
      <w:divsChild>
        <w:div w:id="641227121">
          <w:marLeft w:val="0"/>
          <w:marRight w:val="0"/>
          <w:marTop w:val="0"/>
          <w:marBottom w:val="0"/>
          <w:divBdr>
            <w:top w:val="none" w:sz="0" w:space="0" w:color="auto"/>
            <w:left w:val="none" w:sz="0" w:space="0" w:color="auto"/>
            <w:bottom w:val="none" w:sz="0" w:space="0" w:color="auto"/>
            <w:right w:val="none" w:sz="0" w:space="0" w:color="auto"/>
          </w:divBdr>
          <w:divsChild>
            <w:div w:id="290940252">
              <w:marLeft w:val="0"/>
              <w:marRight w:val="0"/>
              <w:marTop w:val="0"/>
              <w:marBottom w:val="0"/>
              <w:divBdr>
                <w:top w:val="none" w:sz="0" w:space="0" w:color="auto"/>
                <w:left w:val="none" w:sz="0" w:space="0" w:color="auto"/>
                <w:bottom w:val="none" w:sz="0" w:space="0" w:color="auto"/>
                <w:right w:val="none" w:sz="0" w:space="0" w:color="auto"/>
              </w:divBdr>
            </w:div>
          </w:divsChild>
        </w:div>
        <w:div w:id="127476496">
          <w:marLeft w:val="0"/>
          <w:marRight w:val="0"/>
          <w:marTop w:val="0"/>
          <w:marBottom w:val="0"/>
          <w:divBdr>
            <w:top w:val="none" w:sz="0" w:space="0" w:color="auto"/>
            <w:left w:val="none" w:sz="0" w:space="0" w:color="auto"/>
            <w:bottom w:val="none" w:sz="0" w:space="0" w:color="auto"/>
            <w:right w:val="none" w:sz="0" w:space="0" w:color="auto"/>
          </w:divBdr>
          <w:divsChild>
            <w:div w:id="1742828152">
              <w:marLeft w:val="0"/>
              <w:marRight w:val="0"/>
              <w:marTop w:val="0"/>
              <w:marBottom w:val="0"/>
              <w:divBdr>
                <w:top w:val="none" w:sz="0" w:space="0" w:color="auto"/>
                <w:left w:val="none" w:sz="0" w:space="0" w:color="auto"/>
                <w:bottom w:val="none" w:sz="0" w:space="0" w:color="auto"/>
                <w:right w:val="none" w:sz="0" w:space="0" w:color="auto"/>
              </w:divBdr>
            </w:div>
          </w:divsChild>
        </w:div>
        <w:div w:id="1963422155">
          <w:marLeft w:val="0"/>
          <w:marRight w:val="0"/>
          <w:marTop w:val="0"/>
          <w:marBottom w:val="0"/>
          <w:divBdr>
            <w:top w:val="none" w:sz="0" w:space="0" w:color="auto"/>
            <w:left w:val="none" w:sz="0" w:space="0" w:color="auto"/>
            <w:bottom w:val="none" w:sz="0" w:space="0" w:color="auto"/>
            <w:right w:val="none" w:sz="0" w:space="0" w:color="auto"/>
          </w:divBdr>
          <w:divsChild>
            <w:div w:id="710230484">
              <w:marLeft w:val="0"/>
              <w:marRight w:val="0"/>
              <w:marTop w:val="0"/>
              <w:marBottom w:val="0"/>
              <w:divBdr>
                <w:top w:val="none" w:sz="0" w:space="0" w:color="auto"/>
                <w:left w:val="none" w:sz="0" w:space="0" w:color="auto"/>
                <w:bottom w:val="none" w:sz="0" w:space="0" w:color="auto"/>
                <w:right w:val="none" w:sz="0" w:space="0" w:color="auto"/>
              </w:divBdr>
            </w:div>
          </w:divsChild>
        </w:div>
        <w:div w:id="2015837425">
          <w:marLeft w:val="0"/>
          <w:marRight w:val="0"/>
          <w:marTop w:val="0"/>
          <w:marBottom w:val="0"/>
          <w:divBdr>
            <w:top w:val="none" w:sz="0" w:space="0" w:color="auto"/>
            <w:left w:val="none" w:sz="0" w:space="0" w:color="auto"/>
            <w:bottom w:val="none" w:sz="0" w:space="0" w:color="auto"/>
            <w:right w:val="none" w:sz="0" w:space="0" w:color="auto"/>
          </w:divBdr>
          <w:divsChild>
            <w:div w:id="520629017">
              <w:marLeft w:val="0"/>
              <w:marRight w:val="0"/>
              <w:marTop w:val="0"/>
              <w:marBottom w:val="0"/>
              <w:divBdr>
                <w:top w:val="none" w:sz="0" w:space="0" w:color="auto"/>
                <w:left w:val="none" w:sz="0" w:space="0" w:color="auto"/>
                <w:bottom w:val="none" w:sz="0" w:space="0" w:color="auto"/>
                <w:right w:val="none" w:sz="0" w:space="0" w:color="auto"/>
              </w:divBdr>
            </w:div>
          </w:divsChild>
        </w:div>
        <w:div w:id="1395274312">
          <w:marLeft w:val="0"/>
          <w:marRight w:val="0"/>
          <w:marTop w:val="0"/>
          <w:marBottom w:val="0"/>
          <w:divBdr>
            <w:top w:val="none" w:sz="0" w:space="0" w:color="auto"/>
            <w:left w:val="none" w:sz="0" w:space="0" w:color="auto"/>
            <w:bottom w:val="none" w:sz="0" w:space="0" w:color="auto"/>
            <w:right w:val="none" w:sz="0" w:space="0" w:color="auto"/>
          </w:divBdr>
          <w:divsChild>
            <w:div w:id="222375825">
              <w:marLeft w:val="0"/>
              <w:marRight w:val="0"/>
              <w:marTop w:val="0"/>
              <w:marBottom w:val="0"/>
              <w:divBdr>
                <w:top w:val="none" w:sz="0" w:space="0" w:color="auto"/>
                <w:left w:val="none" w:sz="0" w:space="0" w:color="auto"/>
                <w:bottom w:val="none" w:sz="0" w:space="0" w:color="auto"/>
                <w:right w:val="none" w:sz="0" w:space="0" w:color="auto"/>
              </w:divBdr>
            </w:div>
          </w:divsChild>
        </w:div>
        <w:div w:id="1488477141">
          <w:marLeft w:val="0"/>
          <w:marRight w:val="0"/>
          <w:marTop w:val="0"/>
          <w:marBottom w:val="0"/>
          <w:divBdr>
            <w:top w:val="none" w:sz="0" w:space="0" w:color="auto"/>
            <w:left w:val="none" w:sz="0" w:space="0" w:color="auto"/>
            <w:bottom w:val="none" w:sz="0" w:space="0" w:color="auto"/>
            <w:right w:val="none" w:sz="0" w:space="0" w:color="auto"/>
          </w:divBdr>
          <w:divsChild>
            <w:div w:id="2044479325">
              <w:marLeft w:val="0"/>
              <w:marRight w:val="0"/>
              <w:marTop w:val="0"/>
              <w:marBottom w:val="0"/>
              <w:divBdr>
                <w:top w:val="none" w:sz="0" w:space="0" w:color="auto"/>
                <w:left w:val="none" w:sz="0" w:space="0" w:color="auto"/>
                <w:bottom w:val="none" w:sz="0" w:space="0" w:color="auto"/>
                <w:right w:val="none" w:sz="0" w:space="0" w:color="auto"/>
              </w:divBdr>
            </w:div>
          </w:divsChild>
        </w:div>
        <w:div w:id="1611669653">
          <w:marLeft w:val="0"/>
          <w:marRight w:val="0"/>
          <w:marTop w:val="0"/>
          <w:marBottom w:val="0"/>
          <w:divBdr>
            <w:top w:val="none" w:sz="0" w:space="0" w:color="auto"/>
            <w:left w:val="none" w:sz="0" w:space="0" w:color="auto"/>
            <w:bottom w:val="none" w:sz="0" w:space="0" w:color="auto"/>
            <w:right w:val="none" w:sz="0" w:space="0" w:color="auto"/>
          </w:divBdr>
          <w:divsChild>
            <w:div w:id="296223503">
              <w:marLeft w:val="0"/>
              <w:marRight w:val="0"/>
              <w:marTop w:val="0"/>
              <w:marBottom w:val="0"/>
              <w:divBdr>
                <w:top w:val="none" w:sz="0" w:space="0" w:color="auto"/>
                <w:left w:val="none" w:sz="0" w:space="0" w:color="auto"/>
                <w:bottom w:val="none" w:sz="0" w:space="0" w:color="auto"/>
                <w:right w:val="none" w:sz="0" w:space="0" w:color="auto"/>
              </w:divBdr>
            </w:div>
          </w:divsChild>
        </w:div>
        <w:div w:id="809832745">
          <w:marLeft w:val="0"/>
          <w:marRight w:val="0"/>
          <w:marTop w:val="0"/>
          <w:marBottom w:val="0"/>
          <w:divBdr>
            <w:top w:val="none" w:sz="0" w:space="0" w:color="auto"/>
            <w:left w:val="none" w:sz="0" w:space="0" w:color="auto"/>
            <w:bottom w:val="none" w:sz="0" w:space="0" w:color="auto"/>
            <w:right w:val="none" w:sz="0" w:space="0" w:color="auto"/>
          </w:divBdr>
          <w:divsChild>
            <w:div w:id="2137719896">
              <w:marLeft w:val="0"/>
              <w:marRight w:val="0"/>
              <w:marTop w:val="0"/>
              <w:marBottom w:val="0"/>
              <w:divBdr>
                <w:top w:val="none" w:sz="0" w:space="0" w:color="auto"/>
                <w:left w:val="none" w:sz="0" w:space="0" w:color="auto"/>
                <w:bottom w:val="none" w:sz="0" w:space="0" w:color="auto"/>
                <w:right w:val="none" w:sz="0" w:space="0" w:color="auto"/>
              </w:divBdr>
            </w:div>
          </w:divsChild>
        </w:div>
        <w:div w:id="2018384613">
          <w:marLeft w:val="0"/>
          <w:marRight w:val="0"/>
          <w:marTop w:val="0"/>
          <w:marBottom w:val="0"/>
          <w:divBdr>
            <w:top w:val="none" w:sz="0" w:space="0" w:color="auto"/>
            <w:left w:val="none" w:sz="0" w:space="0" w:color="auto"/>
            <w:bottom w:val="none" w:sz="0" w:space="0" w:color="auto"/>
            <w:right w:val="none" w:sz="0" w:space="0" w:color="auto"/>
          </w:divBdr>
          <w:divsChild>
            <w:div w:id="1734233884">
              <w:marLeft w:val="0"/>
              <w:marRight w:val="0"/>
              <w:marTop w:val="0"/>
              <w:marBottom w:val="0"/>
              <w:divBdr>
                <w:top w:val="none" w:sz="0" w:space="0" w:color="auto"/>
                <w:left w:val="none" w:sz="0" w:space="0" w:color="auto"/>
                <w:bottom w:val="none" w:sz="0" w:space="0" w:color="auto"/>
                <w:right w:val="none" w:sz="0" w:space="0" w:color="auto"/>
              </w:divBdr>
            </w:div>
          </w:divsChild>
        </w:div>
        <w:div w:id="383141142">
          <w:marLeft w:val="0"/>
          <w:marRight w:val="0"/>
          <w:marTop w:val="0"/>
          <w:marBottom w:val="0"/>
          <w:divBdr>
            <w:top w:val="none" w:sz="0" w:space="0" w:color="auto"/>
            <w:left w:val="none" w:sz="0" w:space="0" w:color="auto"/>
            <w:bottom w:val="none" w:sz="0" w:space="0" w:color="auto"/>
            <w:right w:val="none" w:sz="0" w:space="0" w:color="auto"/>
          </w:divBdr>
          <w:divsChild>
            <w:div w:id="17149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88129">
      <w:bodyDiv w:val="1"/>
      <w:marLeft w:val="0"/>
      <w:marRight w:val="0"/>
      <w:marTop w:val="0"/>
      <w:marBottom w:val="0"/>
      <w:divBdr>
        <w:top w:val="none" w:sz="0" w:space="0" w:color="auto"/>
        <w:left w:val="none" w:sz="0" w:space="0" w:color="auto"/>
        <w:bottom w:val="none" w:sz="0" w:space="0" w:color="auto"/>
        <w:right w:val="none" w:sz="0" w:space="0" w:color="auto"/>
      </w:divBdr>
    </w:div>
    <w:div w:id="230695556">
      <w:bodyDiv w:val="1"/>
      <w:marLeft w:val="0"/>
      <w:marRight w:val="0"/>
      <w:marTop w:val="0"/>
      <w:marBottom w:val="0"/>
      <w:divBdr>
        <w:top w:val="none" w:sz="0" w:space="0" w:color="auto"/>
        <w:left w:val="none" w:sz="0" w:space="0" w:color="auto"/>
        <w:bottom w:val="none" w:sz="0" w:space="0" w:color="auto"/>
        <w:right w:val="none" w:sz="0" w:space="0" w:color="auto"/>
      </w:divBdr>
    </w:div>
    <w:div w:id="238180818">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57718804">
      <w:bodyDiv w:val="1"/>
      <w:marLeft w:val="0"/>
      <w:marRight w:val="0"/>
      <w:marTop w:val="0"/>
      <w:marBottom w:val="0"/>
      <w:divBdr>
        <w:top w:val="none" w:sz="0" w:space="0" w:color="auto"/>
        <w:left w:val="none" w:sz="0" w:space="0" w:color="auto"/>
        <w:bottom w:val="none" w:sz="0" w:space="0" w:color="auto"/>
        <w:right w:val="none" w:sz="0" w:space="0" w:color="auto"/>
      </w:divBdr>
    </w:div>
    <w:div w:id="269552028">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292908617">
      <w:bodyDiv w:val="1"/>
      <w:marLeft w:val="0"/>
      <w:marRight w:val="0"/>
      <w:marTop w:val="0"/>
      <w:marBottom w:val="0"/>
      <w:divBdr>
        <w:top w:val="none" w:sz="0" w:space="0" w:color="auto"/>
        <w:left w:val="none" w:sz="0" w:space="0" w:color="auto"/>
        <w:bottom w:val="none" w:sz="0" w:space="0" w:color="auto"/>
        <w:right w:val="none" w:sz="0" w:space="0" w:color="auto"/>
      </w:divBdr>
    </w:div>
    <w:div w:id="300119074">
      <w:bodyDiv w:val="1"/>
      <w:marLeft w:val="0"/>
      <w:marRight w:val="0"/>
      <w:marTop w:val="0"/>
      <w:marBottom w:val="0"/>
      <w:divBdr>
        <w:top w:val="none" w:sz="0" w:space="0" w:color="auto"/>
        <w:left w:val="none" w:sz="0" w:space="0" w:color="auto"/>
        <w:bottom w:val="none" w:sz="0" w:space="0" w:color="auto"/>
        <w:right w:val="none" w:sz="0" w:space="0" w:color="auto"/>
      </w:divBdr>
      <w:divsChild>
        <w:div w:id="1975602125">
          <w:marLeft w:val="0"/>
          <w:marRight w:val="0"/>
          <w:marTop w:val="0"/>
          <w:marBottom w:val="0"/>
          <w:divBdr>
            <w:top w:val="none" w:sz="0" w:space="0" w:color="auto"/>
            <w:left w:val="none" w:sz="0" w:space="0" w:color="auto"/>
            <w:bottom w:val="none" w:sz="0" w:space="0" w:color="auto"/>
            <w:right w:val="none" w:sz="0" w:space="0" w:color="auto"/>
          </w:divBdr>
          <w:divsChild>
            <w:div w:id="376201646">
              <w:marLeft w:val="0"/>
              <w:marRight w:val="0"/>
              <w:marTop w:val="0"/>
              <w:marBottom w:val="0"/>
              <w:divBdr>
                <w:top w:val="none" w:sz="0" w:space="0" w:color="auto"/>
                <w:left w:val="none" w:sz="0" w:space="0" w:color="auto"/>
                <w:bottom w:val="none" w:sz="0" w:space="0" w:color="auto"/>
                <w:right w:val="none" w:sz="0" w:space="0" w:color="auto"/>
              </w:divBdr>
            </w:div>
            <w:div w:id="1745182419">
              <w:marLeft w:val="240"/>
              <w:marRight w:val="0"/>
              <w:marTop w:val="0"/>
              <w:marBottom w:val="336"/>
              <w:divBdr>
                <w:top w:val="none" w:sz="0" w:space="0" w:color="auto"/>
                <w:left w:val="none" w:sz="0" w:space="0" w:color="auto"/>
                <w:bottom w:val="none" w:sz="0" w:space="0" w:color="auto"/>
                <w:right w:val="none" w:sz="0" w:space="0" w:color="auto"/>
              </w:divBdr>
            </w:div>
            <w:div w:id="306402276">
              <w:marLeft w:val="0"/>
              <w:marRight w:val="0"/>
              <w:marTop w:val="0"/>
              <w:marBottom w:val="0"/>
              <w:divBdr>
                <w:top w:val="none" w:sz="0" w:space="0" w:color="auto"/>
                <w:left w:val="none" w:sz="0" w:space="0" w:color="auto"/>
                <w:bottom w:val="none" w:sz="0" w:space="0" w:color="auto"/>
                <w:right w:val="none" w:sz="0" w:space="0" w:color="auto"/>
              </w:divBdr>
              <w:divsChild>
                <w:div w:id="442767981">
                  <w:marLeft w:val="336"/>
                  <w:marRight w:val="0"/>
                  <w:marTop w:val="120"/>
                  <w:marBottom w:val="312"/>
                  <w:divBdr>
                    <w:top w:val="none" w:sz="0" w:space="0" w:color="auto"/>
                    <w:left w:val="none" w:sz="0" w:space="0" w:color="auto"/>
                    <w:bottom w:val="none" w:sz="0" w:space="0" w:color="auto"/>
                    <w:right w:val="none" w:sz="0" w:space="0" w:color="auto"/>
                  </w:divBdr>
                  <w:divsChild>
                    <w:div w:id="20022721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1157800">
                  <w:marLeft w:val="336"/>
                  <w:marRight w:val="0"/>
                  <w:marTop w:val="120"/>
                  <w:marBottom w:val="312"/>
                  <w:divBdr>
                    <w:top w:val="none" w:sz="0" w:space="0" w:color="auto"/>
                    <w:left w:val="none" w:sz="0" w:space="0" w:color="auto"/>
                    <w:bottom w:val="none" w:sz="0" w:space="0" w:color="auto"/>
                    <w:right w:val="none" w:sz="0" w:space="0" w:color="auto"/>
                  </w:divBdr>
                  <w:divsChild>
                    <w:div w:id="175554540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31764030">
      <w:bodyDiv w:val="1"/>
      <w:marLeft w:val="0"/>
      <w:marRight w:val="0"/>
      <w:marTop w:val="0"/>
      <w:marBottom w:val="0"/>
      <w:divBdr>
        <w:top w:val="none" w:sz="0" w:space="0" w:color="auto"/>
        <w:left w:val="none" w:sz="0" w:space="0" w:color="auto"/>
        <w:bottom w:val="none" w:sz="0" w:space="0" w:color="auto"/>
        <w:right w:val="none" w:sz="0" w:space="0" w:color="auto"/>
      </w:divBdr>
      <w:divsChild>
        <w:div w:id="1527139704">
          <w:marLeft w:val="0"/>
          <w:marRight w:val="0"/>
          <w:marTop w:val="0"/>
          <w:marBottom w:val="225"/>
          <w:divBdr>
            <w:top w:val="none" w:sz="0" w:space="0" w:color="auto"/>
            <w:left w:val="none" w:sz="0" w:space="0" w:color="auto"/>
            <w:bottom w:val="none" w:sz="0" w:space="0" w:color="auto"/>
            <w:right w:val="none" w:sz="0" w:space="0" w:color="auto"/>
          </w:divBdr>
        </w:div>
        <w:div w:id="366416409">
          <w:marLeft w:val="150"/>
          <w:marRight w:val="0"/>
          <w:marTop w:val="135"/>
          <w:marBottom w:val="0"/>
          <w:divBdr>
            <w:top w:val="none" w:sz="0" w:space="0" w:color="auto"/>
            <w:left w:val="none" w:sz="0" w:space="0" w:color="auto"/>
            <w:bottom w:val="none" w:sz="0" w:space="0" w:color="auto"/>
            <w:right w:val="none" w:sz="0" w:space="0" w:color="auto"/>
          </w:divBdr>
        </w:div>
        <w:div w:id="1575159258">
          <w:marLeft w:val="0"/>
          <w:marRight w:val="0"/>
          <w:marTop w:val="0"/>
          <w:marBottom w:val="0"/>
          <w:divBdr>
            <w:top w:val="none" w:sz="0" w:space="0" w:color="auto"/>
            <w:left w:val="none" w:sz="0" w:space="0" w:color="auto"/>
            <w:bottom w:val="none" w:sz="0" w:space="0" w:color="auto"/>
            <w:right w:val="none" w:sz="0" w:space="0" w:color="auto"/>
          </w:divBdr>
        </w:div>
      </w:divsChild>
    </w:div>
    <w:div w:id="333145726">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40552720">
      <w:bodyDiv w:val="1"/>
      <w:marLeft w:val="0"/>
      <w:marRight w:val="0"/>
      <w:marTop w:val="0"/>
      <w:marBottom w:val="0"/>
      <w:divBdr>
        <w:top w:val="none" w:sz="0" w:space="0" w:color="auto"/>
        <w:left w:val="none" w:sz="0" w:space="0" w:color="auto"/>
        <w:bottom w:val="none" w:sz="0" w:space="0" w:color="auto"/>
        <w:right w:val="none" w:sz="0" w:space="0" w:color="auto"/>
      </w:divBdr>
    </w:div>
    <w:div w:id="341978528">
      <w:bodyDiv w:val="1"/>
      <w:marLeft w:val="0"/>
      <w:marRight w:val="0"/>
      <w:marTop w:val="0"/>
      <w:marBottom w:val="0"/>
      <w:divBdr>
        <w:top w:val="none" w:sz="0" w:space="0" w:color="auto"/>
        <w:left w:val="none" w:sz="0" w:space="0" w:color="auto"/>
        <w:bottom w:val="none" w:sz="0" w:space="0" w:color="auto"/>
        <w:right w:val="none" w:sz="0" w:space="0" w:color="auto"/>
      </w:divBdr>
    </w:div>
    <w:div w:id="350843981">
      <w:bodyDiv w:val="1"/>
      <w:marLeft w:val="0"/>
      <w:marRight w:val="0"/>
      <w:marTop w:val="0"/>
      <w:marBottom w:val="0"/>
      <w:divBdr>
        <w:top w:val="none" w:sz="0" w:space="0" w:color="auto"/>
        <w:left w:val="none" w:sz="0" w:space="0" w:color="auto"/>
        <w:bottom w:val="none" w:sz="0" w:space="0" w:color="auto"/>
        <w:right w:val="none" w:sz="0" w:space="0" w:color="auto"/>
      </w:divBdr>
    </w:div>
    <w:div w:id="35265607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386301517">
      <w:bodyDiv w:val="1"/>
      <w:marLeft w:val="0"/>
      <w:marRight w:val="0"/>
      <w:marTop w:val="0"/>
      <w:marBottom w:val="0"/>
      <w:divBdr>
        <w:top w:val="none" w:sz="0" w:space="0" w:color="auto"/>
        <w:left w:val="none" w:sz="0" w:space="0" w:color="auto"/>
        <w:bottom w:val="none" w:sz="0" w:space="0" w:color="auto"/>
        <w:right w:val="none" w:sz="0" w:space="0" w:color="auto"/>
      </w:divBdr>
      <w:divsChild>
        <w:div w:id="1181116976">
          <w:marLeft w:val="0"/>
          <w:marRight w:val="0"/>
          <w:marTop w:val="0"/>
          <w:marBottom w:val="300"/>
          <w:divBdr>
            <w:top w:val="none" w:sz="0" w:space="0" w:color="auto"/>
            <w:left w:val="none" w:sz="0" w:space="0" w:color="auto"/>
            <w:bottom w:val="none" w:sz="0" w:space="0" w:color="auto"/>
            <w:right w:val="none" w:sz="0" w:space="0" w:color="auto"/>
          </w:divBdr>
        </w:div>
        <w:div w:id="1238632165">
          <w:marLeft w:val="0"/>
          <w:marRight w:val="0"/>
          <w:marTop w:val="0"/>
          <w:marBottom w:val="0"/>
          <w:divBdr>
            <w:top w:val="none" w:sz="0" w:space="0" w:color="auto"/>
            <w:left w:val="none" w:sz="0" w:space="0" w:color="auto"/>
            <w:bottom w:val="none" w:sz="0" w:space="0" w:color="auto"/>
            <w:right w:val="none" w:sz="0" w:space="0" w:color="auto"/>
          </w:divBdr>
          <w:divsChild>
            <w:div w:id="630021262">
              <w:marLeft w:val="300"/>
              <w:marRight w:val="0"/>
              <w:marTop w:val="0"/>
              <w:marBottom w:val="0"/>
              <w:divBdr>
                <w:top w:val="none" w:sz="0" w:space="0" w:color="auto"/>
                <w:left w:val="none" w:sz="0" w:space="0" w:color="auto"/>
                <w:bottom w:val="none" w:sz="0" w:space="0" w:color="auto"/>
                <w:right w:val="none" w:sz="0" w:space="0" w:color="auto"/>
              </w:divBdr>
              <w:divsChild>
                <w:div w:id="2140567057">
                  <w:marLeft w:val="0"/>
                  <w:marRight w:val="0"/>
                  <w:marTop w:val="0"/>
                  <w:marBottom w:val="0"/>
                  <w:divBdr>
                    <w:top w:val="none" w:sz="0" w:space="0" w:color="auto"/>
                    <w:left w:val="none" w:sz="0" w:space="0" w:color="auto"/>
                    <w:bottom w:val="none" w:sz="0" w:space="0" w:color="auto"/>
                    <w:right w:val="none" w:sz="0" w:space="0" w:color="auto"/>
                  </w:divBdr>
                  <w:divsChild>
                    <w:div w:id="312217881">
                      <w:marLeft w:val="0"/>
                      <w:marRight w:val="0"/>
                      <w:marTop w:val="0"/>
                      <w:marBottom w:val="0"/>
                      <w:divBdr>
                        <w:top w:val="none" w:sz="0" w:space="0" w:color="auto"/>
                        <w:left w:val="none" w:sz="0" w:space="0" w:color="auto"/>
                        <w:bottom w:val="none" w:sz="0" w:space="0" w:color="auto"/>
                        <w:right w:val="none" w:sz="0" w:space="0" w:color="auto"/>
                      </w:divBdr>
                      <w:divsChild>
                        <w:div w:id="561984206">
                          <w:marLeft w:val="0"/>
                          <w:marRight w:val="0"/>
                          <w:marTop w:val="0"/>
                          <w:marBottom w:val="0"/>
                          <w:divBdr>
                            <w:top w:val="none" w:sz="0" w:space="0" w:color="auto"/>
                            <w:left w:val="none" w:sz="0" w:space="0" w:color="auto"/>
                            <w:bottom w:val="none" w:sz="0" w:space="0" w:color="auto"/>
                            <w:right w:val="none" w:sz="0" w:space="0" w:color="auto"/>
                          </w:divBdr>
                          <w:divsChild>
                            <w:div w:id="638388776">
                              <w:marLeft w:val="0"/>
                              <w:marRight w:val="0"/>
                              <w:marTop w:val="0"/>
                              <w:marBottom w:val="0"/>
                              <w:divBdr>
                                <w:top w:val="none" w:sz="0" w:space="0" w:color="auto"/>
                                <w:left w:val="none" w:sz="0" w:space="0" w:color="auto"/>
                                <w:bottom w:val="none" w:sz="0" w:space="0" w:color="auto"/>
                                <w:right w:val="none" w:sz="0" w:space="0" w:color="auto"/>
                              </w:divBdr>
                              <w:divsChild>
                                <w:div w:id="1573420882">
                                  <w:marLeft w:val="60"/>
                                  <w:marRight w:val="0"/>
                                  <w:marTop w:val="75"/>
                                  <w:marBottom w:val="300"/>
                                  <w:divBdr>
                                    <w:top w:val="none" w:sz="0" w:space="0" w:color="auto"/>
                                    <w:left w:val="none" w:sz="0" w:space="0" w:color="auto"/>
                                    <w:bottom w:val="none" w:sz="0" w:space="0" w:color="auto"/>
                                    <w:right w:val="none" w:sz="0" w:space="0" w:color="auto"/>
                                  </w:divBdr>
                                  <w:divsChild>
                                    <w:div w:id="17782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0124">
                              <w:marLeft w:val="0"/>
                              <w:marRight w:val="0"/>
                              <w:marTop w:val="0"/>
                              <w:marBottom w:val="75"/>
                              <w:divBdr>
                                <w:top w:val="none" w:sz="0" w:space="0" w:color="auto"/>
                                <w:left w:val="none" w:sz="0" w:space="0" w:color="auto"/>
                                <w:bottom w:val="none" w:sz="0" w:space="0" w:color="auto"/>
                                <w:right w:val="none" w:sz="0" w:space="0" w:color="auto"/>
                              </w:divBdr>
                              <w:divsChild>
                                <w:div w:id="551621437">
                                  <w:marLeft w:val="0"/>
                                  <w:marRight w:val="0"/>
                                  <w:marTop w:val="0"/>
                                  <w:marBottom w:val="0"/>
                                  <w:divBdr>
                                    <w:top w:val="none" w:sz="0" w:space="0" w:color="auto"/>
                                    <w:left w:val="none" w:sz="0" w:space="0" w:color="auto"/>
                                    <w:bottom w:val="none" w:sz="0" w:space="0" w:color="auto"/>
                                    <w:right w:val="none" w:sz="0" w:space="0" w:color="auto"/>
                                  </w:divBdr>
                                </w:div>
                              </w:divsChild>
                            </w:div>
                            <w:div w:id="1843466469">
                              <w:marLeft w:val="0"/>
                              <w:marRight w:val="0"/>
                              <w:marTop w:val="0"/>
                              <w:marBottom w:val="0"/>
                              <w:divBdr>
                                <w:top w:val="none" w:sz="0" w:space="0" w:color="auto"/>
                                <w:left w:val="none" w:sz="0" w:space="0" w:color="auto"/>
                                <w:bottom w:val="none" w:sz="0" w:space="0" w:color="auto"/>
                                <w:right w:val="none" w:sz="0" w:space="0" w:color="auto"/>
                              </w:divBdr>
                              <w:divsChild>
                                <w:div w:id="1966109820">
                                  <w:marLeft w:val="0"/>
                                  <w:marRight w:val="0"/>
                                  <w:marTop w:val="0"/>
                                  <w:marBottom w:val="0"/>
                                  <w:divBdr>
                                    <w:top w:val="none" w:sz="0" w:space="0" w:color="auto"/>
                                    <w:left w:val="none" w:sz="0" w:space="0" w:color="auto"/>
                                    <w:bottom w:val="none" w:sz="0" w:space="0" w:color="auto"/>
                                    <w:right w:val="none" w:sz="0" w:space="0" w:color="auto"/>
                                  </w:divBdr>
                                  <w:divsChild>
                                    <w:div w:id="22559648">
                                      <w:marLeft w:val="0"/>
                                      <w:marRight w:val="0"/>
                                      <w:marTop w:val="0"/>
                                      <w:marBottom w:val="0"/>
                                      <w:divBdr>
                                        <w:top w:val="none" w:sz="0" w:space="0" w:color="auto"/>
                                        <w:left w:val="none" w:sz="0" w:space="0" w:color="auto"/>
                                        <w:bottom w:val="none" w:sz="0" w:space="0" w:color="auto"/>
                                        <w:right w:val="none" w:sz="0" w:space="0" w:color="auto"/>
                                      </w:divBdr>
                                      <w:divsChild>
                                        <w:div w:id="379481639">
                                          <w:marLeft w:val="0"/>
                                          <w:marRight w:val="0"/>
                                          <w:marTop w:val="0"/>
                                          <w:marBottom w:val="75"/>
                                          <w:divBdr>
                                            <w:top w:val="none" w:sz="0" w:space="0" w:color="auto"/>
                                            <w:left w:val="none" w:sz="0" w:space="0" w:color="auto"/>
                                            <w:bottom w:val="none" w:sz="0" w:space="0" w:color="auto"/>
                                            <w:right w:val="none" w:sz="0" w:space="0" w:color="auto"/>
                                          </w:divBdr>
                                          <w:divsChild>
                                            <w:div w:id="152944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8134">
                              <w:marLeft w:val="0"/>
                              <w:marRight w:val="0"/>
                              <w:marTop w:val="0"/>
                              <w:marBottom w:val="75"/>
                              <w:divBdr>
                                <w:top w:val="none" w:sz="0" w:space="0" w:color="auto"/>
                                <w:left w:val="none" w:sz="0" w:space="0" w:color="auto"/>
                                <w:bottom w:val="none" w:sz="0" w:space="0" w:color="auto"/>
                                <w:right w:val="none" w:sz="0" w:space="0" w:color="auto"/>
                              </w:divBdr>
                              <w:divsChild>
                                <w:div w:id="6082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6496431">
      <w:bodyDiv w:val="1"/>
      <w:marLeft w:val="0"/>
      <w:marRight w:val="0"/>
      <w:marTop w:val="0"/>
      <w:marBottom w:val="0"/>
      <w:divBdr>
        <w:top w:val="none" w:sz="0" w:space="0" w:color="auto"/>
        <w:left w:val="none" w:sz="0" w:space="0" w:color="auto"/>
        <w:bottom w:val="none" w:sz="0" w:space="0" w:color="auto"/>
        <w:right w:val="none" w:sz="0" w:space="0" w:color="auto"/>
      </w:divBdr>
    </w:div>
    <w:div w:id="418063287">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40954210">
      <w:bodyDiv w:val="1"/>
      <w:marLeft w:val="0"/>
      <w:marRight w:val="0"/>
      <w:marTop w:val="0"/>
      <w:marBottom w:val="0"/>
      <w:divBdr>
        <w:top w:val="none" w:sz="0" w:space="0" w:color="auto"/>
        <w:left w:val="none" w:sz="0" w:space="0" w:color="auto"/>
        <w:bottom w:val="none" w:sz="0" w:space="0" w:color="auto"/>
        <w:right w:val="none" w:sz="0" w:space="0" w:color="auto"/>
      </w:divBdr>
    </w:div>
    <w:div w:id="451022842">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9225315">
      <w:bodyDiv w:val="1"/>
      <w:marLeft w:val="0"/>
      <w:marRight w:val="0"/>
      <w:marTop w:val="0"/>
      <w:marBottom w:val="0"/>
      <w:divBdr>
        <w:top w:val="none" w:sz="0" w:space="0" w:color="auto"/>
        <w:left w:val="none" w:sz="0" w:space="0" w:color="auto"/>
        <w:bottom w:val="none" w:sz="0" w:space="0" w:color="auto"/>
        <w:right w:val="none" w:sz="0" w:space="0" w:color="auto"/>
      </w:divBdr>
    </w:div>
    <w:div w:id="481779827">
      <w:bodyDiv w:val="1"/>
      <w:marLeft w:val="0"/>
      <w:marRight w:val="0"/>
      <w:marTop w:val="0"/>
      <w:marBottom w:val="0"/>
      <w:divBdr>
        <w:top w:val="none" w:sz="0" w:space="0" w:color="auto"/>
        <w:left w:val="none" w:sz="0" w:space="0" w:color="auto"/>
        <w:bottom w:val="none" w:sz="0" w:space="0" w:color="auto"/>
        <w:right w:val="none" w:sz="0" w:space="0" w:color="auto"/>
      </w:divBdr>
      <w:divsChild>
        <w:div w:id="936910187">
          <w:marLeft w:val="0"/>
          <w:marRight w:val="0"/>
          <w:marTop w:val="0"/>
          <w:marBottom w:val="0"/>
          <w:divBdr>
            <w:top w:val="none" w:sz="0" w:space="0" w:color="auto"/>
            <w:left w:val="none" w:sz="0" w:space="0" w:color="auto"/>
            <w:bottom w:val="none" w:sz="0" w:space="0" w:color="auto"/>
            <w:right w:val="none" w:sz="0" w:space="0" w:color="auto"/>
          </w:divBdr>
          <w:divsChild>
            <w:div w:id="1726904153">
              <w:marLeft w:val="0"/>
              <w:marRight w:val="0"/>
              <w:marTop w:val="0"/>
              <w:marBottom w:val="0"/>
              <w:divBdr>
                <w:top w:val="none" w:sz="0" w:space="0" w:color="auto"/>
                <w:left w:val="none" w:sz="0" w:space="0" w:color="auto"/>
                <w:bottom w:val="none" w:sz="0" w:space="0" w:color="auto"/>
                <w:right w:val="none" w:sz="0" w:space="0" w:color="auto"/>
              </w:divBdr>
              <w:divsChild>
                <w:div w:id="5605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10996594">
      <w:bodyDiv w:val="1"/>
      <w:marLeft w:val="0"/>
      <w:marRight w:val="0"/>
      <w:marTop w:val="0"/>
      <w:marBottom w:val="0"/>
      <w:divBdr>
        <w:top w:val="none" w:sz="0" w:space="0" w:color="auto"/>
        <w:left w:val="none" w:sz="0" w:space="0" w:color="auto"/>
        <w:bottom w:val="none" w:sz="0" w:space="0" w:color="auto"/>
        <w:right w:val="none" w:sz="0" w:space="0" w:color="auto"/>
      </w:divBdr>
    </w:div>
    <w:div w:id="512034343">
      <w:bodyDiv w:val="1"/>
      <w:marLeft w:val="0"/>
      <w:marRight w:val="0"/>
      <w:marTop w:val="0"/>
      <w:marBottom w:val="0"/>
      <w:divBdr>
        <w:top w:val="none" w:sz="0" w:space="0" w:color="auto"/>
        <w:left w:val="none" w:sz="0" w:space="0" w:color="auto"/>
        <w:bottom w:val="none" w:sz="0" w:space="0" w:color="auto"/>
        <w:right w:val="none" w:sz="0" w:space="0" w:color="auto"/>
      </w:divBdr>
      <w:divsChild>
        <w:div w:id="399325651">
          <w:marLeft w:val="0"/>
          <w:marRight w:val="0"/>
          <w:marTop w:val="0"/>
          <w:marBottom w:val="0"/>
          <w:divBdr>
            <w:top w:val="none" w:sz="0" w:space="0" w:color="auto"/>
            <w:left w:val="none" w:sz="0" w:space="0" w:color="auto"/>
            <w:bottom w:val="none" w:sz="0" w:space="0" w:color="auto"/>
            <w:right w:val="none" w:sz="0" w:space="0" w:color="auto"/>
          </w:divBdr>
        </w:div>
        <w:div w:id="1541824785">
          <w:marLeft w:val="0"/>
          <w:marRight w:val="0"/>
          <w:marTop w:val="0"/>
          <w:marBottom w:val="0"/>
          <w:divBdr>
            <w:top w:val="none" w:sz="0" w:space="0" w:color="auto"/>
            <w:left w:val="none" w:sz="0" w:space="0" w:color="auto"/>
            <w:bottom w:val="none" w:sz="0" w:space="0" w:color="auto"/>
            <w:right w:val="none" w:sz="0" w:space="0" w:color="auto"/>
          </w:divBdr>
        </w:div>
        <w:div w:id="1568304008">
          <w:marLeft w:val="0"/>
          <w:marRight w:val="0"/>
          <w:marTop w:val="0"/>
          <w:marBottom w:val="0"/>
          <w:divBdr>
            <w:top w:val="none" w:sz="0" w:space="0" w:color="auto"/>
            <w:left w:val="none" w:sz="0" w:space="0" w:color="auto"/>
            <w:bottom w:val="none" w:sz="0" w:space="0" w:color="auto"/>
            <w:right w:val="none" w:sz="0" w:space="0" w:color="auto"/>
          </w:divBdr>
        </w:div>
        <w:div w:id="1641232441">
          <w:marLeft w:val="0"/>
          <w:marRight w:val="0"/>
          <w:marTop w:val="0"/>
          <w:marBottom w:val="0"/>
          <w:divBdr>
            <w:top w:val="none" w:sz="0" w:space="0" w:color="auto"/>
            <w:left w:val="none" w:sz="0" w:space="0" w:color="auto"/>
            <w:bottom w:val="none" w:sz="0" w:space="0" w:color="auto"/>
            <w:right w:val="none" w:sz="0" w:space="0" w:color="auto"/>
          </w:divBdr>
        </w:div>
        <w:div w:id="1236473855">
          <w:marLeft w:val="0"/>
          <w:marRight w:val="0"/>
          <w:marTop w:val="0"/>
          <w:marBottom w:val="0"/>
          <w:divBdr>
            <w:top w:val="none" w:sz="0" w:space="0" w:color="auto"/>
            <w:left w:val="none" w:sz="0" w:space="0" w:color="auto"/>
            <w:bottom w:val="none" w:sz="0" w:space="0" w:color="auto"/>
            <w:right w:val="none" w:sz="0" w:space="0" w:color="auto"/>
          </w:divBdr>
        </w:div>
        <w:div w:id="559945553">
          <w:marLeft w:val="0"/>
          <w:marRight w:val="0"/>
          <w:marTop w:val="0"/>
          <w:marBottom w:val="0"/>
          <w:divBdr>
            <w:top w:val="none" w:sz="0" w:space="0" w:color="auto"/>
            <w:left w:val="none" w:sz="0" w:space="0" w:color="auto"/>
            <w:bottom w:val="none" w:sz="0" w:space="0" w:color="auto"/>
            <w:right w:val="none" w:sz="0" w:space="0" w:color="auto"/>
          </w:divBdr>
        </w:div>
        <w:div w:id="68968329">
          <w:marLeft w:val="0"/>
          <w:marRight w:val="0"/>
          <w:marTop w:val="0"/>
          <w:marBottom w:val="0"/>
          <w:divBdr>
            <w:top w:val="none" w:sz="0" w:space="0" w:color="auto"/>
            <w:left w:val="none" w:sz="0" w:space="0" w:color="auto"/>
            <w:bottom w:val="none" w:sz="0" w:space="0" w:color="auto"/>
            <w:right w:val="none" w:sz="0" w:space="0" w:color="auto"/>
          </w:divBdr>
        </w:div>
        <w:div w:id="517696911">
          <w:marLeft w:val="0"/>
          <w:marRight w:val="0"/>
          <w:marTop w:val="0"/>
          <w:marBottom w:val="0"/>
          <w:divBdr>
            <w:top w:val="none" w:sz="0" w:space="0" w:color="auto"/>
            <w:left w:val="none" w:sz="0" w:space="0" w:color="auto"/>
            <w:bottom w:val="none" w:sz="0" w:space="0" w:color="auto"/>
            <w:right w:val="none" w:sz="0" w:space="0" w:color="auto"/>
          </w:divBdr>
        </w:div>
        <w:div w:id="554387503">
          <w:marLeft w:val="0"/>
          <w:marRight w:val="0"/>
          <w:marTop w:val="0"/>
          <w:marBottom w:val="0"/>
          <w:divBdr>
            <w:top w:val="none" w:sz="0" w:space="0" w:color="auto"/>
            <w:left w:val="none" w:sz="0" w:space="0" w:color="auto"/>
            <w:bottom w:val="none" w:sz="0" w:space="0" w:color="auto"/>
            <w:right w:val="none" w:sz="0" w:space="0" w:color="auto"/>
          </w:divBdr>
        </w:div>
        <w:div w:id="1246763474">
          <w:marLeft w:val="0"/>
          <w:marRight w:val="0"/>
          <w:marTop w:val="0"/>
          <w:marBottom w:val="0"/>
          <w:divBdr>
            <w:top w:val="none" w:sz="0" w:space="0" w:color="auto"/>
            <w:left w:val="none" w:sz="0" w:space="0" w:color="auto"/>
            <w:bottom w:val="none" w:sz="0" w:space="0" w:color="auto"/>
            <w:right w:val="none" w:sz="0" w:space="0" w:color="auto"/>
          </w:divBdr>
        </w:div>
        <w:div w:id="279607529">
          <w:marLeft w:val="0"/>
          <w:marRight w:val="0"/>
          <w:marTop w:val="0"/>
          <w:marBottom w:val="0"/>
          <w:divBdr>
            <w:top w:val="none" w:sz="0" w:space="0" w:color="auto"/>
            <w:left w:val="none" w:sz="0" w:space="0" w:color="auto"/>
            <w:bottom w:val="none" w:sz="0" w:space="0" w:color="auto"/>
            <w:right w:val="none" w:sz="0" w:space="0" w:color="auto"/>
          </w:divBdr>
        </w:div>
        <w:div w:id="717702280">
          <w:marLeft w:val="0"/>
          <w:marRight w:val="0"/>
          <w:marTop w:val="0"/>
          <w:marBottom w:val="0"/>
          <w:divBdr>
            <w:top w:val="none" w:sz="0" w:space="0" w:color="auto"/>
            <w:left w:val="none" w:sz="0" w:space="0" w:color="auto"/>
            <w:bottom w:val="none" w:sz="0" w:space="0" w:color="auto"/>
            <w:right w:val="none" w:sz="0" w:space="0" w:color="auto"/>
          </w:divBdr>
        </w:div>
        <w:div w:id="1087654248">
          <w:marLeft w:val="0"/>
          <w:marRight w:val="0"/>
          <w:marTop w:val="0"/>
          <w:marBottom w:val="0"/>
          <w:divBdr>
            <w:top w:val="none" w:sz="0" w:space="0" w:color="auto"/>
            <w:left w:val="none" w:sz="0" w:space="0" w:color="auto"/>
            <w:bottom w:val="none" w:sz="0" w:space="0" w:color="auto"/>
            <w:right w:val="none" w:sz="0" w:space="0" w:color="auto"/>
          </w:divBdr>
        </w:div>
        <w:div w:id="730421635">
          <w:marLeft w:val="0"/>
          <w:marRight w:val="0"/>
          <w:marTop w:val="0"/>
          <w:marBottom w:val="0"/>
          <w:divBdr>
            <w:top w:val="none" w:sz="0" w:space="0" w:color="auto"/>
            <w:left w:val="none" w:sz="0" w:space="0" w:color="auto"/>
            <w:bottom w:val="none" w:sz="0" w:space="0" w:color="auto"/>
            <w:right w:val="none" w:sz="0" w:space="0" w:color="auto"/>
          </w:divBdr>
        </w:div>
        <w:div w:id="711421077">
          <w:marLeft w:val="0"/>
          <w:marRight w:val="0"/>
          <w:marTop w:val="0"/>
          <w:marBottom w:val="0"/>
          <w:divBdr>
            <w:top w:val="none" w:sz="0" w:space="0" w:color="auto"/>
            <w:left w:val="none" w:sz="0" w:space="0" w:color="auto"/>
            <w:bottom w:val="none" w:sz="0" w:space="0" w:color="auto"/>
            <w:right w:val="none" w:sz="0" w:space="0" w:color="auto"/>
          </w:divBdr>
        </w:div>
        <w:div w:id="858740515">
          <w:marLeft w:val="0"/>
          <w:marRight w:val="0"/>
          <w:marTop w:val="0"/>
          <w:marBottom w:val="0"/>
          <w:divBdr>
            <w:top w:val="none" w:sz="0" w:space="0" w:color="auto"/>
            <w:left w:val="none" w:sz="0" w:space="0" w:color="auto"/>
            <w:bottom w:val="none" w:sz="0" w:space="0" w:color="auto"/>
            <w:right w:val="none" w:sz="0" w:space="0" w:color="auto"/>
          </w:divBdr>
        </w:div>
        <w:div w:id="1980379468">
          <w:marLeft w:val="0"/>
          <w:marRight w:val="0"/>
          <w:marTop w:val="0"/>
          <w:marBottom w:val="0"/>
          <w:divBdr>
            <w:top w:val="none" w:sz="0" w:space="0" w:color="auto"/>
            <w:left w:val="none" w:sz="0" w:space="0" w:color="auto"/>
            <w:bottom w:val="none" w:sz="0" w:space="0" w:color="auto"/>
            <w:right w:val="none" w:sz="0" w:space="0" w:color="auto"/>
          </w:divBdr>
        </w:div>
        <w:div w:id="411508570">
          <w:marLeft w:val="0"/>
          <w:marRight w:val="0"/>
          <w:marTop w:val="0"/>
          <w:marBottom w:val="0"/>
          <w:divBdr>
            <w:top w:val="none" w:sz="0" w:space="0" w:color="auto"/>
            <w:left w:val="none" w:sz="0" w:space="0" w:color="auto"/>
            <w:bottom w:val="none" w:sz="0" w:space="0" w:color="auto"/>
            <w:right w:val="none" w:sz="0" w:space="0" w:color="auto"/>
          </w:divBdr>
        </w:div>
        <w:div w:id="1491561074">
          <w:marLeft w:val="0"/>
          <w:marRight w:val="0"/>
          <w:marTop w:val="0"/>
          <w:marBottom w:val="0"/>
          <w:divBdr>
            <w:top w:val="none" w:sz="0" w:space="0" w:color="auto"/>
            <w:left w:val="none" w:sz="0" w:space="0" w:color="auto"/>
            <w:bottom w:val="none" w:sz="0" w:space="0" w:color="auto"/>
            <w:right w:val="none" w:sz="0" w:space="0" w:color="auto"/>
          </w:divBdr>
        </w:div>
        <w:div w:id="1214542450">
          <w:marLeft w:val="0"/>
          <w:marRight w:val="0"/>
          <w:marTop w:val="0"/>
          <w:marBottom w:val="0"/>
          <w:divBdr>
            <w:top w:val="none" w:sz="0" w:space="0" w:color="auto"/>
            <w:left w:val="none" w:sz="0" w:space="0" w:color="auto"/>
            <w:bottom w:val="none" w:sz="0" w:space="0" w:color="auto"/>
            <w:right w:val="none" w:sz="0" w:space="0" w:color="auto"/>
          </w:divBdr>
        </w:div>
        <w:div w:id="398092977">
          <w:marLeft w:val="0"/>
          <w:marRight w:val="0"/>
          <w:marTop w:val="0"/>
          <w:marBottom w:val="0"/>
          <w:divBdr>
            <w:top w:val="none" w:sz="0" w:space="0" w:color="auto"/>
            <w:left w:val="none" w:sz="0" w:space="0" w:color="auto"/>
            <w:bottom w:val="none" w:sz="0" w:space="0" w:color="auto"/>
            <w:right w:val="none" w:sz="0" w:space="0" w:color="auto"/>
          </w:divBdr>
        </w:div>
        <w:div w:id="887572681">
          <w:marLeft w:val="0"/>
          <w:marRight w:val="0"/>
          <w:marTop w:val="0"/>
          <w:marBottom w:val="0"/>
          <w:divBdr>
            <w:top w:val="none" w:sz="0" w:space="0" w:color="auto"/>
            <w:left w:val="none" w:sz="0" w:space="0" w:color="auto"/>
            <w:bottom w:val="none" w:sz="0" w:space="0" w:color="auto"/>
            <w:right w:val="none" w:sz="0" w:space="0" w:color="auto"/>
          </w:divBdr>
        </w:div>
        <w:div w:id="1828285167">
          <w:marLeft w:val="0"/>
          <w:marRight w:val="0"/>
          <w:marTop w:val="0"/>
          <w:marBottom w:val="0"/>
          <w:divBdr>
            <w:top w:val="none" w:sz="0" w:space="0" w:color="auto"/>
            <w:left w:val="none" w:sz="0" w:space="0" w:color="auto"/>
            <w:bottom w:val="none" w:sz="0" w:space="0" w:color="auto"/>
            <w:right w:val="none" w:sz="0" w:space="0" w:color="auto"/>
          </w:divBdr>
        </w:div>
        <w:div w:id="66877689">
          <w:marLeft w:val="0"/>
          <w:marRight w:val="0"/>
          <w:marTop w:val="0"/>
          <w:marBottom w:val="0"/>
          <w:divBdr>
            <w:top w:val="none" w:sz="0" w:space="0" w:color="auto"/>
            <w:left w:val="none" w:sz="0" w:space="0" w:color="auto"/>
            <w:bottom w:val="none" w:sz="0" w:space="0" w:color="auto"/>
            <w:right w:val="none" w:sz="0" w:space="0" w:color="auto"/>
          </w:divBdr>
        </w:div>
        <w:div w:id="269818803">
          <w:marLeft w:val="0"/>
          <w:marRight w:val="0"/>
          <w:marTop w:val="0"/>
          <w:marBottom w:val="0"/>
          <w:divBdr>
            <w:top w:val="none" w:sz="0" w:space="0" w:color="auto"/>
            <w:left w:val="none" w:sz="0" w:space="0" w:color="auto"/>
            <w:bottom w:val="none" w:sz="0" w:space="0" w:color="auto"/>
            <w:right w:val="none" w:sz="0" w:space="0" w:color="auto"/>
          </w:divBdr>
        </w:div>
        <w:div w:id="550923628">
          <w:marLeft w:val="0"/>
          <w:marRight w:val="0"/>
          <w:marTop w:val="0"/>
          <w:marBottom w:val="0"/>
          <w:divBdr>
            <w:top w:val="none" w:sz="0" w:space="0" w:color="auto"/>
            <w:left w:val="none" w:sz="0" w:space="0" w:color="auto"/>
            <w:bottom w:val="none" w:sz="0" w:space="0" w:color="auto"/>
            <w:right w:val="none" w:sz="0" w:space="0" w:color="auto"/>
          </w:divBdr>
        </w:div>
        <w:div w:id="2126389893">
          <w:marLeft w:val="0"/>
          <w:marRight w:val="0"/>
          <w:marTop w:val="0"/>
          <w:marBottom w:val="0"/>
          <w:divBdr>
            <w:top w:val="none" w:sz="0" w:space="0" w:color="auto"/>
            <w:left w:val="none" w:sz="0" w:space="0" w:color="auto"/>
            <w:bottom w:val="none" w:sz="0" w:space="0" w:color="auto"/>
            <w:right w:val="none" w:sz="0" w:space="0" w:color="auto"/>
          </w:divBdr>
        </w:div>
        <w:div w:id="1478765144">
          <w:marLeft w:val="0"/>
          <w:marRight w:val="0"/>
          <w:marTop w:val="0"/>
          <w:marBottom w:val="0"/>
          <w:divBdr>
            <w:top w:val="none" w:sz="0" w:space="0" w:color="auto"/>
            <w:left w:val="none" w:sz="0" w:space="0" w:color="auto"/>
            <w:bottom w:val="none" w:sz="0" w:space="0" w:color="auto"/>
            <w:right w:val="none" w:sz="0" w:space="0" w:color="auto"/>
          </w:divBdr>
        </w:div>
        <w:div w:id="131025416">
          <w:marLeft w:val="0"/>
          <w:marRight w:val="0"/>
          <w:marTop w:val="0"/>
          <w:marBottom w:val="0"/>
          <w:divBdr>
            <w:top w:val="none" w:sz="0" w:space="0" w:color="auto"/>
            <w:left w:val="none" w:sz="0" w:space="0" w:color="auto"/>
            <w:bottom w:val="none" w:sz="0" w:space="0" w:color="auto"/>
            <w:right w:val="none" w:sz="0" w:space="0" w:color="auto"/>
          </w:divBdr>
        </w:div>
        <w:div w:id="1097797244">
          <w:marLeft w:val="0"/>
          <w:marRight w:val="0"/>
          <w:marTop w:val="0"/>
          <w:marBottom w:val="0"/>
          <w:divBdr>
            <w:top w:val="none" w:sz="0" w:space="0" w:color="auto"/>
            <w:left w:val="none" w:sz="0" w:space="0" w:color="auto"/>
            <w:bottom w:val="none" w:sz="0" w:space="0" w:color="auto"/>
            <w:right w:val="none" w:sz="0" w:space="0" w:color="auto"/>
          </w:divBdr>
        </w:div>
        <w:div w:id="960720645">
          <w:marLeft w:val="0"/>
          <w:marRight w:val="0"/>
          <w:marTop w:val="0"/>
          <w:marBottom w:val="0"/>
          <w:divBdr>
            <w:top w:val="none" w:sz="0" w:space="0" w:color="auto"/>
            <w:left w:val="none" w:sz="0" w:space="0" w:color="auto"/>
            <w:bottom w:val="none" w:sz="0" w:space="0" w:color="auto"/>
            <w:right w:val="none" w:sz="0" w:space="0" w:color="auto"/>
          </w:divBdr>
        </w:div>
        <w:div w:id="1126922419">
          <w:marLeft w:val="0"/>
          <w:marRight w:val="0"/>
          <w:marTop w:val="0"/>
          <w:marBottom w:val="0"/>
          <w:divBdr>
            <w:top w:val="none" w:sz="0" w:space="0" w:color="auto"/>
            <w:left w:val="none" w:sz="0" w:space="0" w:color="auto"/>
            <w:bottom w:val="none" w:sz="0" w:space="0" w:color="auto"/>
            <w:right w:val="none" w:sz="0" w:space="0" w:color="auto"/>
          </w:divBdr>
        </w:div>
        <w:div w:id="626202130">
          <w:marLeft w:val="0"/>
          <w:marRight w:val="0"/>
          <w:marTop w:val="0"/>
          <w:marBottom w:val="0"/>
          <w:divBdr>
            <w:top w:val="none" w:sz="0" w:space="0" w:color="auto"/>
            <w:left w:val="none" w:sz="0" w:space="0" w:color="auto"/>
            <w:bottom w:val="none" w:sz="0" w:space="0" w:color="auto"/>
            <w:right w:val="none" w:sz="0" w:space="0" w:color="auto"/>
          </w:divBdr>
        </w:div>
        <w:div w:id="842209319">
          <w:marLeft w:val="0"/>
          <w:marRight w:val="0"/>
          <w:marTop w:val="0"/>
          <w:marBottom w:val="0"/>
          <w:divBdr>
            <w:top w:val="none" w:sz="0" w:space="0" w:color="auto"/>
            <w:left w:val="none" w:sz="0" w:space="0" w:color="auto"/>
            <w:bottom w:val="none" w:sz="0" w:space="0" w:color="auto"/>
            <w:right w:val="none" w:sz="0" w:space="0" w:color="auto"/>
          </w:divBdr>
        </w:div>
        <w:div w:id="797145828">
          <w:marLeft w:val="0"/>
          <w:marRight w:val="0"/>
          <w:marTop w:val="0"/>
          <w:marBottom w:val="0"/>
          <w:divBdr>
            <w:top w:val="none" w:sz="0" w:space="0" w:color="auto"/>
            <w:left w:val="none" w:sz="0" w:space="0" w:color="auto"/>
            <w:bottom w:val="none" w:sz="0" w:space="0" w:color="auto"/>
            <w:right w:val="none" w:sz="0" w:space="0" w:color="auto"/>
          </w:divBdr>
        </w:div>
      </w:divsChild>
    </w:div>
    <w:div w:id="519667045">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65920868">
      <w:bodyDiv w:val="1"/>
      <w:marLeft w:val="0"/>
      <w:marRight w:val="0"/>
      <w:marTop w:val="0"/>
      <w:marBottom w:val="0"/>
      <w:divBdr>
        <w:top w:val="none" w:sz="0" w:space="0" w:color="auto"/>
        <w:left w:val="none" w:sz="0" w:space="0" w:color="auto"/>
        <w:bottom w:val="none" w:sz="0" w:space="0" w:color="auto"/>
        <w:right w:val="none" w:sz="0" w:space="0" w:color="auto"/>
      </w:divBdr>
      <w:divsChild>
        <w:div w:id="830558895">
          <w:marLeft w:val="0"/>
          <w:marRight w:val="0"/>
          <w:marTop w:val="0"/>
          <w:marBottom w:val="0"/>
          <w:divBdr>
            <w:top w:val="none" w:sz="0" w:space="0" w:color="auto"/>
            <w:left w:val="none" w:sz="0" w:space="0" w:color="auto"/>
            <w:bottom w:val="none" w:sz="0" w:space="0" w:color="auto"/>
            <w:right w:val="none" w:sz="0" w:space="0" w:color="auto"/>
          </w:divBdr>
        </w:div>
      </w:divsChild>
    </w:div>
    <w:div w:id="575096262">
      <w:bodyDiv w:val="1"/>
      <w:marLeft w:val="0"/>
      <w:marRight w:val="0"/>
      <w:marTop w:val="0"/>
      <w:marBottom w:val="0"/>
      <w:divBdr>
        <w:top w:val="none" w:sz="0" w:space="0" w:color="auto"/>
        <w:left w:val="none" w:sz="0" w:space="0" w:color="auto"/>
        <w:bottom w:val="none" w:sz="0" w:space="0" w:color="auto"/>
        <w:right w:val="none" w:sz="0" w:space="0" w:color="auto"/>
      </w:divBdr>
    </w:div>
    <w:div w:id="581256172">
      <w:bodyDiv w:val="1"/>
      <w:marLeft w:val="0"/>
      <w:marRight w:val="0"/>
      <w:marTop w:val="0"/>
      <w:marBottom w:val="0"/>
      <w:divBdr>
        <w:top w:val="none" w:sz="0" w:space="0" w:color="auto"/>
        <w:left w:val="none" w:sz="0" w:space="0" w:color="auto"/>
        <w:bottom w:val="none" w:sz="0" w:space="0" w:color="auto"/>
        <w:right w:val="none" w:sz="0" w:space="0" w:color="auto"/>
      </w:divBdr>
    </w:div>
    <w:div w:id="592976907">
      <w:bodyDiv w:val="1"/>
      <w:marLeft w:val="0"/>
      <w:marRight w:val="0"/>
      <w:marTop w:val="0"/>
      <w:marBottom w:val="0"/>
      <w:divBdr>
        <w:top w:val="none" w:sz="0" w:space="0" w:color="auto"/>
        <w:left w:val="none" w:sz="0" w:space="0" w:color="auto"/>
        <w:bottom w:val="none" w:sz="0" w:space="0" w:color="auto"/>
        <w:right w:val="none" w:sz="0" w:space="0" w:color="auto"/>
      </w:divBdr>
    </w:div>
    <w:div w:id="613633859">
      <w:bodyDiv w:val="1"/>
      <w:marLeft w:val="0"/>
      <w:marRight w:val="0"/>
      <w:marTop w:val="0"/>
      <w:marBottom w:val="0"/>
      <w:divBdr>
        <w:top w:val="none" w:sz="0" w:space="0" w:color="auto"/>
        <w:left w:val="none" w:sz="0" w:space="0" w:color="auto"/>
        <w:bottom w:val="none" w:sz="0" w:space="0" w:color="auto"/>
        <w:right w:val="none" w:sz="0" w:space="0" w:color="auto"/>
      </w:divBdr>
    </w:div>
    <w:div w:id="632247612">
      <w:bodyDiv w:val="1"/>
      <w:marLeft w:val="0"/>
      <w:marRight w:val="0"/>
      <w:marTop w:val="0"/>
      <w:marBottom w:val="0"/>
      <w:divBdr>
        <w:top w:val="none" w:sz="0" w:space="0" w:color="auto"/>
        <w:left w:val="none" w:sz="0" w:space="0" w:color="auto"/>
        <w:bottom w:val="none" w:sz="0" w:space="0" w:color="auto"/>
        <w:right w:val="none" w:sz="0" w:space="0" w:color="auto"/>
      </w:divBdr>
    </w:div>
    <w:div w:id="653682978">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59385873">
      <w:bodyDiv w:val="1"/>
      <w:marLeft w:val="0"/>
      <w:marRight w:val="0"/>
      <w:marTop w:val="0"/>
      <w:marBottom w:val="0"/>
      <w:divBdr>
        <w:top w:val="none" w:sz="0" w:space="0" w:color="auto"/>
        <w:left w:val="none" w:sz="0" w:space="0" w:color="auto"/>
        <w:bottom w:val="none" w:sz="0" w:space="0" w:color="auto"/>
        <w:right w:val="none" w:sz="0" w:space="0" w:color="auto"/>
      </w:divBdr>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707488024">
      <w:bodyDiv w:val="1"/>
      <w:marLeft w:val="0"/>
      <w:marRight w:val="0"/>
      <w:marTop w:val="0"/>
      <w:marBottom w:val="0"/>
      <w:divBdr>
        <w:top w:val="none" w:sz="0" w:space="0" w:color="auto"/>
        <w:left w:val="none" w:sz="0" w:space="0" w:color="auto"/>
        <w:bottom w:val="none" w:sz="0" w:space="0" w:color="auto"/>
        <w:right w:val="none" w:sz="0" w:space="0" w:color="auto"/>
      </w:divBdr>
    </w:div>
    <w:div w:id="729309366">
      <w:bodyDiv w:val="1"/>
      <w:marLeft w:val="0"/>
      <w:marRight w:val="0"/>
      <w:marTop w:val="0"/>
      <w:marBottom w:val="0"/>
      <w:divBdr>
        <w:top w:val="none" w:sz="0" w:space="0" w:color="auto"/>
        <w:left w:val="none" w:sz="0" w:space="0" w:color="auto"/>
        <w:bottom w:val="none" w:sz="0" w:space="0" w:color="auto"/>
        <w:right w:val="none" w:sz="0" w:space="0" w:color="auto"/>
      </w:divBdr>
      <w:divsChild>
        <w:div w:id="23486866">
          <w:marLeft w:val="0"/>
          <w:marRight w:val="0"/>
          <w:marTop w:val="0"/>
          <w:marBottom w:val="0"/>
          <w:divBdr>
            <w:top w:val="none" w:sz="0" w:space="0" w:color="auto"/>
            <w:left w:val="none" w:sz="0" w:space="0" w:color="auto"/>
            <w:bottom w:val="none" w:sz="0" w:space="0" w:color="auto"/>
            <w:right w:val="none" w:sz="0" w:space="0" w:color="auto"/>
          </w:divBdr>
        </w:div>
        <w:div w:id="1030911988">
          <w:marLeft w:val="0"/>
          <w:marRight w:val="0"/>
          <w:marTop w:val="0"/>
          <w:marBottom w:val="0"/>
          <w:divBdr>
            <w:top w:val="none" w:sz="0" w:space="0" w:color="auto"/>
            <w:left w:val="none" w:sz="0" w:space="0" w:color="auto"/>
            <w:bottom w:val="none" w:sz="0" w:space="0" w:color="auto"/>
            <w:right w:val="none" w:sz="0" w:space="0" w:color="auto"/>
          </w:divBdr>
        </w:div>
        <w:div w:id="1755777925">
          <w:marLeft w:val="0"/>
          <w:marRight w:val="0"/>
          <w:marTop w:val="0"/>
          <w:marBottom w:val="0"/>
          <w:divBdr>
            <w:top w:val="none" w:sz="0" w:space="0" w:color="auto"/>
            <w:left w:val="none" w:sz="0" w:space="0" w:color="auto"/>
            <w:bottom w:val="none" w:sz="0" w:space="0" w:color="auto"/>
            <w:right w:val="none" w:sz="0" w:space="0" w:color="auto"/>
          </w:divBdr>
        </w:div>
        <w:div w:id="401101651">
          <w:marLeft w:val="0"/>
          <w:marRight w:val="0"/>
          <w:marTop w:val="0"/>
          <w:marBottom w:val="0"/>
          <w:divBdr>
            <w:top w:val="none" w:sz="0" w:space="0" w:color="auto"/>
            <w:left w:val="none" w:sz="0" w:space="0" w:color="auto"/>
            <w:bottom w:val="none" w:sz="0" w:space="0" w:color="auto"/>
            <w:right w:val="none" w:sz="0" w:space="0" w:color="auto"/>
          </w:divBdr>
          <w:divsChild>
            <w:div w:id="151609707">
              <w:marLeft w:val="0"/>
              <w:marRight w:val="0"/>
              <w:marTop w:val="0"/>
              <w:marBottom w:val="0"/>
              <w:divBdr>
                <w:top w:val="none" w:sz="0" w:space="0" w:color="auto"/>
                <w:left w:val="none" w:sz="0" w:space="0" w:color="auto"/>
                <w:bottom w:val="none" w:sz="0" w:space="0" w:color="auto"/>
                <w:right w:val="none" w:sz="0" w:space="0" w:color="auto"/>
              </w:divBdr>
            </w:div>
            <w:div w:id="1490051223">
              <w:marLeft w:val="0"/>
              <w:marRight w:val="0"/>
              <w:marTop w:val="0"/>
              <w:marBottom w:val="0"/>
              <w:divBdr>
                <w:top w:val="none" w:sz="0" w:space="0" w:color="auto"/>
                <w:left w:val="none" w:sz="0" w:space="0" w:color="auto"/>
                <w:bottom w:val="none" w:sz="0" w:space="0" w:color="auto"/>
                <w:right w:val="none" w:sz="0" w:space="0" w:color="auto"/>
              </w:divBdr>
            </w:div>
            <w:div w:id="548956243">
              <w:marLeft w:val="0"/>
              <w:marRight w:val="0"/>
              <w:marTop w:val="0"/>
              <w:marBottom w:val="0"/>
              <w:divBdr>
                <w:top w:val="none" w:sz="0" w:space="0" w:color="auto"/>
                <w:left w:val="none" w:sz="0" w:space="0" w:color="auto"/>
                <w:bottom w:val="none" w:sz="0" w:space="0" w:color="auto"/>
                <w:right w:val="none" w:sz="0" w:space="0" w:color="auto"/>
              </w:divBdr>
            </w:div>
            <w:div w:id="1796482948">
              <w:marLeft w:val="0"/>
              <w:marRight w:val="0"/>
              <w:marTop w:val="0"/>
              <w:marBottom w:val="0"/>
              <w:divBdr>
                <w:top w:val="none" w:sz="0" w:space="0" w:color="auto"/>
                <w:left w:val="none" w:sz="0" w:space="0" w:color="auto"/>
                <w:bottom w:val="none" w:sz="0" w:space="0" w:color="auto"/>
                <w:right w:val="none" w:sz="0" w:space="0" w:color="auto"/>
              </w:divBdr>
            </w:div>
            <w:div w:id="2141682403">
              <w:marLeft w:val="0"/>
              <w:marRight w:val="0"/>
              <w:marTop w:val="0"/>
              <w:marBottom w:val="0"/>
              <w:divBdr>
                <w:top w:val="none" w:sz="0" w:space="0" w:color="auto"/>
                <w:left w:val="none" w:sz="0" w:space="0" w:color="auto"/>
                <w:bottom w:val="none" w:sz="0" w:space="0" w:color="auto"/>
                <w:right w:val="none" w:sz="0" w:space="0" w:color="auto"/>
              </w:divBdr>
            </w:div>
            <w:div w:id="67509425">
              <w:marLeft w:val="0"/>
              <w:marRight w:val="0"/>
              <w:marTop w:val="0"/>
              <w:marBottom w:val="0"/>
              <w:divBdr>
                <w:top w:val="none" w:sz="0" w:space="0" w:color="auto"/>
                <w:left w:val="none" w:sz="0" w:space="0" w:color="auto"/>
                <w:bottom w:val="none" w:sz="0" w:space="0" w:color="auto"/>
                <w:right w:val="none" w:sz="0" w:space="0" w:color="auto"/>
              </w:divBdr>
            </w:div>
            <w:div w:id="1022248238">
              <w:marLeft w:val="0"/>
              <w:marRight w:val="0"/>
              <w:marTop w:val="0"/>
              <w:marBottom w:val="0"/>
              <w:divBdr>
                <w:top w:val="none" w:sz="0" w:space="0" w:color="auto"/>
                <w:left w:val="none" w:sz="0" w:space="0" w:color="auto"/>
                <w:bottom w:val="none" w:sz="0" w:space="0" w:color="auto"/>
                <w:right w:val="none" w:sz="0" w:space="0" w:color="auto"/>
              </w:divBdr>
            </w:div>
            <w:div w:id="279651130">
              <w:marLeft w:val="0"/>
              <w:marRight w:val="0"/>
              <w:marTop w:val="0"/>
              <w:marBottom w:val="0"/>
              <w:divBdr>
                <w:top w:val="none" w:sz="0" w:space="0" w:color="auto"/>
                <w:left w:val="none" w:sz="0" w:space="0" w:color="auto"/>
                <w:bottom w:val="none" w:sz="0" w:space="0" w:color="auto"/>
                <w:right w:val="none" w:sz="0" w:space="0" w:color="auto"/>
              </w:divBdr>
            </w:div>
            <w:div w:id="1768310306">
              <w:marLeft w:val="0"/>
              <w:marRight w:val="0"/>
              <w:marTop w:val="0"/>
              <w:marBottom w:val="0"/>
              <w:divBdr>
                <w:top w:val="none" w:sz="0" w:space="0" w:color="auto"/>
                <w:left w:val="none" w:sz="0" w:space="0" w:color="auto"/>
                <w:bottom w:val="none" w:sz="0" w:space="0" w:color="auto"/>
                <w:right w:val="none" w:sz="0" w:space="0" w:color="auto"/>
              </w:divBdr>
            </w:div>
            <w:div w:id="348944647">
              <w:marLeft w:val="0"/>
              <w:marRight w:val="0"/>
              <w:marTop w:val="0"/>
              <w:marBottom w:val="0"/>
              <w:divBdr>
                <w:top w:val="none" w:sz="0" w:space="0" w:color="auto"/>
                <w:left w:val="none" w:sz="0" w:space="0" w:color="auto"/>
                <w:bottom w:val="none" w:sz="0" w:space="0" w:color="auto"/>
                <w:right w:val="none" w:sz="0" w:space="0" w:color="auto"/>
              </w:divBdr>
            </w:div>
            <w:div w:id="1072237067">
              <w:marLeft w:val="0"/>
              <w:marRight w:val="0"/>
              <w:marTop w:val="0"/>
              <w:marBottom w:val="0"/>
              <w:divBdr>
                <w:top w:val="none" w:sz="0" w:space="0" w:color="auto"/>
                <w:left w:val="none" w:sz="0" w:space="0" w:color="auto"/>
                <w:bottom w:val="none" w:sz="0" w:space="0" w:color="auto"/>
                <w:right w:val="none" w:sz="0" w:space="0" w:color="auto"/>
              </w:divBdr>
            </w:div>
            <w:div w:id="1670983730">
              <w:marLeft w:val="0"/>
              <w:marRight w:val="0"/>
              <w:marTop w:val="0"/>
              <w:marBottom w:val="0"/>
              <w:divBdr>
                <w:top w:val="none" w:sz="0" w:space="0" w:color="auto"/>
                <w:left w:val="none" w:sz="0" w:space="0" w:color="auto"/>
                <w:bottom w:val="none" w:sz="0" w:space="0" w:color="auto"/>
                <w:right w:val="none" w:sz="0" w:space="0" w:color="auto"/>
              </w:divBdr>
            </w:div>
            <w:div w:id="275336249">
              <w:marLeft w:val="0"/>
              <w:marRight w:val="0"/>
              <w:marTop w:val="0"/>
              <w:marBottom w:val="0"/>
              <w:divBdr>
                <w:top w:val="none" w:sz="0" w:space="0" w:color="auto"/>
                <w:left w:val="none" w:sz="0" w:space="0" w:color="auto"/>
                <w:bottom w:val="none" w:sz="0" w:space="0" w:color="auto"/>
                <w:right w:val="none" w:sz="0" w:space="0" w:color="auto"/>
              </w:divBdr>
            </w:div>
            <w:div w:id="1449812202">
              <w:marLeft w:val="0"/>
              <w:marRight w:val="0"/>
              <w:marTop w:val="0"/>
              <w:marBottom w:val="0"/>
              <w:divBdr>
                <w:top w:val="none" w:sz="0" w:space="0" w:color="auto"/>
                <w:left w:val="none" w:sz="0" w:space="0" w:color="auto"/>
                <w:bottom w:val="none" w:sz="0" w:space="0" w:color="auto"/>
                <w:right w:val="none" w:sz="0" w:space="0" w:color="auto"/>
              </w:divBdr>
            </w:div>
            <w:div w:id="520168388">
              <w:marLeft w:val="0"/>
              <w:marRight w:val="0"/>
              <w:marTop w:val="0"/>
              <w:marBottom w:val="0"/>
              <w:divBdr>
                <w:top w:val="none" w:sz="0" w:space="0" w:color="auto"/>
                <w:left w:val="none" w:sz="0" w:space="0" w:color="auto"/>
                <w:bottom w:val="none" w:sz="0" w:space="0" w:color="auto"/>
                <w:right w:val="none" w:sz="0" w:space="0" w:color="auto"/>
              </w:divBdr>
            </w:div>
            <w:div w:id="504563093">
              <w:marLeft w:val="0"/>
              <w:marRight w:val="0"/>
              <w:marTop w:val="0"/>
              <w:marBottom w:val="0"/>
              <w:divBdr>
                <w:top w:val="none" w:sz="0" w:space="0" w:color="auto"/>
                <w:left w:val="none" w:sz="0" w:space="0" w:color="auto"/>
                <w:bottom w:val="none" w:sz="0" w:space="0" w:color="auto"/>
                <w:right w:val="none" w:sz="0" w:space="0" w:color="auto"/>
              </w:divBdr>
            </w:div>
            <w:div w:id="698286906">
              <w:marLeft w:val="0"/>
              <w:marRight w:val="0"/>
              <w:marTop w:val="0"/>
              <w:marBottom w:val="0"/>
              <w:divBdr>
                <w:top w:val="none" w:sz="0" w:space="0" w:color="auto"/>
                <w:left w:val="none" w:sz="0" w:space="0" w:color="auto"/>
                <w:bottom w:val="none" w:sz="0" w:space="0" w:color="auto"/>
                <w:right w:val="none" w:sz="0" w:space="0" w:color="auto"/>
              </w:divBdr>
            </w:div>
            <w:div w:id="1648513882">
              <w:marLeft w:val="0"/>
              <w:marRight w:val="0"/>
              <w:marTop w:val="0"/>
              <w:marBottom w:val="0"/>
              <w:divBdr>
                <w:top w:val="none" w:sz="0" w:space="0" w:color="auto"/>
                <w:left w:val="none" w:sz="0" w:space="0" w:color="auto"/>
                <w:bottom w:val="none" w:sz="0" w:space="0" w:color="auto"/>
                <w:right w:val="none" w:sz="0" w:space="0" w:color="auto"/>
              </w:divBdr>
            </w:div>
            <w:div w:id="1090538449">
              <w:marLeft w:val="0"/>
              <w:marRight w:val="0"/>
              <w:marTop w:val="0"/>
              <w:marBottom w:val="0"/>
              <w:divBdr>
                <w:top w:val="none" w:sz="0" w:space="0" w:color="auto"/>
                <w:left w:val="none" w:sz="0" w:space="0" w:color="auto"/>
                <w:bottom w:val="none" w:sz="0" w:space="0" w:color="auto"/>
                <w:right w:val="none" w:sz="0" w:space="0" w:color="auto"/>
              </w:divBdr>
            </w:div>
            <w:div w:id="624701541">
              <w:marLeft w:val="0"/>
              <w:marRight w:val="0"/>
              <w:marTop w:val="0"/>
              <w:marBottom w:val="0"/>
              <w:divBdr>
                <w:top w:val="none" w:sz="0" w:space="0" w:color="auto"/>
                <w:left w:val="none" w:sz="0" w:space="0" w:color="auto"/>
                <w:bottom w:val="none" w:sz="0" w:space="0" w:color="auto"/>
                <w:right w:val="none" w:sz="0" w:space="0" w:color="auto"/>
              </w:divBdr>
            </w:div>
            <w:div w:id="572156275">
              <w:marLeft w:val="0"/>
              <w:marRight w:val="0"/>
              <w:marTop w:val="0"/>
              <w:marBottom w:val="0"/>
              <w:divBdr>
                <w:top w:val="none" w:sz="0" w:space="0" w:color="auto"/>
                <w:left w:val="none" w:sz="0" w:space="0" w:color="auto"/>
                <w:bottom w:val="none" w:sz="0" w:space="0" w:color="auto"/>
                <w:right w:val="none" w:sz="0" w:space="0" w:color="auto"/>
              </w:divBdr>
            </w:div>
            <w:div w:id="2017002091">
              <w:marLeft w:val="0"/>
              <w:marRight w:val="0"/>
              <w:marTop w:val="0"/>
              <w:marBottom w:val="0"/>
              <w:divBdr>
                <w:top w:val="none" w:sz="0" w:space="0" w:color="auto"/>
                <w:left w:val="none" w:sz="0" w:space="0" w:color="auto"/>
                <w:bottom w:val="none" w:sz="0" w:space="0" w:color="auto"/>
                <w:right w:val="none" w:sz="0" w:space="0" w:color="auto"/>
              </w:divBdr>
            </w:div>
            <w:div w:id="1490437939">
              <w:marLeft w:val="0"/>
              <w:marRight w:val="0"/>
              <w:marTop w:val="0"/>
              <w:marBottom w:val="0"/>
              <w:divBdr>
                <w:top w:val="none" w:sz="0" w:space="0" w:color="auto"/>
                <w:left w:val="none" w:sz="0" w:space="0" w:color="auto"/>
                <w:bottom w:val="none" w:sz="0" w:space="0" w:color="auto"/>
                <w:right w:val="none" w:sz="0" w:space="0" w:color="auto"/>
              </w:divBdr>
            </w:div>
            <w:div w:id="377507883">
              <w:marLeft w:val="0"/>
              <w:marRight w:val="0"/>
              <w:marTop w:val="0"/>
              <w:marBottom w:val="0"/>
              <w:divBdr>
                <w:top w:val="none" w:sz="0" w:space="0" w:color="auto"/>
                <w:left w:val="none" w:sz="0" w:space="0" w:color="auto"/>
                <w:bottom w:val="none" w:sz="0" w:space="0" w:color="auto"/>
                <w:right w:val="none" w:sz="0" w:space="0" w:color="auto"/>
              </w:divBdr>
            </w:div>
            <w:div w:id="392509339">
              <w:marLeft w:val="0"/>
              <w:marRight w:val="0"/>
              <w:marTop w:val="0"/>
              <w:marBottom w:val="0"/>
              <w:divBdr>
                <w:top w:val="none" w:sz="0" w:space="0" w:color="auto"/>
                <w:left w:val="none" w:sz="0" w:space="0" w:color="auto"/>
                <w:bottom w:val="none" w:sz="0" w:space="0" w:color="auto"/>
                <w:right w:val="none" w:sz="0" w:space="0" w:color="auto"/>
              </w:divBdr>
            </w:div>
            <w:div w:id="1456874408">
              <w:marLeft w:val="0"/>
              <w:marRight w:val="0"/>
              <w:marTop w:val="0"/>
              <w:marBottom w:val="0"/>
              <w:divBdr>
                <w:top w:val="none" w:sz="0" w:space="0" w:color="auto"/>
                <w:left w:val="none" w:sz="0" w:space="0" w:color="auto"/>
                <w:bottom w:val="none" w:sz="0" w:space="0" w:color="auto"/>
                <w:right w:val="none" w:sz="0" w:space="0" w:color="auto"/>
              </w:divBdr>
            </w:div>
            <w:div w:id="132143636">
              <w:marLeft w:val="0"/>
              <w:marRight w:val="0"/>
              <w:marTop w:val="0"/>
              <w:marBottom w:val="0"/>
              <w:divBdr>
                <w:top w:val="none" w:sz="0" w:space="0" w:color="auto"/>
                <w:left w:val="none" w:sz="0" w:space="0" w:color="auto"/>
                <w:bottom w:val="none" w:sz="0" w:space="0" w:color="auto"/>
                <w:right w:val="none" w:sz="0" w:space="0" w:color="auto"/>
              </w:divBdr>
            </w:div>
            <w:div w:id="1578515797">
              <w:marLeft w:val="0"/>
              <w:marRight w:val="0"/>
              <w:marTop w:val="0"/>
              <w:marBottom w:val="0"/>
              <w:divBdr>
                <w:top w:val="none" w:sz="0" w:space="0" w:color="auto"/>
                <w:left w:val="none" w:sz="0" w:space="0" w:color="auto"/>
                <w:bottom w:val="none" w:sz="0" w:space="0" w:color="auto"/>
                <w:right w:val="none" w:sz="0" w:space="0" w:color="auto"/>
              </w:divBdr>
            </w:div>
            <w:div w:id="184564939">
              <w:marLeft w:val="0"/>
              <w:marRight w:val="0"/>
              <w:marTop w:val="0"/>
              <w:marBottom w:val="0"/>
              <w:divBdr>
                <w:top w:val="none" w:sz="0" w:space="0" w:color="auto"/>
                <w:left w:val="none" w:sz="0" w:space="0" w:color="auto"/>
                <w:bottom w:val="none" w:sz="0" w:space="0" w:color="auto"/>
                <w:right w:val="none" w:sz="0" w:space="0" w:color="auto"/>
              </w:divBdr>
            </w:div>
            <w:div w:id="1105224007">
              <w:marLeft w:val="0"/>
              <w:marRight w:val="0"/>
              <w:marTop w:val="0"/>
              <w:marBottom w:val="0"/>
              <w:divBdr>
                <w:top w:val="none" w:sz="0" w:space="0" w:color="auto"/>
                <w:left w:val="none" w:sz="0" w:space="0" w:color="auto"/>
                <w:bottom w:val="none" w:sz="0" w:space="0" w:color="auto"/>
                <w:right w:val="none" w:sz="0" w:space="0" w:color="auto"/>
              </w:divBdr>
            </w:div>
            <w:div w:id="204685313">
              <w:marLeft w:val="0"/>
              <w:marRight w:val="0"/>
              <w:marTop w:val="0"/>
              <w:marBottom w:val="0"/>
              <w:divBdr>
                <w:top w:val="none" w:sz="0" w:space="0" w:color="auto"/>
                <w:left w:val="none" w:sz="0" w:space="0" w:color="auto"/>
                <w:bottom w:val="none" w:sz="0" w:space="0" w:color="auto"/>
                <w:right w:val="none" w:sz="0" w:space="0" w:color="auto"/>
              </w:divBdr>
            </w:div>
            <w:div w:id="2078897680">
              <w:marLeft w:val="0"/>
              <w:marRight w:val="0"/>
              <w:marTop w:val="0"/>
              <w:marBottom w:val="0"/>
              <w:divBdr>
                <w:top w:val="none" w:sz="0" w:space="0" w:color="auto"/>
                <w:left w:val="none" w:sz="0" w:space="0" w:color="auto"/>
                <w:bottom w:val="none" w:sz="0" w:space="0" w:color="auto"/>
                <w:right w:val="none" w:sz="0" w:space="0" w:color="auto"/>
              </w:divBdr>
            </w:div>
            <w:div w:id="1574971721">
              <w:marLeft w:val="0"/>
              <w:marRight w:val="0"/>
              <w:marTop w:val="0"/>
              <w:marBottom w:val="0"/>
              <w:divBdr>
                <w:top w:val="none" w:sz="0" w:space="0" w:color="auto"/>
                <w:left w:val="none" w:sz="0" w:space="0" w:color="auto"/>
                <w:bottom w:val="none" w:sz="0" w:space="0" w:color="auto"/>
                <w:right w:val="none" w:sz="0" w:space="0" w:color="auto"/>
              </w:divBdr>
            </w:div>
            <w:div w:id="1860771126">
              <w:marLeft w:val="0"/>
              <w:marRight w:val="0"/>
              <w:marTop w:val="0"/>
              <w:marBottom w:val="0"/>
              <w:divBdr>
                <w:top w:val="none" w:sz="0" w:space="0" w:color="auto"/>
                <w:left w:val="none" w:sz="0" w:space="0" w:color="auto"/>
                <w:bottom w:val="none" w:sz="0" w:space="0" w:color="auto"/>
                <w:right w:val="none" w:sz="0" w:space="0" w:color="auto"/>
              </w:divBdr>
            </w:div>
            <w:div w:id="858128932">
              <w:marLeft w:val="0"/>
              <w:marRight w:val="0"/>
              <w:marTop w:val="0"/>
              <w:marBottom w:val="0"/>
              <w:divBdr>
                <w:top w:val="none" w:sz="0" w:space="0" w:color="auto"/>
                <w:left w:val="none" w:sz="0" w:space="0" w:color="auto"/>
                <w:bottom w:val="none" w:sz="0" w:space="0" w:color="auto"/>
                <w:right w:val="none" w:sz="0" w:space="0" w:color="auto"/>
              </w:divBdr>
            </w:div>
            <w:div w:id="766853867">
              <w:marLeft w:val="0"/>
              <w:marRight w:val="0"/>
              <w:marTop w:val="0"/>
              <w:marBottom w:val="0"/>
              <w:divBdr>
                <w:top w:val="none" w:sz="0" w:space="0" w:color="auto"/>
                <w:left w:val="none" w:sz="0" w:space="0" w:color="auto"/>
                <w:bottom w:val="none" w:sz="0" w:space="0" w:color="auto"/>
                <w:right w:val="none" w:sz="0" w:space="0" w:color="auto"/>
              </w:divBdr>
            </w:div>
            <w:div w:id="1062217903">
              <w:marLeft w:val="0"/>
              <w:marRight w:val="0"/>
              <w:marTop w:val="0"/>
              <w:marBottom w:val="0"/>
              <w:divBdr>
                <w:top w:val="none" w:sz="0" w:space="0" w:color="auto"/>
                <w:left w:val="none" w:sz="0" w:space="0" w:color="auto"/>
                <w:bottom w:val="none" w:sz="0" w:space="0" w:color="auto"/>
                <w:right w:val="none" w:sz="0" w:space="0" w:color="auto"/>
              </w:divBdr>
            </w:div>
            <w:div w:id="1475371391">
              <w:marLeft w:val="0"/>
              <w:marRight w:val="0"/>
              <w:marTop w:val="0"/>
              <w:marBottom w:val="0"/>
              <w:divBdr>
                <w:top w:val="none" w:sz="0" w:space="0" w:color="auto"/>
                <w:left w:val="none" w:sz="0" w:space="0" w:color="auto"/>
                <w:bottom w:val="none" w:sz="0" w:space="0" w:color="auto"/>
                <w:right w:val="none" w:sz="0" w:space="0" w:color="auto"/>
              </w:divBdr>
            </w:div>
            <w:div w:id="1665930895">
              <w:marLeft w:val="0"/>
              <w:marRight w:val="0"/>
              <w:marTop w:val="0"/>
              <w:marBottom w:val="0"/>
              <w:divBdr>
                <w:top w:val="none" w:sz="0" w:space="0" w:color="auto"/>
                <w:left w:val="none" w:sz="0" w:space="0" w:color="auto"/>
                <w:bottom w:val="none" w:sz="0" w:space="0" w:color="auto"/>
                <w:right w:val="none" w:sz="0" w:space="0" w:color="auto"/>
              </w:divBdr>
            </w:div>
            <w:div w:id="2017418068">
              <w:marLeft w:val="0"/>
              <w:marRight w:val="0"/>
              <w:marTop w:val="0"/>
              <w:marBottom w:val="0"/>
              <w:divBdr>
                <w:top w:val="none" w:sz="0" w:space="0" w:color="auto"/>
                <w:left w:val="none" w:sz="0" w:space="0" w:color="auto"/>
                <w:bottom w:val="none" w:sz="0" w:space="0" w:color="auto"/>
                <w:right w:val="none" w:sz="0" w:space="0" w:color="auto"/>
              </w:divBdr>
            </w:div>
            <w:div w:id="1295671092">
              <w:marLeft w:val="0"/>
              <w:marRight w:val="0"/>
              <w:marTop w:val="0"/>
              <w:marBottom w:val="0"/>
              <w:divBdr>
                <w:top w:val="none" w:sz="0" w:space="0" w:color="auto"/>
                <w:left w:val="none" w:sz="0" w:space="0" w:color="auto"/>
                <w:bottom w:val="none" w:sz="0" w:space="0" w:color="auto"/>
                <w:right w:val="none" w:sz="0" w:space="0" w:color="auto"/>
              </w:divBdr>
            </w:div>
            <w:div w:id="1914118608">
              <w:marLeft w:val="0"/>
              <w:marRight w:val="0"/>
              <w:marTop w:val="0"/>
              <w:marBottom w:val="0"/>
              <w:divBdr>
                <w:top w:val="none" w:sz="0" w:space="0" w:color="auto"/>
                <w:left w:val="none" w:sz="0" w:space="0" w:color="auto"/>
                <w:bottom w:val="none" w:sz="0" w:space="0" w:color="auto"/>
                <w:right w:val="none" w:sz="0" w:space="0" w:color="auto"/>
              </w:divBdr>
            </w:div>
            <w:div w:id="1085348233">
              <w:marLeft w:val="0"/>
              <w:marRight w:val="0"/>
              <w:marTop w:val="0"/>
              <w:marBottom w:val="0"/>
              <w:divBdr>
                <w:top w:val="none" w:sz="0" w:space="0" w:color="auto"/>
                <w:left w:val="none" w:sz="0" w:space="0" w:color="auto"/>
                <w:bottom w:val="none" w:sz="0" w:space="0" w:color="auto"/>
                <w:right w:val="none" w:sz="0" w:space="0" w:color="auto"/>
              </w:divBdr>
            </w:div>
            <w:div w:id="1019892659">
              <w:marLeft w:val="0"/>
              <w:marRight w:val="0"/>
              <w:marTop w:val="0"/>
              <w:marBottom w:val="0"/>
              <w:divBdr>
                <w:top w:val="none" w:sz="0" w:space="0" w:color="auto"/>
                <w:left w:val="none" w:sz="0" w:space="0" w:color="auto"/>
                <w:bottom w:val="none" w:sz="0" w:space="0" w:color="auto"/>
                <w:right w:val="none" w:sz="0" w:space="0" w:color="auto"/>
              </w:divBdr>
            </w:div>
            <w:div w:id="437413935">
              <w:marLeft w:val="0"/>
              <w:marRight w:val="0"/>
              <w:marTop w:val="0"/>
              <w:marBottom w:val="0"/>
              <w:divBdr>
                <w:top w:val="none" w:sz="0" w:space="0" w:color="auto"/>
                <w:left w:val="none" w:sz="0" w:space="0" w:color="auto"/>
                <w:bottom w:val="none" w:sz="0" w:space="0" w:color="auto"/>
                <w:right w:val="none" w:sz="0" w:space="0" w:color="auto"/>
              </w:divBdr>
            </w:div>
            <w:div w:id="2146462381">
              <w:marLeft w:val="0"/>
              <w:marRight w:val="0"/>
              <w:marTop w:val="0"/>
              <w:marBottom w:val="0"/>
              <w:divBdr>
                <w:top w:val="none" w:sz="0" w:space="0" w:color="auto"/>
                <w:left w:val="none" w:sz="0" w:space="0" w:color="auto"/>
                <w:bottom w:val="none" w:sz="0" w:space="0" w:color="auto"/>
                <w:right w:val="none" w:sz="0" w:space="0" w:color="auto"/>
              </w:divBdr>
            </w:div>
            <w:div w:id="114570448">
              <w:marLeft w:val="0"/>
              <w:marRight w:val="0"/>
              <w:marTop w:val="0"/>
              <w:marBottom w:val="0"/>
              <w:divBdr>
                <w:top w:val="none" w:sz="0" w:space="0" w:color="auto"/>
                <w:left w:val="none" w:sz="0" w:space="0" w:color="auto"/>
                <w:bottom w:val="none" w:sz="0" w:space="0" w:color="auto"/>
                <w:right w:val="none" w:sz="0" w:space="0" w:color="auto"/>
              </w:divBdr>
            </w:div>
            <w:div w:id="39440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665209">
      <w:bodyDiv w:val="1"/>
      <w:marLeft w:val="0"/>
      <w:marRight w:val="0"/>
      <w:marTop w:val="0"/>
      <w:marBottom w:val="0"/>
      <w:divBdr>
        <w:top w:val="none" w:sz="0" w:space="0" w:color="auto"/>
        <w:left w:val="none" w:sz="0" w:space="0" w:color="auto"/>
        <w:bottom w:val="none" w:sz="0" w:space="0" w:color="auto"/>
        <w:right w:val="none" w:sz="0" w:space="0" w:color="auto"/>
      </w:divBdr>
      <w:divsChild>
        <w:div w:id="302392020">
          <w:marLeft w:val="0"/>
          <w:marRight w:val="0"/>
          <w:marTop w:val="0"/>
          <w:marBottom w:val="0"/>
          <w:divBdr>
            <w:top w:val="none" w:sz="0" w:space="0" w:color="auto"/>
            <w:left w:val="none" w:sz="0" w:space="0" w:color="auto"/>
            <w:bottom w:val="none" w:sz="0" w:space="0" w:color="auto"/>
            <w:right w:val="none" w:sz="0" w:space="0" w:color="auto"/>
          </w:divBdr>
        </w:div>
      </w:divsChild>
    </w:div>
    <w:div w:id="740978699">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776292205">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903562245">
      <w:bodyDiv w:val="1"/>
      <w:marLeft w:val="0"/>
      <w:marRight w:val="0"/>
      <w:marTop w:val="0"/>
      <w:marBottom w:val="0"/>
      <w:divBdr>
        <w:top w:val="none" w:sz="0" w:space="0" w:color="auto"/>
        <w:left w:val="none" w:sz="0" w:space="0" w:color="auto"/>
        <w:bottom w:val="none" w:sz="0" w:space="0" w:color="auto"/>
        <w:right w:val="none" w:sz="0" w:space="0" w:color="auto"/>
      </w:divBdr>
    </w:div>
    <w:div w:id="928931188">
      <w:bodyDiv w:val="1"/>
      <w:marLeft w:val="0"/>
      <w:marRight w:val="0"/>
      <w:marTop w:val="0"/>
      <w:marBottom w:val="0"/>
      <w:divBdr>
        <w:top w:val="none" w:sz="0" w:space="0" w:color="auto"/>
        <w:left w:val="none" w:sz="0" w:space="0" w:color="auto"/>
        <w:bottom w:val="none" w:sz="0" w:space="0" w:color="auto"/>
        <w:right w:val="none" w:sz="0" w:space="0" w:color="auto"/>
      </w:divBdr>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971520889">
      <w:bodyDiv w:val="1"/>
      <w:marLeft w:val="0"/>
      <w:marRight w:val="0"/>
      <w:marTop w:val="0"/>
      <w:marBottom w:val="0"/>
      <w:divBdr>
        <w:top w:val="none" w:sz="0" w:space="0" w:color="auto"/>
        <w:left w:val="none" w:sz="0" w:space="0" w:color="auto"/>
        <w:bottom w:val="none" w:sz="0" w:space="0" w:color="auto"/>
        <w:right w:val="none" w:sz="0" w:space="0" w:color="auto"/>
      </w:divBdr>
    </w:div>
    <w:div w:id="982151835">
      <w:bodyDiv w:val="1"/>
      <w:marLeft w:val="0"/>
      <w:marRight w:val="0"/>
      <w:marTop w:val="0"/>
      <w:marBottom w:val="0"/>
      <w:divBdr>
        <w:top w:val="none" w:sz="0" w:space="0" w:color="auto"/>
        <w:left w:val="none" w:sz="0" w:space="0" w:color="auto"/>
        <w:bottom w:val="none" w:sz="0" w:space="0" w:color="auto"/>
        <w:right w:val="none" w:sz="0" w:space="0" w:color="auto"/>
      </w:divBdr>
    </w:div>
    <w:div w:id="983780984">
      <w:bodyDiv w:val="1"/>
      <w:marLeft w:val="0"/>
      <w:marRight w:val="0"/>
      <w:marTop w:val="0"/>
      <w:marBottom w:val="0"/>
      <w:divBdr>
        <w:top w:val="none" w:sz="0" w:space="0" w:color="auto"/>
        <w:left w:val="none" w:sz="0" w:space="0" w:color="auto"/>
        <w:bottom w:val="none" w:sz="0" w:space="0" w:color="auto"/>
        <w:right w:val="none" w:sz="0" w:space="0" w:color="auto"/>
      </w:divBdr>
      <w:divsChild>
        <w:div w:id="1695156774">
          <w:marLeft w:val="0"/>
          <w:marRight w:val="0"/>
          <w:marTop w:val="0"/>
          <w:marBottom w:val="0"/>
          <w:divBdr>
            <w:top w:val="none" w:sz="0" w:space="0" w:color="auto"/>
            <w:left w:val="none" w:sz="0" w:space="0" w:color="auto"/>
            <w:bottom w:val="none" w:sz="0" w:space="0" w:color="auto"/>
            <w:right w:val="none" w:sz="0" w:space="0" w:color="auto"/>
          </w:divBdr>
          <w:divsChild>
            <w:div w:id="1711832105">
              <w:marLeft w:val="0"/>
              <w:marRight w:val="0"/>
              <w:marTop w:val="0"/>
              <w:marBottom w:val="0"/>
              <w:divBdr>
                <w:top w:val="none" w:sz="0" w:space="0" w:color="auto"/>
                <w:left w:val="none" w:sz="0" w:space="0" w:color="auto"/>
                <w:bottom w:val="none" w:sz="0" w:space="0" w:color="auto"/>
                <w:right w:val="none" w:sz="0" w:space="0" w:color="auto"/>
              </w:divBdr>
              <w:divsChild>
                <w:div w:id="893543230">
                  <w:marLeft w:val="0"/>
                  <w:marRight w:val="0"/>
                  <w:marTop w:val="0"/>
                  <w:marBottom w:val="0"/>
                  <w:divBdr>
                    <w:top w:val="none" w:sz="0" w:space="0" w:color="auto"/>
                    <w:left w:val="none" w:sz="0" w:space="0" w:color="auto"/>
                    <w:bottom w:val="none" w:sz="0" w:space="0" w:color="auto"/>
                    <w:right w:val="none" w:sz="0" w:space="0" w:color="auto"/>
                  </w:divBdr>
                  <w:divsChild>
                    <w:div w:id="236987703">
                      <w:marLeft w:val="0"/>
                      <w:marRight w:val="0"/>
                      <w:marTop w:val="0"/>
                      <w:marBottom w:val="0"/>
                      <w:divBdr>
                        <w:top w:val="none" w:sz="0" w:space="0" w:color="auto"/>
                        <w:left w:val="none" w:sz="0" w:space="0" w:color="auto"/>
                        <w:bottom w:val="none" w:sz="0" w:space="0" w:color="auto"/>
                        <w:right w:val="none" w:sz="0" w:space="0" w:color="auto"/>
                      </w:divBdr>
                      <w:divsChild>
                        <w:div w:id="638532753">
                          <w:marLeft w:val="0"/>
                          <w:marRight w:val="0"/>
                          <w:marTop w:val="0"/>
                          <w:marBottom w:val="0"/>
                          <w:divBdr>
                            <w:top w:val="single" w:sz="6" w:space="12" w:color="E2E2E2"/>
                            <w:left w:val="none" w:sz="0" w:space="0" w:color="auto"/>
                            <w:bottom w:val="none" w:sz="0" w:space="0" w:color="auto"/>
                            <w:right w:val="none" w:sz="0" w:space="0" w:color="auto"/>
                          </w:divBdr>
                          <w:divsChild>
                            <w:div w:id="34544276">
                              <w:marLeft w:val="0"/>
                              <w:marRight w:val="0"/>
                              <w:marTop w:val="0"/>
                              <w:marBottom w:val="0"/>
                              <w:divBdr>
                                <w:top w:val="none" w:sz="0" w:space="0" w:color="auto"/>
                                <w:left w:val="none" w:sz="0" w:space="0" w:color="auto"/>
                                <w:bottom w:val="none" w:sz="0" w:space="0" w:color="auto"/>
                                <w:right w:val="none" w:sz="0" w:space="0" w:color="auto"/>
                              </w:divBdr>
                              <w:divsChild>
                                <w:div w:id="2035769170">
                                  <w:marLeft w:val="0"/>
                                  <w:marRight w:val="0"/>
                                  <w:marTop w:val="0"/>
                                  <w:marBottom w:val="0"/>
                                  <w:divBdr>
                                    <w:top w:val="none" w:sz="0" w:space="0" w:color="auto"/>
                                    <w:left w:val="none" w:sz="0" w:space="0" w:color="auto"/>
                                    <w:bottom w:val="none" w:sz="0" w:space="0" w:color="auto"/>
                                    <w:right w:val="none" w:sz="0" w:space="0" w:color="auto"/>
                                  </w:divBdr>
                                  <w:divsChild>
                                    <w:div w:id="1902402499">
                                      <w:marLeft w:val="0"/>
                                      <w:marRight w:val="0"/>
                                      <w:marTop w:val="0"/>
                                      <w:marBottom w:val="0"/>
                                      <w:divBdr>
                                        <w:top w:val="none" w:sz="0" w:space="0" w:color="auto"/>
                                        <w:left w:val="none" w:sz="0" w:space="0" w:color="auto"/>
                                        <w:bottom w:val="none" w:sz="0" w:space="0" w:color="auto"/>
                                        <w:right w:val="none" w:sz="0" w:space="0" w:color="auto"/>
                                      </w:divBdr>
                                      <w:divsChild>
                                        <w:div w:id="1538272349">
                                          <w:marLeft w:val="0"/>
                                          <w:marRight w:val="0"/>
                                          <w:marTop w:val="0"/>
                                          <w:marBottom w:val="0"/>
                                          <w:divBdr>
                                            <w:top w:val="none" w:sz="0" w:space="0" w:color="auto"/>
                                            <w:left w:val="none" w:sz="0" w:space="0" w:color="auto"/>
                                            <w:bottom w:val="none" w:sz="0" w:space="0" w:color="auto"/>
                                            <w:right w:val="none" w:sz="0" w:space="0" w:color="auto"/>
                                          </w:divBdr>
                                          <w:divsChild>
                                            <w:div w:id="686754945">
                                              <w:marLeft w:val="0"/>
                                              <w:marRight w:val="0"/>
                                              <w:marTop w:val="0"/>
                                              <w:marBottom w:val="240"/>
                                              <w:divBdr>
                                                <w:top w:val="none" w:sz="0" w:space="0" w:color="auto"/>
                                                <w:left w:val="none" w:sz="0" w:space="0" w:color="auto"/>
                                                <w:bottom w:val="none" w:sz="0" w:space="0" w:color="auto"/>
                                                <w:right w:val="none" w:sz="0" w:space="0" w:color="auto"/>
                                              </w:divBdr>
                                            </w:div>
                                            <w:div w:id="872613573">
                                              <w:marLeft w:val="0"/>
                                              <w:marRight w:val="0"/>
                                              <w:marTop w:val="0"/>
                                              <w:marBottom w:val="240"/>
                                              <w:divBdr>
                                                <w:top w:val="none" w:sz="0" w:space="0" w:color="auto"/>
                                                <w:left w:val="none" w:sz="0" w:space="0" w:color="auto"/>
                                                <w:bottom w:val="none" w:sz="0" w:space="0" w:color="auto"/>
                                                <w:right w:val="none" w:sz="0" w:space="0" w:color="auto"/>
                                              </w:divBdr>
                                            </w:div>
                                            <w:div w:id="1270771779">
                                              <w:marLeft w:val="0"/>
                                              <w:marRight w:val="0"/>
                                              <w:marTop w:val="0"/>
                                              <w:marBottom w:val="240"/>
                                              <w:divBdr>
                                                <w:top w:val="none" w:sz="0" w:space="0" w:color="auto"/>
                                                <w:left w:val="none" w:sz="0" w:space="0" w:color="auto"/>
                                                <w:bottom w:val="none" w:sz="0" w:space="0" w:color="auto"/>
                                                <w:right w:val="none" w:sz="0" w:space="0" w:color="auto"/>
                                              </w:divBdr>
                                            </w:div>
                                            <w:div w:id="1598098648">
                                              <w:marLeft w:val="0"/>
                                              <w:marRight w:val="0"/>
                                              <w:marTop w:val="0"/>
                                              <w:marBottom w:val="240"/>
                                              <w:divBdr>
                                                <w:top w:val="none" w:sz="0" w:space="0" w:color="auto"/>
                                                <w:left w:val="none" w:sz="0" w:space="0" w:color="auto"/>
                                                <w:bottom w:val="none" w:sz="0" w:space="0" w:color="auto"/>
                                                <w:right w:val="none" w:sz="0" w:space="0" w:color="auto"/>
                                              </w:divBdr>
                                            </w:div>
                                            <w:div w:id="1201169717">
                                              <w:marLeft w:val="0"/>
                                              <w:marRight w:val="0"/>
                                              <w:marTop w:val="0"/>
                                              <w:marBottom w:val="240"/>
                                              <w:divBdr>
                                                <w:top w:val="none" w:sz="0" w:space="0" w:color="auto"/>
                                                <w:left w:val="none" w:sz="0" w:space="0" w:color="auto"/>
                                                <w:bottom w:val="none" w:sz="0" w:space="0" w:color="auto"/>
                                                <w:right w:val="none" w:sz="0" w:space="0" w:color="auto"/>
                                              </w:divBdr>
                                            </w:div>
                                            <w:div w:id="1282374917">
                                              <w:marLeft w:val="0"/>
                                              <w:marRight w:val="0"/>
                                              <w:marTop w:val="0"/>
                                              <w:marBottom w:val="240"/>
                                              <w:divBdr>
                                                <w:top w:val="none" w:sz="0" w:space="0" w:color="auto"/>
                                                <w:left w:val="none" w:sz="0" w:space="0" w:color="auto"/>
                                                <w:bottom w:val="none" w:sz="0" w:space="0" w:color="auto"/>
                                                <w:right w:val="none" w:sz="0" w:space="0" w:color="auto"/>
                                              </w:divBdr>
                                            </w:div>
                                            <w:div w:id="1205749385">
                                              <w:marLeft w:val="0"/>
                                              <w:marRight w:val="0"/>
                                              <w:marTop w:val="0"/>
                                              <w:marBottom w:val="240"/>
                                              <w:divBdr>
                                                <w:top w:val="none" w:sz="0" w:space="0" w:color="auto"/>
                                                <w:left w:val="none" w:sz="0" w:space="0" w:color="auto"/>
                                                <w:bottom w:val="none" w:sz="0" w:space="0" w:color="auto"/>
                                                <w:right w:val="none" w:sz="0" w:space="0" w:color="auto"/>
                                              </w:divBdr>
                                            </w:div>
                                            <w:div w:id="3480660">
                                              <w:marLeft w:val="0"/>
                                              <w:marRight w:val="0"/>
                                              <w:marTop w:val="0"/>
                                              <w:marBottom w:val="240"/>
                                              <w:divBdr>
                                                <w:top w:val="none" w:sz="0" w:space="0" w:color="auto"/>
                                                <w:left w:val="none" w:sz="0" w:space="0" w:color="auto"/>
                                                <w:bottom w:val="none" w:sz="0" w:space="0" w:color="auto"/>
                                                <w:right w:val="none" w:sz="0" w:space="0" w:color="auto"/>
                                              </w:divBdr>
                                            </w:div>
                                            <w:div w:id="1085958724">
                                              <w:marLeft w:val="0"/>
                                              <w:marRight w:val="0"/>
                                              <w:marTop w:val="0"/>
                                              <w:marBottom w:val="0"/>
                                              <w:divBdr>
                                                <w:top w:val="none" w:sz="0" w:space="0" w:color="auto"/>
                                                <w:left w:val="none" w:sz="0" w:space="0" w:color="auto"/>
                                                <w:bottom w:val="none" w:sz="0" w:space="0" w:color="auto"/>
                                                <w:right w:val="none" w:sz="0" w:space="0" w:color="auto"/>
                                              </w:divBdr>
                                              <w:divsChild>
                                                <w:div w:id="1835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735449">
          <w:marLeft w:val="0"/>
          <w:marRight w:val="0"/>
          <w:marTop w:val="0"/>
          <w:marBottom w:val="0"/>
          <w:divBdr>
            <w:top w:val="none" w:sz="0" w:space="0" w:color="auto"/>
            <w:left w:val="none" w:sz="0" w:space="0" w:color="auto"/>
            <w:bottom w:val="none" w:sz="0" w:space="0" w:color="auto"/>
            <w:right w:val="none" w:sz="0" w:space="0" w:color="auto"/>
          </w:divBdr>
          <w:divsChild>
            <w:div w:id="840198213">
              <w:marLeft w:val="0"/>
              <w:marRight w:val="0"/>
              <w:marTop w:val="0"/>
              <w:marBottom w:val="0"/>
              <w:divBdr>
                <w:top w:val="none" w:sz="0" w:space="0" w:color="auto"/>
                <w:left w:val="none" w:sz="0" w:space="0" w:color="auto"/>
                <w:bottom w:val="none" w:sz="0" w:space="0" w:color="auto"/>
                <w:right w:val="none" w:sz="0" w:space="0" w:color="auto"/>
              </w:divBdr>
              <w:divsChild>
                <w:div w:id="701593413">
                  <w:marLeft w:val="0"/>
                  <w:marRight w:val="0"/>
                  <w:marTop w:val="0"/>
                  <w:marBottom w:val="0"/>
                  <w:divBdr>
                    <w:top w:val="single" w:sz="6" w:space="14" w:color="E2E2E2"/>
                    <w:left w:val="none" w:sz="0" w:space="0" w:color="auto"/>
                    <w:bottom w:val="none" w:sz="0" w:space="0" w:color="auto"/>
                    <w:right w:val="none" w:sz="0" w:space="0" w:color="auto"/>
                  </w:divBdr>
                  <w:divsChild>
                    <w:div w:id="1502817217">
                      <w:marLeft w:val="0"/>
                      <w:marRight w:val="0"/>
                      <w:marTop w:val="0"/>
                      <w:marBottom w:val="0"/>
                      <w:divBdr>
                        <w:top w:val="none" w:sz="0" w:space="0" w:color="auto"/>
                        <w:left w:val="none" w:sz="0" w:space="0" w:color="auto"/>
                        <w:bottom w:val="none" w:sz="0" w:space="0" w:color="auto"/>
                        <w:right w:val="none" w:sz="0" w:space="0" w:color="auto"/>
                      </w:divBdr>
                      <w:divsChild>
                        <w:div w:id="1530028765">
                          <w:marLeft w:val="0"/>
                          <w:marRight w:val="0"/>
                          <w:marTop w:val="0"/>
                          <w:marBottom w:val="0"/>
                          <w:divBdr>
                            <w:top w:val="none" w:sz="0" w:space="0" w:color="auto"/>
                            <w:left w:val="none" w:sz="0" w:space="0" w:color="auto"/>
                            <w:bottom w:val="none" w:sz="0" w:space="0" w:color="auto"/>
                            <w:right w:val="none" w:sz="0" w:space="0" w:color="auto"/>
                          </w:divBdr>
                          <w:divsChild>
                            <w:div w:id="1996299622">
                              <w:marLeft w:val="0"/>
                              <w:marRight w:val="0"/>
                              <w:marTop w:val="0"/>
                              <w:marBottom w:val="0"/>
                              <w:divBdr>
                                <w:top w:val="none" w:sz="0" w:space="0" w:color="auto"/>
                                <w:left w:val="none" w:sz="0" w:space="0" w:color="auto"/>
                                <w:bottom w:val="none" w:sz="0" w:space="0" w:color="auto"/>
                                <w:right w:val="none" w:sz="0" w:space="0" w:color="auto"/>
                              </w:divBdr>
                              <w:divsChild>
                                <w:div w:id="978613051">
                                  <w:marLeft w:val="0"/>
                                  <w:marRight w:val="0"/>
                                  <w:marTop w:val="0"/>
                                  <w:marBottom w:val="0"/>
                                  <w:divBdr>
                                    <w:top w:val="none" w:sz="0" w:space="0" w:color="auto"/>
                                    <w:left w:val="none" w:sz="0" w:space="0" w:color="auto"/>
                                    <w:bottom w:val="none" w:sz="0" w:space="0" w:color="auto"/>
                                    <w:right w:val="none" w:sz="0" w:space="0" w:color="auto"/>
                                  </w:divBdr>
                                  <w:divsChild>
                                    <w:div w:id="1255894686">
                                      <w:marLeft w:val="0"/>
                                      <w:marRight w:val="0"/>
                                      <w:marTop w:val="0"/>
                                      <w:marBottom w:val="0"/>
                                      <w:divBdr>
                                        <w:top w:val="none" w:sz="0" w:space="0" w:color="auto"/>
                                        <w:left w:val="none" w:sz="0" w:space="0" w:color="auto"/>
                                        <w:bottom w:val="none" w:sz="0" w:space="0" w:color="auto"/>
                                        <w:right w:val="none" w:sz="0" w:space="0" w:color="auto"/>
                                      </w:divBdr>
                                    </w:div>
                                  </w:divsChild>
                                </w:div>
                                <w:div w:id="385568597">
                                  <w:marLeft w:val="0"/>
                                  <w:marRight w:val="0"/>
                                  <w:marTop w:val="0"/>
                                  <w:marBottom w:val="0"/>
                                  <w:divBdr>
                                    <w:top w:val="none" w:sz="0" w:space="0" w:color="auto"/>
                                    <w:left w:val="none" w:sz="0" w:space="0" w:color="auto"/>
                                    <w:bottom w:val="none" w:sz="0" w:space="0" w:color="auto"/>
                                    <w:right w:val="none" w:sz="0" w:space="0" w:color="auto"/>
                                  </w:divBdr>
                                  <w:divsChild>
                                    <w:div w:id="1137213436">
                                      <w:marLeft w:val="0"/>
                                      <w:marRight w:val="0"/>
                                      <w:marTop w:val="0"/>
                                      <w:marBottom w:val="0"/>
                                      <w:divBdr>
                                        <w:top w:val="none" w:sz="0" w:space="0" w:color="auto"/>
                                        <w:left w:val="none" w:sz="0" w:space="0" w:color="auto"/>
                                        <w:bottom w:val="none" w:sz="0" w:space="0" w:color="auto"/>
                                        <w:right w:val="none" w:sz="0" w:space="0" w:color="auto"/>
                                      </w:divBdr>
                                    </w:div>
                                  </w:divsChild>
                                </w:div>
                                <w:div w:id="1652447154">
                                  <w:marLeft w:val="0"/>
                                  <w:marRight w:val="0"/>
                                  <w:marTop w:val="0"/>
                                  <w:marBottom w:val="0"/>
                                  <w:divBdr>
                                    <w:top w:val="none" w:sz="0" w:space="0" w:color="auto"/>
                                    <w:left w:val="none" w:sz="0" w:space="0" w:color="auto"/>
                                    <w:bottom w:val="none" w:sz="0" w:space="0" w:color="auto"/>
                                    <w:right w:val="none" w:sz="0" w:space="0" w:color="auto"/>
                                  </w:divBdr>
                                  <w:divsChild>
                                    <w:div w:id="512115763">
                                      <w:marLeft w:val="0"/>
                                      <w:marRight w:val="0"/>
                                      <w:marTop w:val="0"/>
                                      <w:marBottom w:val="0"/>
                                      <w:divBdr>
                                        <w:top w:val="none" w:sz="0" w:space="0" w:color="auto"/>
                                        <w:left w:val="none" w:sz="0" w:space="0" w:color="auto"/>
                                        <w:bottom w:val="none" w:sz="0" w:space="0" w:color="auto"/>
                                        <w:right w:val="none" w:sz="0" w:space="0" w:color="auto"/>
                                      </w:divBdr>
                                    </w:div>
                                  </w:divsChild>
                                </w:div>
                                <w:div w:id="1763793246">
                                  <w:marLeft w:val="0"/>
                                  <w:marRight w:val="0"/>
                                  <w:marTop w:val="0"/>
                                  <w:marBottom w:val="0"/>
                                  <w:divBdr>
                                    <w:top w:val="none" w:sz="0" w:space="0" w:color="auto"/>
                                    <w:left w:val="none" w:sz="0" w:space="0" w:color="auto"/>
                                    <w:bottom w:val="none" w:sz="0" w:space="0" w:color="auto"/>
                                    <w:right w:val="none" w:sz="0" w:space="0" w:color="auto"/>
                                  </w:divBdr>
                                  <w:divsChild>
                                    <w:div w:id="2024669333">
                                      <w:marLeft w:val="0"/>
                                      <w:marRight w:val="0"/>
                                      <w:marTop w:val="0"/>
                                      <w:marBottom w:val="0"/>
                                      <w:divBdr>
                                        <w:top w:val="none" w:sz="0" w:space="0" w:color="auto"/>
                                        <w:left w:val="none" w:sz="0" w:space="0" w:color="auto"/>
                                        <w:bottom w:val="none" w:sz="0" w:space="0" w:color="auto"/>
                                        <w:right w:val="none" w:sz="0" w:space="0" w:color="auto"/>
                                      </w:divBdr>
                                    </w:div>
                                  </w:divsChild>
                                </w:div>
                                <w:div w:id="844324303">
                                  <w:marLeft w:val="0"/>
                                  <w:marRight w:val="0"/>
                                  <w:marTop w:val="0"/>
                                  <w:marBottom w:val="0"/>
                                  <w:divBdr>
                                    <w:top w:val="none" w:sz="0" w:space="0" w:color="auto"/>
                                    <w:left w:val="none" w:sz="0" w:space="0" w:color="auto"/>
                                    <w:bottom w:val="none" w:sz="0" w:space="0" w:color="auto"/>
                                    <w:right w:val="none" w:sz="0" w:space="0" w:color="auto"/>
                                  </w:divBdr>
                                  <w:divsChild>
                                    <w:div w:id="2071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701547">
          <w:marLeft w:val="0"/>
          <w:marRight w:val="0"/>
          <w:marTop w:val="0"/>
          <w:marBottom w:val="0"/>
          <w:divBdr>
            <w:top w:val="none" w:sz="0" w:space="0" w:color="auto"/>
            <w:left w:val="none" w:sz="0" w:space="0" w:color="auto"/>
            <w:bottom w:val="none" w:sz="0" w:space="0" w:color="auto"/>
            <w:right w:val="none" w:sz="0" w:space="0" w:color="auto"/>
          </w:divBdr>
          <w:divsChild>
            <w:div w:id="1662807975">
              <w:marLeft w:val="0"/>
              <w:marRight w:val="0"/>
              <w:marTop w:val="0"/>
              <w:marBottom w:val="0"/>
              <w:divBdr>
                <w:top w:val="none" w:sz="0" w:space="0" w:color="auto"/>
                <w:left w:val="none" w:sz="0" w:space="0" w:color="auto"/>
                <w:bottom w:val="none" w:sz="0" w:space="0" w:color="auto"/>
                <w:right w:val="none" w:sz="0" w:space="0" w:color="auto"/>
              </w:divBdr>
              <w:divsChild>
                <w:div w:id="1661157403">
                  <w:marLeft w:val="0"/>
                  <w:marRight w:val="0"/>
                  <w:marTop w:val="0"/>
                  <w:marBottom w:val="0"/>
                  <w:divBdr>
                    <w:top w:val="none" w:sz="0" w:space="0" w:color="auto"/>
                    <w:left w:val="none" w:sz="0" w:space="0" w:color="auto"/>
                    <w:bottom w:val="none" w:sz="0" w:space="0" w:color="auto"/>
                    <w:right w:val="none" w:sz="0" w:space="0" w:color="auto"/>
                  </w:divBdr>
                  <w:divsChild>
                    <w:div w:id="1773083766">
                      <w:marLeft w:val="0"/>
                      <w:marRight w:val="0"/>
                      <w:marTop w:val="0"/>
                      <w:marBottom w:val="0"/>
                      <w:divBdr>
                        <w:top w:val="none" w:sz="0" w:space="0" w:color="auto"/>
                        <w:left w:val="none" w:sz="0" w:space="0" w:color="auto"/>
                        <w:bottom w:val="none" w:sz="0" w:space="0" w:color="auto"/>
                        <w:right w:val="none" w:sz="0" w:space="0" w:color="auto"/>
                      </w:divBdr>
                      <w:divsChild>
                        <w:div w:id="226845932">
                          <w:marLeft w:val="0"/>
                          <w:marRight w:val="0"/>
                          <w:marTop w:val="0"/>
                          <w:marBottom w:val="0"/>
                          <w:divBdr>
                            <w:top w:val="single" w:sz="6" w:space="12" w:color="E2E2E2"/>
                            <w:left w:val="none" w:sz="0" w:space="0" w:color="auto"/>
                            <w:bottom w:val="none" w:sz="0" w:space="0" w:color="auto"/>
                            <w:right w:val="none" w:sz="0" w:space="0" w:color="auto"/>
                          </w:divBdr>
                          <w:divsChild>
                            <w:div w:id="115177727">
                              <w:marLeft w:val="0"/>
                              <w:marRight w:val="0"/>
                              <w:marTop w:val="0"/>
                              <w:marBottom w:val="0"/>
                              <w:divBdr>
                                <w:top w:val="none" w:sz="0" w:space="0" w:color="auto"/>
                                <w:left w:val="none" w:sz="0" w:space="0" w:color="auto"/>
                                <w:bottom w:val="none" w:sz="0" w:space="0" w:color="auto"/>
                                <w:right w:val="none" w:sz="0" w:space="0" w:color="auto"/>
                              </w:divBdr>
                              <w:divsChild>
                                <w:div w:id="2135588490">
                                  <w:marLeft w:val="0"/>
                                  <w:marRight w:val="0"/>
                                  <w:marTop w:val="0"/>
                                  <w:marBottom w:val="75"/>
                                  <w:divBdr>
                                    <w:top w:val="none" w:sz="0" w:space="0" w:color="auto"/>
                                    <w:left w:val="none" w:sz="0" w:space="0" w:color="auto"/>
                                    <w:bottom w:val="none" w:sz="0" w:space="0" w:color="auto"/>
                                    <w:right w:val="none" w:sz="0" w:space="0" w:color="auto"/>
                                  </w:divBdr>
                                  <w:divsChild>
                                    <w:div w:id="888807416">
                                      <w:marLeft w:val="0"/>
                                      <w:marRight w:val="0"/>
                                      <w:marTop w:val="0"/>
                                      <w:marBottom w:val="0"/>
                                      <w:divBdr>
                                        <w:top w:val="none" w:sz="0" w:space="0" w:color="auto"/>
                                        <w:left w:val="none" w:sz="0" w:space="0" w:color="auto"/>
                                        <w:bottom w:val="none" w:sz="0" w:space="0" w:color="auto"/>
                                        <w:right w:val="none" w:sz="0" w:space="0" w:color="auto"/>
                                      </w:divBdr>
                                      <w:divsChild>
                                        <w:div w:id="2044741289">
                                          <w:marLeft w:val="0"/>
                                          <w:marRight w:val="0"/>
                                          <w:marTop w:val="0"/>
                                          <w:marBottom w:val="0"/>
                                          <w:divBdr>
                                            <w:top w:val="none" w:sz="0" w:space="0" w:color="auto"/>
                                            <w:left w:val="none" w:sz="0" w:space="0" w:color="auto"/>
                                            <w:bottom w:val="none" w:sz="0" w:space="0" w:color="auto"/>
                                            <w:right w:val="none" w:sz="0" w:space="0" w:color="auto"/>
                                          </w:divBdr>
                                          <w:divsChild>
                                            <w:div w:id="1272740178">
                                              <w:marLeft w:val="0"/>
                                              <w:marRight w:val="0"/>
                                              <w:marTop w:val="0"/>
                                              <w:marBottom w:val="0"/>
                                              <w:divBdr>
                                                <w:top w:val="none" w:sz="0" w:space="0" w:color="auto"/>
                                                <w:left w:val="none" w:sz="0" w:space="0" w:color="auto"/>
                                                <w:bottom w:val="none" w:sz="0" w:space="0" w:color="auto"/>
                                                <w:right w:val="none" w:sz="0" w:space="0" w:color="auto"/>
                                              </w:divBdr>
                                            </w:div>
                                          </w:divsChild>
                                        </w:div>
                                        <w:div w:id="512495248">
                                          <w:marLeft w:val="0"/>
                                          <w:marRight w:val="0"/>
                                          <w:marTop w:val="0"/>
                                          <w:marBottom w:val="0"/>
                                          <w:divBdr>
                                            <w:top w:val="none" w:sz="0" w:space="0" w:color="auto"/>
                                            <w:left w:val="none" w:sz="0" w:space="0" w:color="auto"/>
                                            <w:bottom w:val="none" w:sz="0" w:space="0" w:color="auto"/>
                                            <w:right w:val="none" w:sz="0" w:space="0" w:color="auto"/>
                                          </w:divBdr>
                                          <w:divsChild>
                                            <w:div w:id="282150584">
                                              <w:marLeft w:val="0"/>
                                              <w:marRight w:val="0"/>
                                              <w:marTop w:val="0"/>
                                              <w:marBottom w:val="0"/>
                                              <w:divBdr>
                                                <w:top w:val="none" w:sz="0" w:space="0" w:color="auto"/>
                                                <w:left w:val="none" w:sz="0" w:space="0" w:color="auto"/>
                                                <w:bottom w:val="none" w:sz="0" w:space="0" w:color="auto"/>
                                                <w:right w:val="none" w:sz="0" w:space="0" w:color="auto"/>
                                              </w:divBdr>
                                              <w:divsChild>
                                                <w:div w:id="1820269710">
                                                  <w:marLeft w:val="0"/>
                                                  <w:marRight w:val="0"/>
                                                  <w:marTop w:val="0"/>
                                                  <w:marBottom w:val="0"/>
                                                  <w:divBdr>
                                                    <w:top w:val="none" w:sz="0" w:space="0" w:color="auto"/>
                                                    <w:left w:val="none" w:sz="0" w:space="0" w:color="auto"/>
                                                    <w:bottom w:val="none" w:sz="0" w:space="0" w:color="auto"/>
                                                    <w:right w:val="none" w:sz="0" w:space="0" w:color="auto"/>
                                                  </w:divBdr>
                                                  <w:divsChild>
                                                    <w:div w:id="1824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41954">
                                  <w:marLeft w:val="0"/>
                                  <w:marRight w:val="0"/>
                                  <w:marTop w:val="0"/>
                                  <w:marBottom w:val="0"/>
                                  <w:divBdr>
                                    <w:top w:val="none" w:sz="0" w:space="0" w:color="auto"/>
                                    <w:left w:val="none" w:sz="0" w:space="0" w:color="auto"/>
                                    <w:bottom w:val="none" w:sz="0" w:space="0" w:color="auto"/>
                                    <w:right w:val="none" w:sz="0" w:space="0" w:color="auto"/>
                                  </w:divBdr>
                                  <w:divsChild>
                                    <w:div w:id="412944298">
                                      <w:marLeft w:val="0"/>
                                      <w:marRight w:val="0"/>
                                      <w:marTop w:val="0"/>
                                      <w:marBottom w:val="0"/>
                                      <w:divBdr>
                                        <w:top w:val="none" w:sz="0" w:space="0" w:color="auto"/>
                                        <w:left w:val="none" w:sz="0" w:space="0" w:color="auto"/>
                                        <w:bottom w:val="none" w:sz="0" w:space="0" w:color="auto"/>
                                        <w:right w:val="none" w:sz="0" w:space="0" w:color="auto"/>
                                      </w:divBdr>
                                      <w:divsChild>
                                        <w:div w:id="260182325">
                                          <w:marLeft w:val="0"/>
                                          <w:marRight w:val="0"/>
                                          <w:marTop w:val="0"/>
                                          <w:marBottom w:val="0"/>
                                          <w:divBdr>
                                            <w:top w:val="none" w:sz="0" w:space="0" w:color="auto"/>
                                            <w:left w:val="none" w:sz="0" w:space="0" w:color="auto"/>
                                            <w:bottom w:val="none" w:sz="0" w:space="0" w:color="auto"/>
                                            <w:right w:val="none" w:sz="0" w:space="0" w:color="auto"/>
                                          </w:divBdr>
                                          <w:divsChild>
                                            <w:div w:id="783958916">
                                              <w:marLeft w:val="0"/>
                                              <w:marRight w:val="0"/>
                                              <w:marTop w:val="0"/>
                                              <w:marBottom w:val="240"/>
                                              <w:divBdr>
                                                <w:top w:val="none" w:sz="0" w:space="0" w:color="auto"/>
                                                <w:left w:val="none" w:sz="0" w:space="0" w:color="auto"/>
                                                <w:bottom w:val="none" w:sz="0" w:space="0" w:color="auto"/>
                                                <w:right w:val="none" w:sz="0" w:space="0" w:color="auto"/>
                                              </w:divBdr>
                                            </w:div>
                                            <w:div w:id="1198929463">
                                              <w:marLeft w:val="0"/>
                                              <w:marRight w:val="0"/>
                                              <w:marTop w:val="0"/>
                                              <w:marBottom w:val="240"/>
                                              <w:divBdr>
                                                <w:top w:val="none" w:sz="0" w:space="0" w:color="auto"/>
                                                <w:left w:val="none" w:sz="0" w:space="0" w:color="auto"/>
                                                <w:bottom w:val="none" w:sz="0" w:space="0" w:color="auto"/>
                                                <w:right w:val="none" w:sz="0" w:space="0" w:color="auto"/>
                                              </w:divBdr>
                                            </w:div>
                                            <w:div w:id="2116629086">
                                              <w:marLeft w:val="0"/>
                                              <w:marRight w:val="0"/>
                                              <w:marTop w:val="0"/>
                                              <w:marBottom w:val="240"/>
                                              <w:divBdr>
                                                <w:top w:val="none" w:sz="0" w:space="0" w:color="auto"/>
                                                <w:left w:val="none" w:sz="0" w:space="0" w:color="auto"/>
                                                <w:bottom w:val="none" w:sz="0" w:space="0" w:color="auto"/>
                                                <w:right w:val="none" w:sz="0" w:space="0" w:color="auto"/>
                                              </w:divBdr>
                                            </w:div>
                                            <w:div w:id="2100441869">
                                              <w:marLeft w:val="0"/>
                                              <w:marRight w:val="0"/>
                                              <w:marTop w:val="0"/>
                                              <w:marBottom w:val="0"/>
                                              <w:divBdr>
                                                <w:top w:val="none" w:sz="0" w:space="0" w:color="auto"/>
                                                <w:left w:val="none" w:sz="0" w:space="0" w:color="auto"/>
                                                <w:bottom w:val="none" w:sz="0" w:space="0" w:color="auto"/>
                                                <w:right w:val="none" w:sz="0" w:space="0" w:color="auto"/>
                                              </w:divBdr>
                                              <w:divsChild>
                                                <w:div w:id="123905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250245">
          <w:marLeft w:val="0"/>
          <w:marRight w:val="0"/>
          <w:marTop w:val="0"/>
          <w:marBottom w:val="0"/>
          <w:divBdr>
            <w:top w:val="none" w:sz="0" w:space="0" w:color="auto"/>
            <w:left w:val="none" w:sz="0" w:space="0" w:color="auto"/>
            <w:bottom w:val="none" w:sz="0" w:space="0" w:color="auto"/>
            <w:right w:val="none" w:sz="0" w:space="0" w:color="auto"/>
          </w:divBdr>
          <w:divsChild>
            <w:div w:id="1284459857">
              <w:marLeft w:val="0"/>
              <w:marRight w:val="0"/>
              <w:marTop w:val="0"/>
              <w:marBottom w:val="0"/>
              <w:divBdr>
                <w:top w:val="none" w:sz="0" w:space="0" w:color="auto"/>
                <w:left w:val="none" w:sz="0" w:space="0" w:color="auto"/>
                <w:bottom w:val="none" w:sz="0" w:space="0" w:color="auto"/>
                <w:right w:val="none" w:sz="0" w:space="0" w:color="auto"/>
              </w:divBdr>
              <w:divsChild>
                <w:div w:id="2080592804">
                  <w:marLeft w:val="0"/>
                  <w:marRight w:val="0"/>
                  <w:marTop w:val="0"/>
                  <w:marBottom w:val="0"/>
                  <w:divBdr>
                    <w:top w:val="none" w:sz="0" w:space="0" w:color="auto"/>
                    <w:left w:val="none" w:sz="0" w:space="0" w:color="auto"/>
                    <w:bottom w:val="none" w:sz="0" w:space="0" w:color="auto"/>
                    <w:right w:val="none" w:sz="0" w:space="0" w:color="auto"/>
                  </w:divBdr>
                  <w:divsChild>
                    <w:div w:id="2064449632">
                      <w:marLeft w:val="0"/>
                      <w:marRight w:val="0"/>
                      <w:marTop w:val="0"/>
                      <w:marBottom w:val="0"/>
                      <w:divBdr>
                        <w:top w:val="none" w:sz="0" w:space="0" w:color="auto"/>
                        <w:left w:val="none" w:sz="0" w:space="0" w:color="auto"/>
                        <w:bottom w:val="none" w:sz="0" w:space="0" w:color="auto"/>
                        <w:right w:val="none" w:sz="0" w:space="0" w:color="auto"/>
                      </w:divBdr>
                      <w:divsChild>
                        <w:div w:id="1497576515">
                          <w:marLeft w:val="0"/>
                          <w:marRight w:val="0"/>
                          <w:marTop w:val="0"/>
                          <w:marBottom w:val="0"/>
                          <w:divBdr>
                            <w:top w:val="single" w:sz="6" w:space="12" w:color="E2E2E2"/>
                            <w:left w:val="none" w:sz="0" w:space="0" w:color="auto"/>
                            <w:bottom w:val="none" w:sz="0" w:space="0" w:color="auto"/>
                            <w:right w:val="none" w:sz="0" w:space="0" w:color="auto"/>
                          </w:divBdr>
                          <w:divsChild>
                            <w:div w:id="76287509">
                              <w:marLeft w:val="0"/>
                              <w:marRight w:val="0"/>
                              <w:marTop w:val="0"/>
                              <w:marBottom w:val="0"/>
                              <w:divBdr>
                                <w:top w:val="none" w:sz="0" w:space="0" w:color="auto"/>
                                <w:left w:val="none" w:sz="0" w:space="0" w:color="auto"/>
                                <w:bottom w:val="none" w:sz="0" w:space="0" w:color="auto"/>
                                <w:right w:val="none" w:sz="0" w:space="0" w:color="auto"/>
                              </w:divBdr>
                              <w:divsChild>
                                <w:div w:id="787551116">
                                  <w:marLeft w:val="0"/>
                                  <w:marRight w:val="0"/>
                                  <w:marTop w:val="0"/>
                                  <w:marBottom w:val="75"/>
                                  <w:divBdr>
                                    <w:top w:val="none" w:sz="0" w:space="0" w:color="auto"/>
                                    <w:left w:val="none" w:sz="0" w:space="0" w:color="auto"/>
                                    <w:bottom w:val="none" w:sz="0" w:space="0" w:color="auto"/>
                                    <w:right w:val="none" w:sz="0" w:space="0" w:color="auto"/>
                                  </w:divBdr>
                                  <w:divsChild>
                                    <w:div w:id="1965966272">
                                      <w:marLeft w:val="0"/>
                                      <w:marRight w:val="0"/>
                                      <w:marTop w:val="0"/>
                                      <w:marBottom w:val="0"/>
                                      <w:divBdr>
                                        <w:top w:val="none" w:sz="0" w:space="0" w:color="auto"/>
                                        <w:left w:val="none" w:sz="0" w:space="0" w:color="auto"/>
                                        <w:bottom w:val="none" w:sz="0" w:space="0" w:color="auto"/>
                                        <w:right w:val="none" w:sz="0" w:space="0" w:color="auto"/>
                                      </w:divBdr>
                                      <w:divsChild>
                                        <w:div w:id="2138251981">
                                          <w:marLeft w:val="0"/>
                                          <w:marRight w:val="0"/>
                                          <w:marTop w:val="0"/>
                                          <w:marBottom w:val="0"/>
                                          <w:divBdr>
                                            <w:top w:val="none" w:sz="0" w:space="0" w:color="auto"/>
                                            <w:left w:val="none" w:sz="0" w:space="0" w:color="auto"/>
                                            <w:bottom w:val="none" w:sz="0" w:space="0" w:color="auto"/>
                                            <w:right w:val="none" w:sz="0" w:space="0" w:color="auto"/>
                                          </w:divBdr>
                                          <w:divsChild>
                                            <w:div w:id="1847358709">
                                              <w:marLeft w:val="0"/>
                                              <w:marRight w:val="0"/>
                                              <w:marTop w:val="0"/>
                                              <w:marBottom w:val="0"/>
                                              <w:divBdr>
                                                <w:top w:val="none" w:sz="0" w:space="0" w:color="auto"/>
                                                <w:left w:val="none" w:sz="0" w:space="0" w:color="auto"/>
                                                <w:bottom w:val="none" w:sz="0" w:space="0" w:color="auto"/>
                                                <w:right w:val="none" w:sz="0" w:space="0" w:color="auto"/>
                                              </w:divBdr>
                                            </w:div>
                                          </w:divsChild>
                                        </w:div>
                                        <w:div w:id="571081124">
                                          <w:marLeft w:val="0"/>
                                          <w:marRight w:val="0"/>
                                          <w:marTop w:val="0"/>
                                          <w:marBottom w:val="0"/>
                                          <w:divBdr>
                                            <w:top w:val="none" w:sz="0" w:space="0" w:color="auto"/>
                                            <w:left w:val="none" w:sz="0" w:space="0" w:color="auto"/>
                                            <w:bottom w:val="none" w:sz="0" w:space="0" w:color="auto"/>
                                            <w:right w:val="none" w:sz="0" w:space="0" w:color="auto"/>
                                          </w:divBdr>
                                          <w:divsChild>
                                            <w:div w:id="1249996658">
                                              <w:marLeft w:val="0"/>
                                              <w:marRight w:val="0"/>
                                              <w:marTop w:val="0"/>
                                              <w:marBottom w:val="0"/>
                                              <w:divBdr>
                                                <w:top w:val="none" w:sz="0" w:space="0" w:color="auto"/>
                                                <w:left w:val="none" w:sz="0" w:space="0" w:color="auto"/>
                                                <w:bottom w:val="none" w:sz="0" w:space="0" w:color="auto"/>
                                                <w:right w:val="none" w:sz="0" w:space="0" w:color="auto"/>
                                              </w:divBdr>
                                              <w:divsChild>
                                                <w:div w:id="2032951698">
                                                  <w:marLeft w:val="0"/>
                                                  <w:marRight w:val="0"/>
                                                  <w:marTop w:val="0"/>
                                                  <w:marBottom w:val="0"/>
                                                  <w:divBdr>
                                                    <w:top w:val="none" w:sz="0" w:space="0" w:color="auto"/>
                                                    <w:left w:val="none" w:sz="0" w:space="0" w:color="auto"/>
                                                    <w:bottom w:val="none" w:sz="0" w:space="0" w:color="auto"/>
                                                    <w:right w:val="none" w:sz="0" w:space="0" w:color="auto"/>
                                                  </w:divBdr>
                                                  <w:divsChild>
                                                    <w:div w:id="44265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101387">
                                  <w:marLeft w:val="0"/>
                                  <w:marRight w:val="0"/>
                                  <w:marTop w:val="0"/>
                                  <w:marBottom w:val="0"/>
                                  <w:divBdr>
                                    <w:top w:val="none" w:sz="0" w:space="0" w:color="auto"/>
                                    <w:left w:val="none" w:sz="0" w:space="0" w:color="auto"/>
                                    <w:bottom w:val="none" w:sz="0" w:space="0" w:color="auto"/>
                                    <w:right w:val="none" w:sz="0" w:space="0" w:color="auto"/>
                                  </w:divBdr>
                                  <w:divsChild>
                                    <w:div w:id="28116598">
                                      <w:marLeft w:val="0"/>
                                      <w:marRight w:val="0"/>
                                      <w:marTop w:val="0"/>
                                      <w:marBottom w:val="0"/>
                                      <w:divBdr>
                                        <w:top w:val="none" w:sz="0" w:space="0" w:color="auto"/>
                                        <w:left w:val="none" w:sz="0" w:space="0" w:color="auto"/>
                                        <w:bottom w:val="none" w:sz="0" w:space="0" w:color="auto"/>
                                        <w:right w:val="none" w:sz="0" w:space="0" w:color="auto"/>
                                      </w:divBdr>
                                      <w:divsChild>
                                        <w:div w:id="1968272435">
                                          <w:marLeft w:val="0"/>
                                          <w:marRight w:val="0"/>
                                          <w:marTop w:val="0"/>
                                          <w:marBottom w:val="0"/>
                                          <w:divBdr>
                                            <w:top w:val="none" w:sz="0" w:space="0" w:color="auto"/>
                                            <w:left w:val="none" w:sz="0" w:space="0" w:color="auto"/>
                                            <w:bottom w:val="none" w:sz="0" w:space="0" w:color="auto"/>
                                            <w:right w:val="none" w:sz="0" w:space="0" w:color="auto"/>
                                          </w:divBdr>
                                          <w:divsChild>
                                            <w:div w:id="416176284">
                                              <w:marLeft w:val="0"/>
                                              <w:marRight w:val="0"/>
                                              <w:marTop w:val="0"/>
                                              <w:marBottom w:val="0"/>
                                              <w:divBdr>
                                                <w:top w:val="none" w:sz="0" w:space="0" w:color="auto"/>
                                                <w:left w:val="none" w:sz="0" w:space="0" w:color="auto"/>
                                                <w:bottom w:val="none" w:sz="0" w:space="0" w:color="auto"/>
                                                <w:right w:val="none" w:sz="0" w:space="0" w:color="auto"/>
                                              </w:divBdr>
                                              <w:divsChild>
                                                <w:div w:id="54043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878341">
          <w:marLeft w:val="0"/>
          <w:marRight w:val="0"/>
          <w:marTop w:val="0"/>
          <w:marBottom w:val="0"/>
          <w:divBdr>
            <w:top w:val="none" w:sz="0" w:space="0" w:color="auto"/>
            <w:left w:val="none" w:sz="0" w:space="0" w:color="auto"/>
            <w:bottom w:val="none" w:sz="0" w:space="0" w:color="auto"/>
            <w:right w:val="none" w:sz="0" w:space="0" w:color="auto"/>
          </w:divBdr>
          <w:divsChild>
            <w:div w:id="1706564719">
              <w:marLeft w:val="0"/>
              <w:marRight w:val="0"/>
              <w:marTop w:val="0"/>
              <w:marBottom w:val="0"/>
              <w:divBdr>
                <w:top w:val="none" w:sz="0" w:space="0" w:color="auto"/>
                <w:left w:val="none" w:sz="0" w:space="0" w:color="auto"/>
                <w:bottom w:val="none" w:sz="0" w:space="0" w:color="auto"/>
                <w:right w:val="none" w:sz="0" w:space="0" w:color="auto"/>
              </w:divBdr>
              <w:divsChild>
                <w:div w:id="790367065">
                  <w:marLeft w:val="0"/>
                  <w:marRight w:val="0"/>
                  <w:marTop w:val="0"/>
                  <w:marBottom w:val="0"/>
                  <w:divBdr>
                    <w:top w:val="none" w:sz="0" w:space="0" w:color="auto"/>
                    <w:left w:val="none" w:sz="0" w:space="0" w:color="auto"/>
                    <w:bottom w:val="none" w:sz="0" w:space="0" w:color="auto"/>
                    <w:right w:val="none" w:sz="0" w:space="0" w:color="auto"/>
                  </w:divBdr>
                  <w:divsChild>
                    <w:div w:id="1642728994">
                      <w:marLeft w:val="0"/>
                      <w:marRight w:val="0"/>
                      <w:marTop w:val="0"/>
                      <w:marBottom w:val="0"/>
                      <w:divBdr>
                        <w:top w:val="none" w:sz="0" w:space="0" w:color="auto"/>
                        <w:left w:val="none" w:sz="0" w:space="0" w:color="auto"/>
                        <w:bottom w:val="none" w:sz="0" w:space="0" w:color="auto"/>
                        <w:right w:val="none" w:sz="0" w:space="0" w:color="auto"/>
                      </w:divBdr>
                      <w:divsChild>
                        <w:div w:id="1638683556">
                          <w:marLeft w:val="0"/>
                          <w:marRight w:val="0"/>
                          <w:marTop w:val="0"/>
                          <w:marBottom w:val="0"/>
                          <w:divBdr>
                            <w:top w:val="single" w:sz="6" w:space="12" w:color="E2E2E2"/>
                            <w:left w:val="none" w:sz="0" w:space="0" w:color="auto"/>
                            <w:bottom w:val="none" w:sz="0" w:space="0" w:color="auto"/>
                            <w:right w:val="none" w:sz="0" w:space="0" w:color="auto"/>
                          </w:divBdr>
                          <w:divsChild>
                            <w:div w:id="286595036">
                              <w:marLeft w:val="0"/>
                              <w:marRight w:val="0"/>
                              <w:marTop w:val="0"/>
                              <w:marBottom w:val="0"/>
                              <w:divBdr>
                                <w:top w:val="none" w:sz="0" w:space="0" w:color="auto"/>
                                <w:left w:val="none" w:sz="0" w:space="0" w:color="auto"/>
                                <w:bottom w:val="none" w:sz="0" w:space="0" w:color="auto"/>
                                <w:right w:val="none" w:sz="0" w:space="0" w:color="auto"/>
                              </w:divBdr>
                              <w:divsChild>
                                <w:div w:id="1134249588">
                                  <w:marLeft w:val="0"/>
                                  <w:marRight w:val="0"/>
                                  <w:marTop w:val="0"/>
                                  <w:marBottom w:val="75"/>
                                  <w:divBdr>
                                    <w:top w:val="none" w:sz="0" w:space="0" w:color="auto"/>
                                    <w:left w:val="none" w:sz="0" w:space="0" w:color="auto"/>
                                    <w:bottom w:val="none" w:sz="0" w:space="0" w:color="auto"/>
                                    <w:right w:val="none" w:sz="0" w:space="0" w:color="auto"/>
                                  </w:divBdr>
                                  <w:divsChild>
                                    <w:div w:id="735975180">
                                      <w:marLeft w:val="0"/>
                                      <w:marRight w:val="0"/>
                                      <w:marTop w:val="0"/>
                                      <w:marBottom w:val="0"/>
                                      <w:divBdr>
                                        <w:top w:val="none" w:sz="0" w:space="0" w:color="auto"/>
                                        <w:left w:val="none" w:sz="0" w:space="0" w:color="auto"/>
                                        <w:bottom w:val="none" w:sz="0" w:space="0" w:color="auto"/>
                                        <w:right w:val="none" w:sz="0" w:space="0" w:color="auto"/>
                                      </w:divBdr>
                                      <w:divsChild>
                                        <w:div w:id="788233603">
                                          <w:marLeft w:val="0"/>
                                          <w:marRight w:val="0"/>
                                          <w:marTop w:val="0"/>
                                          <w:marBottom w:val="0"/>
                                          <w:divBdr>
                                            <w:top w:val="none" w:sz="0" w:space="0" w:color="auto"/>
                                            <w:left w:val="none" w:sz="0" w:space="0" w:color="auto"/>
                                            <w:bottom w:val="none" w:sz="0" w:space="0" w:color="auto"/>
                                            <w:right w:val="none" w:sz="0" w:space="0" w:color="auto"/>
                                          </w:divBdr>
                                          <w:divsChild>
                                            <w:div w:id="239488607">
                                              <w:marLeft w:val="0"/>
                                              <w:marRight w:val="0"/>
                                              <w:marTop w:val="0"/>
                                              <w:marBottom w:val="0"/>
                                              <w:divBdr>
                                                <w:top w:val="none" w:sz="0" w:space="0" w:color="auto"/>
                                                <w:left w:val="none" w:sz="0" w:space="0" w:color="auto"/>
                                                <w:bottom w:val="none" w:sz="0" w:space="0" w:color="auto"/>
                                                <w:right w:val="none" w:sz="0" w:space="0" w:color="auto"/>
                                              </w:divBdr>
                                            </w:div>
                                          </w:divsChild>
                                        </w:div>
                                        <w:div w:id="805900283">
                                          <w:marLeft w:val="0"/>
                                          <w:marRight w:val="0"/>
                                          <w:marTop w:val="0"/>
                                          <w:marBottom w:val="0"/>
                                          <w:divBdr>
                                            <w:top w:val="none" w:sz="0" w:space="0" w:color="auto"/>
                                            <w:left w:val="none" w:sz="0" w:space="0" w:color="auto"/>
                                            <w:bottom w:val="none" w:sz="0" w:space="0" w:color="auto"/>
                                            <w:right w:val="none" w:sz="0" w:space="0" w:color="auto"/>
                                          </w:divBdr>
                                          <w:divsChild>
                                            <w:div w:id="478037131">
                                              <w:marLeft w:val="0"/>
                                              <w:marRight w:val="0"/>
                                              <w:marTop w:val="0"/>
                                              <w:marBottom w:val="0"/>
                                              <w:divBdr>
                                                <w:top w:val="none" w:sz="0" w:space="0" w:color="auto"/>
                                                <w:left w:val="none" w:sz="0" w:space="0" w:color="auto"/>
                                                <w:bottom w:val="none" w:sz="0" w:space="0" w:color="auto"/>
                                                <w:right w:val="none" w:sz="0" w:space="0" w:color="auto"/>
                                              </w:divBdr>
                                              <w:divsChild>
                                                <w:div w:id="162163356">
                                                  <w:marLeft w:val="0"/>
                                                  <w:marRight w:val="0"/>
                                                  <w:marTop w:val="0"/>
                                                  <w:marBottom w:val="0"/>
                                                  <w:divBdr>
                                                    <w:top w:val="none" w:sz="0" w:space="0" w:color="auto"/>
                                                    <w:left w:val="none" w:sz="0" w:space="0" w:color="auto"/>
                                                    <w:bottom w:val="none" w:sz="0" w:space="0" w:color="auto"/>
                                                    <w:right w:val="none" w:sz="0" w:space="0" w:color="auto"/>
                                                  </w:divBdr>
                                                  <w:divsChild>
                                                    <w:div w:id="8819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8994">
                                  <w:marLeft w:val="0"/>
                                  <w:marRight w:val="0"/>
                                  <w:marTop w:val="0"/>
                                  <w:marBottom w:val="0"/>
                                  <w:divBdr>
                                    <w:top w:val="none" w:sz="0" w:space="0" w:color="auto"/>
                                    <w:left w:val="none" w:sz="0" w:space="0" w:color="auto"/>
                                    <w:bottom w:val="none" w:sz="0" w:space="0" w:color="auto"/>
                                    <w:right w:val="none" w:sz="0" w:space="0" w:color="auto"/>
                                  </w:divBdr>
                                  <w:divsChild>
                                    <w:div w:id="1853910320">
                                      <w:marLeft w:val="0"/>
                                      <w:marRight w:val="0"/>
                                      <w:marTop w:val="0"/>
                                      <w:marBottom w:val="0"/>
                                      <w:divBdr>
                                        <w:top w:val="none" w:sz="0" w:space="0" w:color="auto"/>
                                        <w:left w:val="none" w:sz="0" w:space="0" w:color="auto"/>
                                        <w:bottom w:val="none" w:sz="0" w:space="0" w:color="auto"/>
                                        <w:right w:val="none" w:sz="0" w:space="0" w:color="auto"/>
                                      </w:divBdr>
                                      <w:divsChild>
                                        <w:div w:id="1249653336">
                                          <w:marLeft w:val="0"/>
                                          <w:marRight w:val="0"/>
                                          <w:marTop w:val="0"/>
                                          <w:marBottom w:val="0"/>
                                          <w:divBdr>
                                            <w:top w:val="none" w:sz="0" w:space="0" w:color="auto"/>
                                            <w:left w:val="none" w:sz="0" w:space="0" w:color="auto"/>
                                            <w:bottom w:val="none" w:sz="0" w:space="0" w:color="auto"/>
                                            <w:right w:val="none" w:sz="0" w:space="0" w:color="auto"/>
                                          </w:divBdr>
                                          <w:divsChild>
                                            <w:div w:id="1900825718">
                                              <w:marLeft w:val="0"/>
                                              <w:marRight w:val="0"/>
                                              <w:marTop w:val="0"/>
                                              <w:marBottom w:val="240"/>
                                              <w:divBdr>
                                                <w:top w:val="none" w:sz="0" w:space="0" w:color="auto"/>
                                                <w:left w:val="none" w:sz="0" w:space="0" w:color="auto"/>
                                                <w:bottom w:val="none" w:sz="0" w:space="0" w:color="auto"/>
                                                <w:right w:val="none" w:sz="0" w:space="0" w:color="auto"/>
                                              </w:divBdr>
                                            </w:div>
                                            <w:div w:id="1479423802">
                                              <w:marLeft w:val="0"/>
                                              <w:marRight w:val="0"/>
                                              <w:marTop w:val="0"/>
                                              <w:marBottom w:val="0"/>
                                              <w:divBdr>
                                                <w:top w:val="none" w:sz="0" w:space="0" w:color="auto"/>
                                                <w:left w:val="none" w:sz="0" w:space="0" w:color="auto"/>
                                                <w:bottom w:val="none" w:sz="0" w:space="0" w:color="auto"/>
                                                <w:right w:val="none" w:sz="0" w:space="0" w:color="auto"/>
                                              </w:divBdr>
                                              <w:divsChild>
                                                <w:div w:id="209061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3003390">
          <w:marLeft w:val="0"/>
          <w:marRight w:val="0"/>
          <w:marTop w:val="0"/>
          <w:marBottom w:val="0"/>
          <w:divBdr>
            <w:top w:val="none" w:sz="0" w:space="0" w:color="auto"/>
            <w:left w:val="none" w:sz="0" w:space="0" w:color="auto"/>
            <w:bottom w:val="none" w:sz="0" w:space="0" w:color="auto"/>
            <w:right w:val="none" w:sz="0" w:space="0" w:color="auto"/>
          </w:divBdr>
          <w:divsChild>
            <w:div w:id="434138699">
              <w:marLeft w:val="0"/>
              <w:marRight w:val="0"/>
              <w:marTop w:val="0"/>
              <w:marBottom w:val="0"/>
              <w:divBdr>
                <w:top w:val="none" w:sz="0" w:space="0" w:color="auto"/>
                <w:left w:val="none" w:sz="0" w:space="0" w:color="auto"/>
                <w:bottom w:val="none" w:sz="0" w:space="0" w:color="auto"/>
                <w:right w:val="none" w:sz="0" w:space="0" w:color="auto"/>
              </w:divBdr>
              <w:divsChild>
                <w:div w:id="1599950444">
                  <w:marLeft w:val="0"/>
                  <w:marRight w:val="0"/>
                  <w:marTop w:val="0"/>
                  <w:marBottom w:val="0"/>
                  <w:divBdr>
                    <w:top w:val="none" w:sz="0" w:space="0" w:color="auto"/>
                    <w:left w:val="none" w:sz="0" w:space="0" w:color="auto"/>
                    <w:bottom w:val="none" w:sz="0" w:space="0" w:color="auto"/>
                    <w:right w:val="none" w:sz="0" w:space="0" w:color="auto"/>
                  </w:divBdr>
                  <w:divsChild>
                    <w:div w:id="982664139">
                      <w:marLeft w:val="0"/>
                      <w:marRight w:val="0"/>
                      <w:marTop w:val="0"/>
                      <w:marBottom w:val="0"/>
                      <w:divBdr>
                        <w:top w:val="none" w:sz="0" w:space="0" w:color="auto"/>
                        <w:left w:val="none" w:sz="0" w:space="0" w:color="auto"/>
                        <w:bottom w:val="none" w:sz="0" w:space="0" w:color="auto"/>
                        <w:right w:val="none" w:sz="0" w:space="0" w:color="auto"/>
                      </w:divBdr>
                      <w:divsChild>
                        <w:div w:id="1152910324">
                          <w:marLeft w:val="0"/>
                          <w:marRight w:val="0"/>
                          <w:marTop w:val="0"/>
                          <w:marBottom w:val="0"/>
                          <w:divBdr>
                            <w:top w:val="single" w:sz="6" w:space="12" w:color="E2E2E2"/>
                            <w:left w:val="none" w:sz="0" w:space="0" w:color="auto"/>
                            <w:bottom w:val="none" w:sz="0" w:space="0" w:color="auto"/>
                            <w:right w:val="none" w:sz="0" w:space="0" w:color="auto"/>
                          </w:divBdr>
                          <w:divsChild>
                            <w:div w:id="2082016138">
                              <w:marLeft w:val="0"/>
                              <w:marRight w:val="0"/>
                              <w:marTop w:val="0"/>
                              <w:marBottom w:val="0"/>
                              <w:divBdr>
                                <w:top w:val="none" w:sz="0" w:space="0" w:color="auto"/>
                                <w:left w:val="none" w:sz="0" w:space="0" w:color="auto"/>
                                <w:bottom w:val="none" w:sz="0" w:space="0" w:color="auto"/>
                                <w:right w:val="none" w:sz="0" w:space="0" w:color="auto"/>
                              </w:divBdr>
                              <w:divsChild>
                                <w:div w:id="181016832">
                                  <w:marLeft w:val="0"/>
                                  <w:marRight w:val="0"/>
                                  <w:marTop w:val="0"/>
                                  <w:marBottom w:val="75"/>
                                  <w:divBdr>
                                    <w:top w:val="none" w:sz="0" w:space="0" w:color="auto"/>
                                    <w:left w:val="none" w:sz="0" w:space="0" w:color="auto"/>
                                    <w:bottom w:val="none" w:sz="0" w:space="0" w:color="auto"/>
                                    <w:right w:val="none" w:sz="0" w:space="0" w:color="auto"/>
                                  </w:divBdr>
                                  <w:divsChild>
                                    <w:div w:id="653224621">
                                      <w:marLeft w:val="0"/>
                                      <w:marRight w:val="0"/>
                                      <w:marTop w:val="0"/>
                                      <w:marBottom w:val="0"/>
                                      <w:divBdr>
                                        <w:top w:val="none" w:sz="0" w:space="0" w:color="auto"/>
                                        <w:left w:val="none" w:sz="0" w:space="0" w:color="auto"/>
                                        <w:bottom w:val="none" w:sz="0" w:space="0" w:color="auto"/>
                                        <w:right w:val="none" w:sz="0" w:space="0" w:color="auto"/>
                                      </w:divBdr>
                                      <w:divsChild>
                                        <w:div w:id="1957786838">
                                          <w:marLeft w:val="0"/>
                                          <w:marRight w:val="0"/>
                                          <w:marTop w:val="0"/>
                                          <w:marBottom w:val="0"/>
                                          <w:divBdr>
                                            <w:top w:val="none" w:sz="0" w:space="0" w:color="auto"/>
                                            <w:left w:val="none" w:sz="0" w:space="0" w:color="auto"/>
                                            <w:bottom w:val="none" w:sz="0" w:space="0" w:color="auto"/>
                                            <w:right w:val="none" w:sz="0" w:space="0" w:color="auto"/>
                                          </w:divBdr>
                                          <w:divsChild>
                                            <w:div w:id="406079433">
                                              <w:marLeft w:val="0"/>
                                              <w:marRight w:val="0"/>
                                              <w:marTop w:val="0"/>
                                              <w:marBottom w:val="0"/>
                                              <w:divBdr>
                                                <w:top w:val="none" w:sz="0" w:space="0" w:color="auto"/>
                                                <w:left w:val="none" w:sz="0" w:space="0" w:color="auto"/>
                                                <w:bottom w:val="none" w:sz="0" w:space="0" w:color="auto"/>
                                                <w:right w:val="none" w:sz="0" w:space="0" w:color="auto"/>
                                              </w:divBdr>
                                            </w:div>
                                          </w:divsChild>
                                        </w:div>
                                        <w:div w:id="2095931166">
                                          <w:marLeft w:val="0"/>
                                          <w:marRight w:val="0"/>
                                          <w:marTop w:val="0"/>
                                          <w:marBottom w:val="0"/>
                                          <w:divBdr>
                                            <w:top w:val="none" w:sz="0" w:space="0" w:color="auto"/>
                                            <w:left w:val="none" w:sz="0" w:space="0" w:color="auto"/>
                                            <w:bottom w:val="none" w:sz="0" w:space="0" w:color="auto"/>
                                            <w:right w:val="none" w:sz="0" w:space="0" w:color="auto"/>
                                          </w:divBdr>
                                          <w:divsChild>
                                            <w:div w:id="366175899">
                                              <w:marLeft w:val="0"/>
                                              <w:marRight w:val="0"/>
                                              <w:marTop w:val="0"/>
                                              <w:marBottom w:val="0"/>
                                              <w:divBdr>
                                                <w:top w:val="none" w:sz="0" w:space="0" w:color="auto"/>
                                                <w:left w:val="none" w:sz="0" w:space="0" w:color="auto"/>
                                                <w:bottom w:val="none" w:sz="0" w:space="0" w:color="auto"/>
                                                <w:right w:val="none" w:sz="0" w:space="0" w:color="auto"/>
                                              </w:divBdr>
                                              <w:divsChild>
                                                <w:div w:id="1265650917">
                                                  <w:marLeft w:val="0"/>
                                                  <w:marRight w:val="0"/>
                                                  <w:marTop w:val="0"/>
                                                  <w:marBottom w:val="0"/>
                                                  <w:divBdr>
                                                    <w:top w:val="none" w:sz="0" w:space="0" w:color="auto"/>
                                                    <w:left w:val="none" w:sz="0" w:space="0" w:color="auto"/>
                                                    <w:bottom w:val="none" w:sz="0" w:space="0" w:color="auto"/>
                                                    <w:right w:val="none" w:sz="0" w:space="0" w:color="auto"/>
                                                  </w:divBdr>
                                                  <w:divsChild>
                                                    <w:div w:id="13231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67804">
                                  <w:marLeft w:val="0"/>
                                  <w:marRight w:val="0"/>
                                  <w:marTop w:val="0"/>
                                  <w:marBottom w:val="0"/>
                                  <w:divBdr>
                                    <w:top w:val="none" w:sz="0" w:space="0" w:color="auto"/>
                                    <w:left w:val="none" w:sz="0" w:space="0" w:color="auto"/>
                                    <w:bottom w:val="none" w:sz="0" w:space="0" w:color="auto"/>
                                    <w:right w:val="none" w:sz="0" w:space="0" w:color="auto"/>
                                  </w:divBdr>
                                  <w:divsChild>
                                    <w:div w:id="386228214">
                                      <w:marLeft w:val="0"/>
                                      <w:marRight w:val="0"/>
                                      <w:marTop w:val="0"/>
                                      <w:marBottom w:val="0"/>
                                      <w:divBdr>
                                        <w:top w:val="none" w:sz="0" w:space="0" w:color="auto"/>
                                        <w:left w:val="none" w:sz="0" w:space="0" w:color="auto"/>
                                        <w:bottom w:val="none" w:sz="0" w:space="0" w:color="auto"/>
                                        <w:right w:val="none" w:sz="0" w:space="0" w:color="auto"/>
                                      </w:divBdr>
                                      <w:divsChild>
                                        <w:div w:id="392236577">
                                          <w:marLeft w:val="0"/>
                                          <w:marRight w:val="0"/>
                                          <w:marTop w:val="0"/>
                                          <w:marBottom w:val="0"/>
                                          <w:divBdr>
                                            <w:top w:val="none" w:sz="0" w:space="0" w:color="auto"/>
                                            <w:left w:val="none" w:sz="0" w:space="0" w:color="auto"/>
                                            <w:bottom w:val="none" w:sz="0" w:space="0" w:color="auto"/>
                                            <w:right w:val="none" w:sz="0" w:space="0" w:color="auto"/>
                                          </w:divBdr>
                                          <w:divsChild>
                                            <w:div w:id="2117823643">
                                              <w:marLeft w:val="0"/>
                                              <w:marRight w:val="0"/>
                                              <w:marTop w:val="0"/>
                                              <w:marBottom w:val="0"/>
                                              <w:divBdr>
                                                <w:top w:val="none" w:sz="0" w:space="0" w:color="auto"/>
                                                <w:left w:val="none" w:sz="0" w:space="0" w:color="auto"/>
                                                <w:bottom w:val="none" w:sz="0" w:space="0" w:color="auto"/>
                                                <w:right w:val="none" w:sz="0" w:space="0" w:color="auto"/>
                                              </w:divBdr>
                                              <w:divsChild>
                                                <w:div w:id="85160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2533323">
          <w:marLeft w:val="0"/>
          <w:marRight w:val="0"/>
          <w:marTop w:val="0"/>
          <w:marBottom w:val="0"/>
          <w:divBdr>
            <w:top w:val="none" w:sz="0" w:space="0" w:color="auto"/>
            <w:left w:val="none" w:sz="0" w:space="0" w:color="auto"/>
            <w:bottom w:val="none" w:sz="0" w:space="0" w:color="auto"/>
            <w:right w:val="none" w:sz="0" w:space="0" w:color="auto"/>
          </w:divBdr>
          <w:divsChild>
            <w:div w:id="370345501">
              <w:marLeft w:val="0"/>
              <w:marRight w:val="0"/>
              <w:marTop w:val="0"/>
              <w:marBottom w:val="0"/>
              <w:divBdr>
                <w:top w:val="none" w:sz="0" w:space="0" w:color="auto"/>
                <w:left w:val="none" w:sz="0" w:space="0" w:color="auto"/>
                <w:bottom w:val="none" w:sz="0" w:space="0" w:color="auto"/>
                <w:right w:val="none" w:sz="0" w:space="0" w:color="auto"/>
              </w:divBdr>
              <w:divsChild>
                <w:div w:id="431783071">
                  <w:marLeft w:val="0"/>
                  <w:marRight w:val="0"/>
                  <w:marTop w:val="0"/>
                  <w:marBottom w:val="0"/>
                  <w:divBdr>
                    <w:top w:val="none" w:sz="0" w:space="0" w:color="auto"/>
                    <w:left w:val="none" w:sz="0" w:space="0" w:color="auto"/>
                    <w:bottom w:val="none" w:sz="0" w:space="0" w:color="auto"/>
                    <w:right w:val="none" w:sz="0" w:space="0" w:color="auto"/>
                  </w:divBdr>
                  <w:divsChild>
                    <w:div w:id="532815895">
                      <w:marLeft w:val="0"/>
                      <w:marRight w:val="0"/>
                      <w:marTop w:val="0"/>
                      <w:marBottom w:val="0"/>
                      <w:divBdr>
                        <w:top w:val="none" w:sz="0" w:space="0" w:color="auto"/>
                        <w:left w:val="none" w:sz="0" w:space="0" w:color="auto"/>
                        <w:bottom w:val="none" w:sz="0" w:space="0" w:color="auto"/>
                        <w:right w:val="none" w:sz="0" w:space="0" w:color="auto"/>
                      </w:divBdr>
                      <w:divsChild>
                        <w:div w:id="599528096">
                          <w:marLeft w:val="0"/>
                          <w:marRight w:val="0"/>
                          <w:marTop w:val="0"/>
                          <w:marBottom w:val="0"/>
                          <w:divBdr>
                            <w:top w:val="single" w:sz="6" w:space="12" w:color="E2E2E2"/>
                            <w:left w:val="none" w:sz="0" w:space="0" w:color="auto"/>
                            <w:bottom w:val="none" w:sz="0" w:space="0" w:color="auto"/>
                            <w:right w:val="none" w:sz="0" w:space="0" w:color="auto"/>
                          </w:divBdr>
                          <w:divsChild>
                            <w:div w:id="834076793">
                              <w:marLeft w:val="0"/>
                              <w:marRight w:val="0"/>
                              <w:marTop w:val="0"/>
                              <w:marBottom w:val="0"/>
                              <w:divBdr>
                                <w:top w:val="none" w:sz="0" w:space="0" w:color="auto"/>
                                <w:left w:val="none" w:sz="0" w:space="0" w:color="auto"/>
                                <w:bottom w:val="none" w:sz="0" w:space="0" w:color="auto"/>
                                <w:right w:val="none" w:sz="0" w:space="0" w:color="auto"/>
                              </w:divBdr>
                              <w:divsChild>
                                <w:div w:id="682325153">
                                  <w:marLeft w:val="0"/>
                                  <w:marRight w:val="0"/>
                                  <w:marTop w:val="0"/>
                                  <w:marBottom w:val="75"/>
                                  <w:divBdr>
                                    <w:top w:val="none" w:sz="0" w:space="0" w:color="auto"/>
                                    <w:left w:val="none" w:sz="0" w:space="0" w:color="auto"/>
                                    <w:bottom w:val="none" w:sz="0" w:space="0" w:color="auto"/>
                                    <w:right w:val="none" w:sz="0" w:space="0" w:color="auto"/>
                                  </w:divBdr>
                                  <w:divsChild>
                                    <w:div w:id="2101949485">
                                      <w:marLeft w:val="0"/>
                                      <w:marRight w:val="0"/>
                                      <w:marTop w:val="0"/>
                                      <w:marBottom w:val="0"/>
                                      <w:divBdr>
                                        <w:top w:val="none" w:sz="0" w:space="0" w:color="auto"/>
                                        <w:left w:val="none" w:sz="0" w:space="0" w:color="auto"/>
                                        <w:bottom w:val="none" w:sz="0" w:space="0" w:color="auto"/>
                                        <w:right w:val="none" w:sz="0" w:space="0" w:color="auto"/>
                                      </w:divBdr>
                                      <w:divsChild>
                                        <w:div w:id="1935088725">
                                          <w:marLeft w:val="0"/>
                                          <w:marRight w:val="0"/>
                                          <w:marTop w:val="0"/>
                                          <w:marBottom w:val="0"/>
                                          <w:divBdr>
                                            <w:top w:val="none" w:sz="0" w:space="0" w:color="auto"/>
                                            <w:left w:val="none" w:sz="0" w:space="0" w:color="auto"/>
                                            <w:bottom w:val="none" w:sz="0" w:space="0" w:color="auto"/>
                                            <w:right w:val="none" w:sz="0" w:space="0" w:color="auto"/>
                                          </w:divBdr>
                                          <w:divsChild>
                                            <w:div w:id="146020824">
                                              <w:marLeft w:val="0"/>
                                              <w:marRight w:val="0"/>
                                              <w:marTop w:val="0"/>
                                              <w:marBottom w:val="0"/>
                                              <w:divBdr>
                                                <w:top w:val="none" w:sz="0" w:space="0" w:color="auto"/>
                                                <w:left w:val="none" w:sz="0" w:space="0" w:color="auto"/>
                                                <w:bottom w:val="none" w:sz="0" w:space="0" w:color="auto"/>
                                                <w:right w:val="none" w:sz="0" w:space="0" w:color="auto"/>
                                              </w:divBdr>
                                            </w:div>
                                          </w:divsChild>
                                        </w:div>
                                        <w:div w:id="1593389653">
                                          <w:marLeft w:val="0"/>
                                          <w:marRight w:val="0"/>
                                          <w:marTop w:val="0"/>
                                          <w:marBottom w:val="0"/>
                                          <w:divBdr>
                                            <w:top w:val="none" w:sz="0" w:space="0" w:color="auto"/>
                                            <w:left w:val="none" w:sz="0" w:space="0" w:color="auto"/>
                                            <w:bottom w:val="none" w:sz="0" w:space="0" w:color="auto"/>
                                            <w:right w:val="none" w:sz="0" w:space="0" w:color="auto"/>
                                          </w:divBdr>
                                          <w:divsChild>
                                            <w:div w:id="2140148306">
                                              <w:marLeft w:val="0"/>
                                              <w:marRight w:val="0"/>
                                              <w:marTop w:val="0"/>
                                              <w:marBottom w:val="0"/>
                                              <w:divBdr>
                                                <w:top w:val="none" w:sz="0" w:space="0" w:color="auto"/>
                                                <w:left w:val="none" w:sz="0" w:space="0" w:color="auto"/>
                                                <w:bottom w:val="none" w:sz="0" w:space="0" w:color="auto"/>
                                                <w:right w:val="none" w:sz="0" w:space="0" w:color="auto"/>
                                              </w:divBdr>
                                              <w:divsChild>
                                                <w:div w:id="1348018372">
                                                  <w:marLeft w:val="0"/>
                                                  <w:marRight w:val="0"/>
                                                  <w:marTop w:val="0"/>
                                                  <w:marBottom w:val="0"/>
                                                  <w:divBdr>
                                                    <w:top w:val="none" w:sz="0" w:space="0" w:color="auto"/>
                                                    <w:left w:val="none" w:sz="0" w:space="0" w:color="auto"/>
                                                    <w:bottom w:val="none" w:sz="0" w:space="0" w:color="auto"/>
                                                    <w:right w:val="none" w:sz="0" w:space="0" w:color="auto"/>
                                                  </w:divBdr>
                                                  <w:divsChild>
                                                    <w:div w:id="190660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49863">
                                  <w:marLeft w:val="0"/>
                                  <w:marRight w:val="0"/>
                                  <w:marTop w:val="0"/>
                                  <w:marBottom w:val="0"/>
                                  <w:divBdr>
                                    <w:top w:val="none" w:sz="0" w:space="0" w:color="auto"/>
                                    <w:left w:val="none" w:sz="0" w:space="0" w:color="auto"/>
                                    <w:bottom w:val="none" w:sz="0" w:space="0" w:color="auto"/>
                                    <w:right w:val="none" w:sz="0" w:space="0" w:color="auto"/>
                                  </w:divBdr>
                                  <w:divsChild>
                                    <w:div w:id="1192573709">
                                      <w:marLeft w:val="0"/>
                                      <w:marRight w:val="0"/>
                                      <w:marTop w:val="0"/>
                                      <w:marBottom w:val="0"/>
                                      <w:divBdr>
                                        <w:top w:val="none" w:sz="0" w:space="0" w:color="auto"/>
                                        <w:left w:val="none" w:sz="0" w:space="0" w:color="auto"/>
                                        <w:bottom w:val="none" w:sz="0" w:space="0" w:color="auto"/>
                                        <w:right w:val="none" w:sz="0" w:space="0" w:color="auto"/>
                                      </w:divBdr>
                                      <w:divsChild>
                                        <w:div w:id="772552800">
                                          <w:marLeft w:val="0"/>
                                          <w:marRight w:val="0"/>
                                          <w:marTop w:val="0"/>
                                          <w:marBottom w:val="0"/>
                                          <w:divBdr>
                                            <w:top w:val="none" w:sz="0" w:space="0" w:color="auto"/>
                                            <w:left w:val="none" w:sz="0" w:space="0" w:color="auto"/>
                                            <w:bottom w:val="none" w:sz="0" w:space="0" w:color="auto"/>
                                            <w:right w:val="none" w:sz="0" w:space="0" w:color="auto"/>
                                          </w:divBdr>
                                          <w:divsChild>
                                            <w:div w:id="1760441199">
                                              <w:marLeft w:val="0"/>
                                              <w:marRight w:val="0"/>
                                              <w:marTop w:val="0"/>
                                              <w:marBottom w:val="240"/>
                                              <w:divBdr>
                                                <w:top w:val="none" w:sz="0" w:space="0" w:color="auto"/>
                                                <w:left w:val="none" w:sz="0" w:space="0" w:color="auto"/>
                                                <w:bottom w:val="none" w:sz="0" w:space="0" w:color="auto"/>
                                                <w:right w:val="none" w:sz="0" w:space="0" w:color="auto"/>
                                              </w:divBdr>
                                            </w:div>
                                            <w:div w:id="268702943">
                                              <w:marLeft w:val="0"/>
                                              <w:marRight w:val="0"/>
                                              <w:marTop w:val="0"/>
                                              <w:marBottom w:val="0"/>
                                              <w:divBdr>
                                                <w:top w:val="none" w:sz="0" w:space="0" w:color="auto"/>
                                                <w:left w:val="none" w:sz="0" w:space="0" w:color="auto"/>
                                                <w:bottom w:val="none" w:sz="0" w:space="0" w:color="auto"/>
                                                <w:right w:val="none" w:sz="0" w:space="0" w:color="auto"/>
                                              </w:divBdr>
                                              <w:divsChild>
                                                <w:div w:id="138151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8700578">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176258">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99986838">
      <w:bodyDiv w:val="1"/>
      <w:marLeft w:val="0"/>
      <w:marRight w:val="0"/>
      <w:marTop w:val="0"/>
      <w:marBottom w:val="0"/>
      <w:divBdr>
        <w:top w:val="none" w:sz="0" w:space="0" w:color="auto"/>
        <w:left w:val="none" w:sz="0" w:space="0" w:color="auto"/>
        <w:bottom w:val="none" w:sz="0" w:space="0" w:color="auto"/>
        <w:right w:val="none" w:sz="0" w:space="0" w:color="auto"/>
      </w:divBdr>
      <w:divsChild>
        <w:div w:id="426779415">
          <w:marLeft w:val="0"/>
          <w:marRight w:val="0"/>
          <w:marTop w:val="0"/>
          <w:marBottom w:val="0"/>
          <w:divBdr>
            <w:top w:val="none" w:sz="0" w:space="0" w:color="auto"/>
            <w:left w:val="none" w:sz="0" w:space="0" w:color="auto"/>
            <w:bottom w:val="none" w:sz="0" w:space="0" w:color="auto"/>
            <w:right w:val="none" w:sz="0" w:space="0" w:color="auto"/>
          </w:divBdr>
        </w:div>
        <w:div w:id="1242713099">
          <w:marLeft w:val="0"/>
          <w:marRight w:val="0"/>
          <w:marTop w:val="0"/>
          <w:marBottom w:val="0"/>
          <w:divBdr>
            <w:top w:val="none" w:sz="0" w:space="0" w:color="auto"/>
            <w:left w:val="none" w:sz="0" w:space="0" w:color="auto"/>
            <w:bottom w:val="none" w:sz="0" w:space="0" w:color="auto"/>
            <w:right w:val="none" w:sz="0" w:space="0" w:color="auto"/>
          </w:divBdr>
        </w:div>
        <w:div w:id="1811704402">
          <w:marLeft w:val="0"/>
          <w:marRight w:val="0"/>
          <w:marTop w:val="0"/>
          <w:marBottom w:val="0"/>
          <w:divBdr>
            <w:top w:val="none" w:sz="0" w:space="0" w:color="auto"/>
            <w:left w:val="none" w:sz="0" w:space="0" w:color="auto"/>
            <w:bottom w:val="none" w:sz="0" w:space="0" w:color="auto"/>
            <w:right w:val="none" w:sz="0" w:space="0" w:color="auto"/>
          </w:divBdr>
        </w:div>
        <w:div w:id="1657564548">
          <w:marLeft w:val="0"/>
          <w:marRight w:val="0"/>
          <w:marTop w:val="0"/>
          <w:marBottom w:val="0"/>
          <w:divBdr>
            <w:top w:val="none" w:sz="0" w:space="0" w:color="auto"/>
            <w:left w:val="none" w:sz="0" w:space="0" w:color="auto"/>
            <w:bottom w:val="none" w:sz="0" w:space="0" w:color="auto"/>
            <w:right w:val="none" w:sz="0" w:space="0" w:color="auto"/>
          </w:divBdr>
        </w:div>
        <w:div w:id="121115009">
          <w:marLeft w:val="0"/>
          <w:marRight w:val="0"/>
          <w:marTop w:val="0"/>
          <w:marBottom w:val="0"/>
          <w:divBdr>
            <w:top w:val="none" w:sz="0" w:space="0" w:color="auto"/>
            <w:left w:val="none" w:sz="0" w:space="0" w:color="auto"/>
            <w:bottom w:val="none" w:sz="0" w:space="0" w:color="auto"/>
            <w:right w:val="none" w:sz="0" w:space="0" w:color="auto"/>
          </w:divBdr>
        </w:div>
        <w:div w:id="298926663">
          <w:marLeft w:val="0"/>
          <w:marRight w:val="0"/>
          <w:marTop w:val="0"/>
          <w:marBottom w:val="0"/>
          <w:divBdr>
            <w:top w:val="none" w:sz="0" w:space="0" w:color="auto"/>
            <w:left w:val="none" w:sz="0" w:space="0" w:color="auto"/>
            <w:bottom w:val="none" w:sz="0" w:space="0" w:color="auto"/>
            <w:right w:val="none" w:sz="0" w:space="0" w:color="auto"/>
          </w:divBdr>
        </w:div>
      </w:divsChild>
    </w:div>
    <w:div w:id="1106466017">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79857919">
      <w:bodyDiv w:val="1"/>
      <w:marLeft w:val="0"/>
      <w:marRight w:val="0"/>
      <w:marTop w:val="0"/>
      <w:marBottom w:val="0"/>
      <w:divBdr>
        <w:top w:val="none" w:sz="0" w:space="0" w:color="auto"/>
        <w:left w:val="none" w:sz="0" w:space="0" w:color="auto"/>
        <w:bottom w:val="none" w:sz="0" w:space="0" w:color="auto"/>
        <w:right w:val="none" w:sz="0" w:space="0" w:color="auto"/>
      </w:divBdr>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192841850">
      <w:bodyDiv w:val="1"/>
      <w:marLeft w:val="0"/>
      <w:marRight w:val="0"/>
      <w:marTop w:val="0"/>
      <w:marBottom w:val="0"/>
      <w:divBdr>
        <w:top w:val="none" w:sz="0" w:space="0" w:color="auto"/>
        <w:left w:val="none" w:sz="0" w:space="0" w:color="auto"/>
        <w:bottom w:val="none" w:sz="0" w:space="0" w:color="auto"/>
        <w:right w:val="none" w:sz="0" w:space="0" w:color="auto"/>
      </w:divBdr>
    </w:div>
    <w:div w:id="1203784061">
      <w:bodyDiv w:val="1"/>
      <w:marLeft w:val="0"/>
      <w:marRight w:val="0"/>
      <w:marTop w:val="0"/>
      <w:marBottom w:val="0"/>
      <w:divBdr>
        <w:top w:val="none" w:sz="0" w:space="0" w:color="auto"/>
        <w:left w:val="none" w:sz="0" w:space="0" w:color="auto"/>
        <w:bottom w:val="none" w:sz="0" w:space="0" w:color="auto"/>
        <w:right w:val="none" w:sz="0" w:space="0" w:color="auto"/>
      </w:divBdr>
      <w:divsChild>
        <w:div w:id="848065366">
          <w:marLeft w:val="0"/>
          <w:marRight w:val="0"/>
          <w:marTop w:val="0"/>
          <w:marBottom w:val="0"/>
          <w:divBdr>
            <w:top w:val="none" w:sz="0" w:space="0" w:color="auto"/>
            <w:left w:val="none" w:sz="0" w:space="0" w:color="auto"/>
            <w:bottom w:val="none" w:sz="0" w:space="0" w:color="auto"/>
            <w:right w:val="none" w:sz="0" w:space="0" w:color="auto"/>
          </w:divBdr>
          <w:divsChild>
            <w:div w:id="61225000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667457">
      <w:bodyDiv w:val="1"/>
      <w:marLeft w:val="0"/>
      <w:marRight w:val="0"/>
      <w:marTop w:val="0"/>
      <w:marBottom w:val="0"/>
      <w:divBdr>
        <w:top w:val="none" w:sz="0" w:space="0" w:color="auto"/>
        <w:left w:val="none" w:sz="0" w:space="0" w:color="auto"/>
        <w:bottom w:val="none" w:sz="0" w:space="0" w:color="auto"/>
        <w:right w:val="none" w:sz="0" w:space="0" w:color="auto"/>
      </w:divBdr>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21423541">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32440817">
      <w:bodyDiv w:val="1"/>
      <w:marLeft w:val="0"/>
      <w:marRight w:val="0"/>
      <w:marTop w:val="0"/>
      <w:marBottom w:val="0"/>
      <w:divBdr>
        <w:top w:val="none" w:sz="0" w:space="0" w:color="auto"/>
        <w:left w:val="none" w:sz="0" w:space="0" w:color="auto"/>
        <w:bottom w:val="none" w:sz="0" w:space="0" w:color="auto"/>
        <w:right w:val="none" w:sz="0" w:space="0" w:color="auto"/>
      </w:divBdr>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372728642">
      <w:bodyDiv w:val="1"/>
      <w:marLeft w:val="0"/>
      <w:marRight w:val="0"/>
      <w:marTop w:val="0"/>
      <w:marBottom w:val="0"/>
      <w:divBdr>
        <w:top w:val="none" w:sz="0" w:space="0" w:color="auto"/>
        <w:left w:val="none" w:sz="0" w:space="0" w:color="auto"/>
        <w:bottom w:val="none" w:sz="0" w:space="0" w:color="auto"/>
        <w:right w:val="none" w:sz="0" w:space="0" w:color="auto"/>
      </w:divBdr>
    </w:div>
    <w:div w:id="1393580302">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31269854">
      <w:bodyDiv w:val="1"/>
      <w:marLeft w:val="0"/>
      <w:marRight w:val="0"/>
      <w:marTop w:val="0"/>
      <w:marBottom w:val="0"/>
      <w:divBdr>
        <w:top w:val="none" w:sz="0" w:space="0" w:color="auto"/>
        <w:left w:val="none" w:sz="0" w:space="0" w:color="auto"/>
        <w:bottom w:val="none" w:sz="0" w:space="0" w:color="auto"/>
        <w:right w:val="none" w:sz="0" w:space="0" w:color="auto"/>
      </w:divBdr>
      <w:divsChild>
        <w:div w:id="1053430801">
          <w:marLeft w:val="0"/>
          <w:marRight w:val="0"/>
          <w:marTop w:val="0"/>
          <w:marBottom w:val="0"/>
          <w:divBdr>
            <w:top w:val="none" w:sz="0" w:space="0" w:color="auto"/>
            <w:left w:val="none" w:sz="0" w:space="0" w:color="auto"/>
            <w:bottom w:val="none" w:sz="0" w:space="0" w:color="auto"/>
            <w:right w:val="none" w:sz="0" w:space="0" w:color="auto"/>
          </w:divBdr>
        </w:div>
        <w:div w:id="703291574">
          <w:marLeft w:val="0"/>
          <w:marRight w:val="0"/>
          <w:marTop w:val="0"/>
          <w:marBottom w:val="0"/>
          <w:divBdr>
            <w:top w:val="none" w:sz="0" w:space="0" w:color="auto"/>
            <w:left w:val="none" w:sz="0" w:space="0" w:color="auto"/>
            <w:bottom w:val="none" w:sz="0" w:space="0" w:color="auto"/>
            <w:right w:val="none" w:sz="0" w:space="0" w:color="auto"/>
          </w:divBdr>
          <w:divsChild>
            <w:div w:id="1485121256">
              <w:marLeft w:val="0"/>
              <w:marRight w:val="0"/>
              <w:marTop w:val="0"/>
              <w:marBottom w:val="0"/>
              <w:divBdr>
                <w:top w:val="none" w:sz="0" w:space="0" w:color="auto"/>
                <w:left w:val="none" w:sz="0" w:space="0" w:color="auto"/>
                <w:bottom w:val="none" w:sz="0" w:space="0" w:color="auto"/>
                <w:right w:val="none" w:sz="0" w:space="0" w:color="auto"/>
              </w:divBdr>
              <w:divsChild>
                <w:div w:id="1873490973">
                  <w:marLeft w:val="0"/>
                  <w:marRight w:val="0"/>
                  <w:marTop w:val="0"/>
                  <w:marBottom w:val="0"/>
                  <w:divBdr>
                    <w:top w:val="none" w:sz="0" w:space="0" w:color="auto"/>
                    <w:left w:val="none" w:sz="0" w:space="0" w:color="auto"/>
                    <w:bottom w:val="none" w:sz="0" w:space="0" w:color="auto"/>
                    <w:right w:val="none" w:sz="0" w:space="0" w:color="auto"/>
                  </w:divBdr>
                  <w:divsChild>
                    <w:div w:id="153206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782685">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498879162">
      <w:bodyDiv w:val="1"/>
      <w:marLeft w:val="0"/>
      <w:marRight w:val="0"/>
      <w:marTop w:val="0"/>
      <w:marBottom w:val="0"/>
      <w:divBdr>
        <w:top w:val="none" w:sz="0" w:space="0" w:color="auto"/>
        <w:left w:val="none" w:sz="0" w:space="0" w:color="auto"/>
        <w:bottom w:val="none" w:sz="0" w:space="0" w:color="auto"/>
        <w:right w:val="none" w:sz="0" w:space="0" w:color="auto"/>
      </w:divBdr>
      <w:divsChild>
        <w:div w:id="1178428903">
          <w:marLeft w:val="0"/>
          <w:marRight w:val="0"/>
          <w:marTop w:val="0"/>
          <w:marBottom w:val="0"/>
          <w:divBdr>
            <w:top w:val="none" w:sz="0" w:space="0" w:color="auto"/>
            <w:left w:val="none" w:sz="0" w:space="0" w:color="auto"/>
            <w:bottom w:val="none" w:sz="0" w:space="0" w:color="auto"/>
            <w:right w:val="none" w:sz="0" w:space="0" w:color="auto"/>
          </w:divBdr>
        </w:div>
        <w:div w:id="1039403134">
          <w:marLeft w:val="0"/>
          <w:marRight w:val="0"/>
          <w:marTop w:val="0"/>
          <w:marBottom w:val="0"/>
          <w:divBdr>
            <w:top w:val="none" w:sz="0" w:space="0" w:color="auto"/>
            <w:left w:val="none" w:sz="0" w:space="0" w:color="auto"/>
            <w:bottom w:val="none" w:sz="0" w:space="0" w:color="auto"/>
            <w:right w:val="none" w:sz="0" w:space="0" w:color="auto"/>
          </w:divBdr>
          <w:divsChild>
            <w:div w:id="1059017808">
              <w:marLeft w:val="0"/>
              <w:marRight w:val="0"/>
              <w:marTop w:val="0"/>
              <w:marBottom w:val="0"/>
              <w:divBdr>
                <w:top w:val="none" w:sz="0" w:space="0" w:color="auto"/>
                <w:left w:val="none" w:sz="0" w:space="0" w:color="auto"/>
                <w:bottom w:val="none" w:sz="0" w:space="0" w:color="auto"/>
                <w:right w:val="none" w:sz="0" w:space="0" w:color="auto"/>
              </w:divBdr>
              <w:divsChild>
                <w:div w:id="51737596">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 w:id="1504927318">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56887851">
      <w:bodyDiv w:val="1"/>
      <w:marLeft w:val="0"/>
      <w:marRight w:val="0"/>
      <w:marTop w:val="0"/>
      <w:marBottom w:val="0"/>
      <w:divBdr>
        <w:top w:val="none" w:sz="0" w:space="0" w:color="auto"/>
        <w:left w:val="none" w:sz="0" w:space="0" w:color="auto"/>
        <w:bottom w:val="none" w:sz="0" w:space="0" w:color="auto"/>
        <w:right w:val="none" w:sz="0" w:space="0" w:color="auto"/>
      </w:divBdr>
      <w:divsChild>
        <w:div w:id="679047662">
          <w:marLeft w:val="336"/>
          <w:marRight w:val="0"/>
          <w:marTop w:val="120"/>
          <w:marBottom w:val="312"/>
          <w:divBdr>
            <w:top w:val="none" w:sz="0" w:space="0" w:color="auto"/>
            <w:left w:val="none" w:sz="0" w:space="0" w:color="auto"/>
            <w:bottom w:val="none" w:sz="0" w:space="0" w:color="auto"/>
            <w:right w:val="none" w:sz="0" w:space="0" w:color="auto"/>
          </w:divBdr>
          <w:divsChild>
            <w:div w:id="89084760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0950183">
          <w:marLeft w:val="0"/>
          <w:marRight w:val="0"/>
          <w:marTop w:val="0"/>
          <w:marBottom w:val="120"/>
          <w:divBdr>
            <w:top w:val="none" w:sz="0" w:space="0" w:color="auto"/>
            <w:left w:val="none" w:sz="0" w:space="0" w:color="auto"/>
            <w:bottom w:val="none" w:sz="0" w:space="0" w:color="auto"/>
            <w:right w:val="none" w:sz="0" w:space="0" w:color="auto"/>
          </w:divBdr>
        </w:div>
      </w:divsChild>
    </w:div>
    <w:div w:id="1563103657">
      <w:bodyDiv w:val="1"/>
      <w:marLeft w:val="0"/>
      <w:marRight w:val="0"/>
      <w:marTop w:val="0"/>
      <w:marBottom w:val="0"/>
      <w:divBdr>
        <w:top w:val="none" w:sz="0" w:space="0" w:color="auto"/>
        <w:left w:val="none" w:sz="0" w:space="0" w:color="auto"/>
        <w:bottom w:val="none" w:sz="0" w:space="0" w:color="auto"/>
        <w:right w:val="none" w:sz="0" w:space="0" w:color="auto"/>
      </w:divBdr>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1192556">
      <w:bodyDiv w:val="1"/>
      <w:marLeft w:val="0"/>
      <w:marRight w:val="0"/>
      <w:marTop w:val="0"/>
      <w:marBottom w:val="0"/>
      <w:divBdr>
        <w:top w:val="none" w:sz="0" w:space="0" w:color="auto"/>
        <w:left w:val="none" w:sz="0" w:space="0" w:color="auto"/>
        <w:bottom w:val="none" w:sz="0" w:space="0" w:color="auto"/>
        <w:right w:val="none" w:sz="0" w:space="0" w:color="auto"/>
      </w:divBdr>
      <w:divsChild>
        <w:div w:id="1770202708">
          <w:marLeft w:val="1980"/>
          <w:marRight w:val="0"/>
          <w:marTop w:val="0"/>
          <w:marBottom w:val="0"/>
          <w:divBdr>
            <w:top w:val="none" w:sz="0" w:space="0" w:color="auto"/>
            <w:left w:val="none" w:sz="0" w:space="0" w:color="auto"/>
            <w:bottom w:val="none" w:sz="0" w:space="0" w:color="auto"/>
            <w:right w:val="none" w:sz="0" w:space="0" w:color="auto"/>
          </w:divBdr>
        </w:div>
        <w:div w:id="1617978967">
          <w:marLeft w:val="1980"/>
          <w:marRight w:val="0"/>
          <w:marTop w:val="0"/>
          <w:marBottom w:val="0"/>
          <w:divBdr>
            <w:top w:val="none" w:sz="0" w:space="0" w:color="auto"/>
            <w:left w:val="none" w:sz="0" w:space="0" w:color="auto"/>
            <w:bottom w:val="none" w:sz="0" w:space="0" w:color="auto"/>
            <w:right w:val="none" w:sz="0" w:space="0" w:color="auto"/>
          </w:divBdr>
        </w:div>
        <w:div w:id="1062289467">
          <w:marLeft w:val="1980"/>
          <w:marRight w:val="0"/>
          <w:marTop w:val="0"/>
          <w:marBottom w:val="0"/>
          <w:divBdr>
            <w:top w:val="none" w:sz="0" w:space="0" w:color="auto"/>
            <w:left w:val="none" w:sz="0" w:space="0" w:color="auto"/>
            <w:bottom w:val="none" w:sz="0" w:space="0" w:color="auto"/>
            <w:right w:val="none" w:sz="0" w:space="0" w:color="auto"/>
          </w:divBdr>
        </w:div>
      </w:divsChild>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597246780">
      <w:bodyDiv w:val="1"/>
      <w:marLeft w:val="0"/>
      <w:marRight w:val="0"/>
      <w:marTop w:val="0"/>
      <w:marBottom w:val="0"/>
      <w:divBdr>
        <w:top w:val="none" w:sz="0" w:space="0" w:color="auto"/>
        <w:left w:val="none" w:sz="0" w:space="0" w:color="auto"/>
        <w:bottom w:val="none" w:sz="0" w:space="0" w:color="auto"/>
        <w:right w:val="none" w:sz="0" w:space="0" w:color="auto"/>
      </w:divBdr>
      <w:divsChild>
        <w:div w:id="2047216583">
          <w:marLeft w:val="0"/>
          <w:marRight w:val="0"/>
          <w:marTop w:val="225"/>
          <w:marBottom w:val="360"/>
          <w:divBdr>
            <w:top w:val="none" w:sz="0" w:space="0" w:color="auto"/>
            <w:left w:val="none" w:sz="0" w:space="0" w:color="auto"/>
            <w:bottom w:val="none" w:sz="0" w:space="0" w:color="auto"/>
            <w:right w:val="none" w:sz="0" w:space="0" w:color="auto"/>
          </w:divBdr>
          <w:divsChild>
            <w:div w:id="1313608119">
              <w:marLeft w:val="0"/>
              <w:marRight w:val="0"/>
              <w:marTop w:val="0"/>
              <w:marBottom w:val="0"/>
              <w:divBdr>
                <w:top w:val="none" w:sz="0" w:space="0" w:color="auto"/>
                <w:left w:val="none" w:sz="0" w:space="0" w:color="auto"/>
                <w:bottom w:val="none" w:sz="0" w:space="0" w:color="auto"/>
                <w:right w:val="none" w:sz="0" w:space="0" w:color="auto"/>
              </w:divBdr>
            </w:div>
            <w:div w:id="76776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186735">
      <w:bodyDiv w:val="1"/>
      <w:marLeft w:val="0"/>
      <w:marRight w:val="0"/>
      <w:marTop w:val="0"/>
      <w:marBottom w:val="0"/>
      <w:divBdr>
        <w:top w:val="none" w:sz="0" w:space="0" w:color="auto"/>
        <w:left w:val="none" w:sz="0" w:space="0" w:color="auto"/>
        <w:bottom w:val="none" w:sz="0" w:space="0" w:color="auto"/>
        <w:right w:val="none" w:sz="0" w:space="0" w:color="auto"/>
      </w:divBdr>
    </w:div>
    <w:div w:id="1617953594">
      <w:bodyDiv w:val="1"/>
      <w:marLeft w:val="0"/>
      <w:marRight w:val="0"/>
      <w:marTop w:val="0"/>
      <w:marBottom w:val="0"/>
      <w:divBdr>
        <w:top w:val="none" w:sz="0" w:space="0" w:color="auto"/>
        <w:left w:val="none" w:sz="0" w:space="0" w:color="auto"/>
        <w:bottom w:val="none" w:sz="0" w:space="0" w:color="auto"/>
        <w:right w:val="none" w:sz="0" w:space="0" w:color="auto"/>
      </w:divBdr>
    </w:div>
    <w:div w:id="1625307829">
      <w:bodyDiv w:val="1"/>
      <w:marLeft w:val="0"/>
      <w:marRight w:val="0"/>
      <w:marTop w:val="0"/>
      <w:marBottom w:val="0"/>
      <w:divBdr>
        <w:top w:val="none" w:sz="0" w:space="0" w:color="auto"/>
        <w:left w:val="none" w:sz="0" w:space="0" w:color="auto"/>
        <w:bottom w:val="none" w:sz="0" w:space="0" w:color="auto"/>
        <w:right w:val="none" w:sz="0" w:space="0" w:color="auto"/>
      </w:divBdr>
      <w:divsChild>
        <w:div w:id="829247209">
          <w:marLeft w:val="0"/>
          <w:marRight w:val="0"/>
          <w:marTop w:val="0"/>
          <w:marBottom w:val="0"/>
          <w:divBdr>
            <w:top w:val="none" w:sz="0" w:space="0" w:color="auto"/>
            <w:left w:val="none" w:sz="0" w:space="0" w:color="auto"/>
            <w:bottom w:val="none" w:sz="0" w:space="0" w:color="auto"/>
            <w:right w:val="none" w:sz="0" w:space="0" w:color="auto"/>
          </w:divBdr>
        </w:div>
      </w:divsChild>
    </w:div>
    <w:div w:id="1628657775">
      <w:bodyDiv w:val="1"/>
      <w:marLeft w:val="0"/>
      <w:marRight w:val="0"/>
      <w:marTop w:val="0"/>
      <w:marBottom w:val="0"/>
      <w:divBdr>
        <w:top w:val="none" w:sz="0" w:space="0" w:color="auto"/>
        <w:left w:val="none" w:sz="0" w:space="0" w:color="auto"/>
        <w:bottom w:val="none" w:sz="0" w:space="0" w:color="auto"/>
        <w:right w:val="none" w:sz="0" w:space="0" w:color="auto"/>
      </w:divBdr>
    </w:div>
    <w:div w:id="1630822916">
      <w:bodyDiv w:val="1"/>
      <w:marLeft w:val="0"/>
      <w:marRight w:val="0"/>
      <w:marTop w:val="0"/>
      <w:marBottom w:val="0"/>
      <w:divBdr>
        <w:top w:val="none" w:sz="0" w:space="0" w:color="auto"/>
        <w:left w:val="none" w:sz="0" w:space="0" w:color="auto"/>
        <w:bottom w:val="none" w:sz="0" w:space="0" w:color="auto"/>
        <w:right w:val="none" w:sz="0" w:space="0" w:color="auto"/>
      </w:divBdr>
    </w:div>
    <w:div w:id="1643804120">
      <w:bodyDiv w:val="1"/>
      <w:marLeft w:val="0"/>
      <w:marRight w:val="0"/>
      <w:marTop w:val="0"/>
      <w:marBottom w:val="0"/>
      <w:divBdr>
        <w:top w:val="none" w:sz="0" w:space="0" w:color="auto"/>
        <w:left w:val="none" w:sz="0" w:space="0" w:color="auto"/>
        <w:bottom w:val="none" w:sz="0" w:space="0" w:color="auto"/>
        <w:right w:val="none" w:sz="0" w:space="0" w:color="auto"/>
      </w:divBdr>
    </w:div>
    <w:div w:id="1685284232">
      <w:bodyDiv w:val="1"/>
      <w:marLeft w:val="0"/>
      <w:marRight w:val="0"/>
      <w:marTop w:val="0"/>
      <w:marBottom w:val="0"/>
      <w:divBdr>
        <w:top w:val="none" w:sz="0" w:space="0" w:color="auto"/>
        <w:left w:val="none" w:sz="0" w:space="0" w:color="auto"/>
        <w:bottom w:val="none" w:sz="0" w:space="0" w:color="auto"/>
        <w:right w:val="none" w:sz="0" w:space="0" w:color="auto"/>
      </w:divBdr>
      <w:divsChild>
        <w:div w:id="1605528396">
          <w:marLeft w:val="0"/>
          <w:marRight w:val="0"/>
          <w:marTop w:val="0"/>
          <w:marBottom w:val="0"/>
          <w:divBdr>
            <w:top w:val="none" w:sz="0" w:space="0" w:color="auto"/>
            <w:left w:val="none" w:sz="0" w:space="0" w:color="auto"/>
            <w:bottom w:val="none" w:sz="0" w:space="0" w:color="auto"/>
            <w:right w:val="none" w:sz="0" w:space="0" w:color="auto"/>
          </w:divBdr>
          <w:divsChild>
            <w:div w:id="5328546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701928043">
      <w:bodyDiv w:val="1"/>
      <w:marLeft w:val="0"/>
      <w:marRight w:val="0"/>
      <w:marTop w:val="0"/>
      <w:marBottom w:val="0"/>
      <w:divBdr>
        <w:top w:val="none" w:sz="0" w:space="0" w:color="auto"/>
        <w:left w:val="none" w:sz="0" w:space="0" w:color="auto"/>
        <w:bottom w:val="none" w:sz="0" w:space="0" w:color="auto"/>
        <w:right w:val="none" w:sz="0" w:space="0" w:color="auto"/>
      </w:divBdr>
      <w:divsChild>
        <w:div w:id="1169059019">
          <w:marLeft w:val="0"/>
          <w:marRight w:val="0"/>
          <w:marTop w:val="0"/>
          <w:marBottom w:val="0"/>
          <w:divBdr>
            <w:top w:val="none" w:sz="0" w:space="0" w:color="auto"/>
            <w:left w:val="none" w:sz="0" w:space="0" w:color="auto"/>
            <w:bottom w:val="none" w:sz="0" w:space="0" w:color="auto"/>
            <w:right w:val="none" w:sz="0" w:space="0" w:color="auto"/>
          </w:divBdr>
        </w:div>
        <w:div w:id="1475683593">
          <w:marLeft w:val="0"/>
          <w:marRight w:val="0"/>
          <w:marTop w:val="225"/>
          <w:marBottom w:val="0"/>
          <w:divBdr>
            <w:top w:val="none" w:sz="0" w:space="0" w:color="auto"/>
            <w:left w:val="none" w:sz="0" w:space="0" w:color="auto"/>
            <w:bottom w:val="none" w:sz="0" w:space="0" w:color="auto"/>
            <w:right w:val="none" w:sz="0" w:space="0" w:color="auto"/>
          </w:divBdr>
        </w:div>
      </w:divsChild>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38478082">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6527275">
      <w:bodyDiv w:val="1"/>
      <w:marLeft w:val="0"/>
      <w:marRight w:val="0"/>
      <w:marTop w:val="0"/>
      <w:marBottom w:val="0"/>
      <w:divBdr>
        <w:top w:val="none" w:sz="0" w:space="0" w:color="auto"/>
        <w:left w:val="none" w:sz="0" w:space="0" w:color="auto"/>
        <w:bottom w:val="none" w:sz="0" w:space="0" w:color="auto"/>
        <w:right w:val="none" w:sz="0" w:space="0" w:color="auto"/>
      </w:divBdr>
      <w:divsChild>
        <w:div w:id="1116950867">
          <w:marLeft w:val="0"/>
          <w:marRight w:val="0"/>
          <w:marTop w:val="0"/>
          <w:marBottom w:val="0"/>
          <w:divBdr>
            <w:top w:val="none" w:sz="0" w:space="0" w:color="auto"/>
            <w:left w:val="none" w:sz="0" w:space="0" w:color="auto"/>
            <w:bottom w:val="none" w:sz="0" w:space="0" w:color="auto"/>
            <w:right w:val="none" w:sz="0" w:space="0" w:color="auto"/>
          </w:divBdr>
          <w:divsChild>
            <w:div w:id="1036127258">
              <w:marLeft w:val="0"/>
              <w:marRight w:val="0"/>
              <w:marTop w:val="0"/>
              <w:marBottom w:val="0"/>
              <w:divBdr>
                <w:top w:val="none" w:sz="0" w:space="0" w:color="auto"/>
                <w:left w:val="none" w:sz="0" w:space="0" w:color="auto"/>
                <w:bottom w:val="none" w:sz="0" w:space="0" w:color="auto"/>
                <w:right w:val="none" w:sz="0" w:space="0" w:color="auto"/>
              </w:divBdr>
              <w:divsChild>
                <w:div w:id="176660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833329354">
      <w:bodyDiv w:val="1"/>
      <w:marLeft w:val="0"/>
      <w:marRight w:val="0"/>
      <w:marTop w:val="0"/>
      <w:marBottom w:val="0"/>
      <w:divBdr>
        <w:top w:val="none" w:sz="0" w:space="0" w:color="auto"/>
        <w:left w:val="none" w:sz="0" w:space="0" w:color="auto"/>
        <w:bottom w:val="none" w:sz="0" w:space="0" w:color="auto"/>
        <w:right w:val="none" w:sz="0" w:space="0" w:color="auto"/>
      </w:divBdr>
      <w:divsChild>
        <w:div w:id="2089114665">
          <w:marLeft w:val="0"/>
          <w:marRight w:val="0"/>
          <w:marTop w:val="0"/>
          <w:marBottom w:val="0"/>
          <w:divBdr>
            <w:top w:val="none" w:sz="0" w:space="0" w:color="auto"/>
            <w:left w:val="none" w:sz="0" w:space="0" w:color="auto"/>
            <w:bottom w:val="none" w:sz="0" w:space="0" w:color="auto"/>
            <w:right w:val="none" w:sz="0" w:space="0" w:color="auto"/>
          </w:divBdr>
          <w:divsChild>
            <w:div w:id="961806689">
              <w:marLeft w:val="0"/>
              <w:marRight w:val="0"/>
              <w:marTop w:val="0"/>
              <w:marBottom w:val="0"/>
              <w:divBdr>
                <w:top w:val="none" w:sz="0" w:space="0" w:color="auto"/>
                <w:left w:val="none" w:sz="0" w:space="0" w:color="auto"/>
                <w:bottom w:val="none" w:sz="0" w:space="0" w:color="auto"/>
                <w:right w:val="none" w:sz="0" w:space="0" w:color="auto"/>
              </w:divBdr>
              <w:divsChild>
                <w:div w:id="135472546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8063">
          <w:blockQuote w:val="1"/>
          <w:marLeft w:val="0"/>
          <w:marRight w:val="0"/>
          <w:marTop w:val="240"/>
          <w:marBottom w:val="0"/>
          <w:divBdr>
            <w:top w:val="single" w:sz="6" w:space="12" w:color="DDDDDD"/>
            <w:left w:val="none" w:sz="0" w:space="0" w:color="auto"/>
            <w:bottom w:val="none" w:sz="0" w:space="0" w:color="auto"/>
            <w:right w:val="none" w:sz="0" w:space="0" w:color="auto"/>
          </w:divBdr>
          <w:divsChild>
            <w:div w:id="5719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955043">
      <w:bodyDiv w:val="1"/>
      <w:marLeft w:val="0"/>
      <w:marRight w:val="0"/>
      <w:marTop w:val="0"/>
      <w:marBottom w:val="0"/>
      <w:divBdr>
        <w:top w:val="none" w:sz="0" w:space="0" w:color="auto"/>
        <w:left w:val="none" w:sz="0" w:space="0" w:color="auto"/>
        <w:bottom w:val="none" w:sz="0" w:space="0" w:color="auto"/>
        <w:right w:val="none" w:sz="0" w:space="0" w:color="auto"/>
      </w:divBdr>
    </w:div>
    <w:div w:id="1858231201">
      <w:bodyDiv w:val="1"/>
      <w:marLeft w:val="0"/>
      <w:marRight w:val="0"/>
      <w:marTop w:val="0"/>
      <w:marBottom w:val="0"/>
      <w:divBdr>
        <w:top w:val="none" w:sz="0" w:space="0" w:color="auto"/>
        <w:left w:val="none" w:sz="0" w:space="0" w:color="auto"/>
        <w:bottom w:val="none" w:sz="0" w:space="0" w:color="auto"/>
        <w:right w:val="none" w:sz="0" w:space="0" w:color="auto"/>
      </w:divBdr>
    </w:div>
    <w:div w:id="1890343004">
      <w:bodyDiv w:val="1"/>
      <w:marLeft w:val="0"/>
      <w:marRight w:val="0"/>
      <w:marTop w:val="0"/>
      <w:marBottom w:val="0"/>
      <w:divBdr>
        <w:top w:val="none" w:sz="0" w:space="0" w:color="auto"/>
        <w:left w:val="none" w:sz="0" w:space="0" w:color="auto"/>
        <w:bottom w:val="none" w:sz="0" w:space="0" w:color="auto"/>
        <w:right w:val="none" w:sz="0" w:space="0" w:color="auto"/>
      </w:divBdr>
    </w:div>
    <w:div w:id="1920361508">
      <w:bodyDiv w:val="1"/>
      <w:marLeft w:val="0"/>
      <w:marRight w:val="0"/>
      <w:marTop w:val="0"/>
      <w:marBottom w:val="0"/>
      <w:divBdr>
        <w:top w:val="none" w:sz="0" w:space="0" w:color="auto"/>
        <w:left w:val="none" w:sz="0" w:space="0" w:color="auto"/>
        <w:bottom w:val="none" w:sz="0" w:space="0" w:color="auto"/>
        <w:right w:val="none" w:sz="0" w:space="0" w:color="auto"/>
      </w:divBdr>
      <w:divsChild>
        <w:div w:id="126165267">
          <w:marLeft w:val="0"/>
          <w:marRight w:val="0"/>
          <w:marTop w:val="0"/>
          <w:marBottom w:val="0"/>
          <w:divBdr>
            <w:top w:val="none" w:sz="0" w:space="0" w:color="auto"/>
            <w:left w:val="none" w:sz="0" w:space="0" w:color="auto"/>
            <w:bottom w:val="none" w:sz="0" w:space="0" w:color="auto"/>
            <w:right w:val="none" w:sz="0" w:space="0" w:color="auto"/>
          </w:divBdr>
          <w:divsChild>
            <w:div w:id="9868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096681">
      <w:bodyDiv w:val="1"/>
      <w:marLeft w:val="0"/>
      <w:marRight w:val="0"/>
      <w:marTop w:val="0"/>
      <w:marBottom w:val="0"/>
      <w:divBdr>
        <w:top w:val="none" w:sz="0" w:space="0" w:color="auto"/>
        <w:left w:val="none" w:sz="0" w:space="0" w:color="auto"/>
        <w:bottom w:val="none" w:sz="0" w:space="0" w:color="auto"/>
        <w:right w:val="none" w:sz="0" w:space="0" w:color="auto"/>
      </w:divBdr>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2003317196">
      <w:bodyDiv w:val="1"/>
      <w:marLeft w:val="0"/>
      <w:marRight w:val="0"/>
      <w:marTop w:val="0"/>
      <w:marBottom w:val="0"/>
      <w:divBdr>
        <w:top w:val="none" w:sz="0" w:space="0" w:color="auto"/>
        <w:left w:val="none" w:sz="0" w:space="0" w:color="auto"/>
        <w:bottom w:val="none" w:sz="0" w:space="0" w:color="auto"/>
        <w:right w:val="none" w:sz="0" w:space="0" w:color="auto"/>
      </w:divBdr>
    </w:div>
    <w:div w:id="2043901486">
      <w:bodyDiv w:val="1"/>
      <w:marLeft w:val="0"/>
      <w:marRight w:val="0"/>
      <w:marTop w:val="0"/>
      <w:marBottom w:val="0"/>
      <w:divBdr>
        <w:top w:val="none" w:sz="0" w:space="0" w:color="auto"/>
        <w:left w:val="none" w:sz="0" w:space="0" w:color="auto"/>
        <w:bottom w:val="none" w:sz="0" w:space="0" w:color="auto"/>
        <w:right w:val="none" w:sz="0" w:space="0" w:color="auto"/>
      </w:divBdr>
    </w:div>
    <w:div w:id="2065060949">
      <w:bodyDiv w:val="1"/>
      <w:marLeft w:val="0"/>
      <w:marRight w:val="0"/>
      <w:marTop w:val="0"/>
      <w:marBottom w:val="0"/>
      <w:divBdr>
        <w:top w:val="none" w:sz="0" w:space="0" w:color="auto"/>
        <w:left w:val="none" w:sz="0" w:space="0" w:color="auto"/>
        <w:bottom w:val="none" w:sz="0" w:space="0" w:color="auto"/>
        <w:right w:val="none" w:sz="0" w:space="0" w:color="auto"/>
      </w:divBdr>
    </w:div>
    <w:div w:id="2071534698">
      <w:bodyDiv w:val="1"/>
      <w:marLeft w:val="0"/>
      <w:marRight w:val="0"/>
      <w:marTop w:val="0"/>
      <w:marBottom w:val="0"/>
      <w:divBdr>
        <w:top w:val="none" w:sz="0" w:space="0" w:color="auto"/>
        <w:left w:val="none" w:sz="0" w:space="0" w:color="auto"/>
        <w:bottom w:val="none" w:sz="0" w:space="0" w:color="auto"/>
        <w:right w:val="none" w:sz="0" w:space="0" w:color="auto"/>
      </w:divBdr>
    </w:div>
    <w:div w:id="2088917382">
      <w:bodyDiv w:val="1"/>
      <w:marLeft w:val="0"/>
      <w:marRight w:val="0"/>
      <w:marTop w:val="0"/>
      <w:marBottom w:val="0"/>
      <w:divBdr>
        <w:top w:val="none" w:sz="0" w:space="0" w:color="auto"/>
        <w:left w:val="none" w:sz="0" w:space="0" w:color="auto"/>
        <w:bottom w:val="none" w:sz="0" w:space="0" w:color="auto"/>
        <w:right w:val="none" w:sz="0" w:space="0" w:color="auto"/>
      </w:divBdr>
    </w:div>
    <w:div w:id="2100785712">
      <w:bodyDiv w:val="1"/>
      <w:marLeft w:val="0"/>
      <w:marRight w:val="0"/>
      <w:marTop w:val="0"/>
      <w:marBottom w:val="0"/>
      <w:divBdr>
        <w:top w:val="none" w:sz="0" w:space="0" w:color="auto"/>
        <w:left w:val="none" w:sz="0" w:space="0" w:color="auto"/>
        <w:bottom w:val="none" w:sz="0" w:space="0" w:color="auto"/>
        <w:right w:val="none" w:sz="0" w:space="0" w:color="auto"/>
      </w:divBdr>
    </w:div>
    <w:div w:id="2124573195">
      <w:bodyDiv w:val="1"/>
      <w:marLeft w:val="0"/>
      <w:marRight w:val="0"/>
      <w:marTop w:val="0"/>
      <w:marBottom w:val="0"/>
      <w:divBdr>
        <w:top w:val="none" w:sz="0" w:space="0" w:color="auto"/>
        <w:left w:val="none" w:sz="0" w:space="0" w:color="auto"/>
        <w:bottom w:val="none" w:sz="0" w:space="0" w:color="auto"/>
        <w:right w:val="none" w:sz="0" w:space="0" w:color="auto"/>
      </w:divBdr>
    </w:div>
    <w:div w:id="2135102685">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gif"/><Relationship Id="rId47" Type="http://schemas.openxmlformats.org/officeDocument/2006/relationships/image" Target="media/image40.gif"/><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gif"/><Relationship Id="rId45" Type="http://schemas.openxmlformats.org/officeDocument/2006/relationships/image" Target="media/image38.gif"/><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gif"/><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footer" Target="footer1.xml"/><Relationship Id="rId8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gif"/><Relationship Id="rId48" Type="http://schemas.openxmlformats.org/officeDocument/2006/relationships/image" Target="media/image41.gif"/><Relationship Id="rId56" Type="http://schemas.openxmlformats.org/officeDocument/2006/relationships/image" Target="media/image49.jpeg"/><Relationship Id="rId64" Type="http://schemas.openxmlformats.org/officeDocument/2006/relationships/image" Target="media/image57.jpeg"/><Relationship Id="rId8" Type="http://schemas.openxmlformats.org/officeDocument/2006/relationships/image" Target="media/image1.jpeg"/><Relationship Id="rId51" Type="http://schemas.openxmlformats.org/officeDocument/2006/relationships/image" Target="media/image44.png"/><Relationship Id="rId80" Type="http://schemas.microsoft.com/office/2007/relationships/diagramDrawing" Target="diagrams/drawing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gif"/><Relationship Id="rId59" Type="http://schemas.openxmlformats.org/officeDocument/2006/relationships/image" Target="media/image52.jpe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gif"/><Relationship Id="rId54" Type="http://schemas.openxmlformats.org/officeDocument/2006/relationships/image" Target="media/image47.png"/><Relationship Id="rId62" Type="http://schemas.openxmlformats.org/officeDocument/2006/relationships/image" Target="media/image55.jpeg"/></Relationships>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77591B-7021-46D2-8587-52FCA8D6B8F3}">
      <dsp:nvSpPr>
        <dsp:cNvPr id="0" name=""/>
        <dsp:cNvSpPr/>
      </dsp:nvSpPr>
      <dsp:spPr>
        <a:xfrm>
          <a:off x="2351071" y="1633221"/>
          <a:ext cx="1012857" cy="71410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20955" rIns="20955" bIns="20955" numCol="1" spcCol="1270" anchor="ctr" anchorCtr="0">
          <a:noAutofit/>
        </a:bodyPr>
        <a:lstStyle/>
        <a:p>
          <a:pPr marR="0" lvl="0" algn="l" defTabSz="1466850" rtl="0">
            <a:lnSpc>
              <a:spcPct val="90000"/>
            </a:lnSpc>
            <a:spcBef>
              <a:spcPct val="0"/>
            </a:spcBef>
            <a:spcAft>
              <a:spcPct val="35000"/>
            </a:spcAft>
          </a:pPr>
          <a:endParaRPr lang="ru-RU" sz="3300" kern="1200" smtClean="0"/>
        </a:p>
      </dsp:txBody>
      <dsp:txXfrm>
        <a:off x="2499400" y="1737799"/>
        <a:ext cx="716199" cy="504947"/>
      </dsp:txXfrm>
    </dsp:sp>
    <dsp:sp modelId="{E687A40E-1908-495B-AE27-52F07CF8C4B7}">
      <dsp:nvSpPr>
        <dsp:cNvPr id="0" name=""/>
        <dsp:cNvSpPr/>
      </dsp:nvSpPr>
      <dsp:spPr>
        <a:xfrm rot="16200000">
          <a:off x="2459387" y="1222159"/>
          <a:ext cx="796225" cy="25899"/>
        </a:xfrm>
        <a:custGeom>
          <a:avLst/>
          <a:gdLst/>
          <a:ahLst/>
          <a:cxnLst/>
          <a:rect l="0" t="0" r="0" b="0"/>
          <a:pathLst>
            <a:path>
              <a:moveTo>
                <a:pt x="0" y="12949"/>
              </a:moveTo>
              <a:lnTo>
                <a:pt x="796225"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837594" y="1215203"/>
        <a:ext cx="39811" cy="39811"/>
      </dsp:txXfrm>
    </dsp:sp>
    <dsp:sp modelId="{CDD2E0FD-948F-44C4-913C-51817C50D731}">
      <dsp:nvSpPr>
        <dsp:cNvPr id="0" name=""/>
        <dsp:cNvSpPr/>
      </dsp:nvSpPr>
      <dsp:spPr>
        <a:xfrm>
          <a:off x="2446344" y="14684"/>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en-US" sz="900" kern="1200" smtClean="0"/>
            <a:t>engineering  </a:t>
          </a:r>
          <a:endParaRPr lang="ru-RU" sz="900" kern="1200" smtClean="0"/>
        </a:p>
      </dsp:txBody>
      <dsp:txXfrm>
        <a:off x="2566769" y="135109"/>
        <a:ext cx="581461" cy="581461"/>
      </dsp:txXfrm>
    </dsp:sp>
    <dsp:sp modelId="{F7EDD4C3-88CC-4205-826A-FD5668FF418E}">
      <dsp:nvSpPr>
        <dsp:cNvPr id="0" name=""/>
        <dsp:cNvSpPr/>
      </dsp:nvSpPr>
      <dsp:spPr>
        <a:xfrm rot="18600000">
          <a:off x="2981024" y="1381941"/>
          <a:ext cx="752121" cy="25899"/>
        </a:xfrm>
        <a:custGeom>
          <a:avLst/>
          <a:gdLst/>
          <a:ahLst/>
          <a:cxnLst/>
          <a:rect l="0" t="0" r="0" b="0"/>
          <a:pathLst>
            <a:path>
              <a:moveTo>
                <a:pt x="0" y="12949"/>
              </a:moveTo>
              <a:lnTo>
                <a:pt x="752121"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38281" y="1376088"/>
        <a:ext cx="37606" cy="37606"/>
      </dsp:txXfrm>
    </dsp:sp>
    <dsp:sp modelId="{4FC62DAB-2054-4137-BD27-F3BB3FF550D0}">
      <dsp:nvSpPr>
        <dsp:cNvPr id="0" name=""/>
        <dsp:cNvSpPr/>
      </dsp:nvSpPr>
      <dsp:spPr>
        <a:xfrm>
          <a:off x="3451942" y="380692"/>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en-US" sz="900" kern="1200" baseline="0" smtClean="0">
              <a:solidFill>
                <a:srgbClr val="000000"/>
              </a:solidFill>
              <a:latin typeface="Times New Roman"/>
            </a:rPr>
            <a:t>electrical</a:t>
          </a:r>
        </a:p>
      </dsp:txBody>
      <dsp:txXfrm>
        <a:off x="3572367" y="501117"/>
        <a:ext cx="581461" cy="581461"/>
      </dsp:txXfrm>
    </dsp:sp>
    <dsp:sp modelId="{DD0EF409-3089-4690-BF73-CAF9ED555C0B}">
      <dsp:nvSpPr>
        <dsp:cNvPr id="0" name=""/>
        <dsp:cNvSpPr/>
      </dsp:nvSpPr>
      <dsp:spPr>
        <a:xfrm rot="21000000">
          <a:off x="3343826" y="1833876"/>
          <a:ext cx="654400" cy="25899"/>
        </a:xfrm>
        <a:custGeom>
          <a:avLst/>
          <a:gdLst/>
          <a:ahLst/>
          <a:cxnLst/>
          <a:rect l="0" t="0" r="0" b="0"/>
          <a:pathLst>
            <a:path>
              <a:moveTo>
                <a:pt x="0" y="12949"/>
              </a:moveTo>
              <a:lnTo>
                <a:pt x="654400"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654666" y="1830466"/>
        <a:ext cx="32720" cy="32720"/>
      </dsp:txXfrm>
    </dsp:sp>
    <dsp:sp modelId="{06DCEA2E-CBFC-4D7E-BBB0-56FCF6C318B1}">
      <dsp:nvSpPr>
        <dsp:cNvPr id="0" name=""/>
        <dsp:cNvSpPr/>
      </dsp:nvSpPr>
      <dsp:spPr>
        <a:xfrm>
          <a:off x="3987009" y="1307456"/>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4107434" y="1427881"/>
        <a:ext cx="581461" cy="581461"/>
      </dsp:txXfrm>
    </dsp:sp>
    <dsp:sp modelId="{5911A045-24E6-473A-87FB-F8A4FDA9D919}">
      <dsp:nvSpPr>
        <dsp:cNvPr id="0" name=""/>
        <dsp:cNvSpPr/>
      </dsp:nvSpPr>
      <dsp:spPr>
        <a:xfrm rot="1800000">
          <a:off x="3202370" y="2378750"/>
          <a:ext cx="700844" cy="25899"/>
        </a:xfrm>
        <a:custGeom>
          <a:avLst/>
          <a:gdLst/>
          <a:ahLst/>
          <a:cxnLst/>
          <a:rect l="0" t="0" r="0" b="0"/>
          <a:pathLst>
            <a:path>
              <a:moveTo>
                <a:pt x="0" y="12949"/>
              </a:moveTo>
              <a:lnTo>
                <a:pt x="70084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535271" y="2374179"/>
        <a:ext cx="35042" cy="35042"/>
      </dsp:txXfrm>
    </dsp:sp>
    <dsp:sp modelId="{F9B8F525-7F33-4BA5-9E25-5C0DFDA236E2}">
      <dsp:nvSpPr>
        <dsp:cNvPr id="0" name=""/>
        <dsp:cNvSpPr/>
      </dsp:nvSpPr>
      <dsp:spPr>
        <a:xfrm>
          <a:off x="3801182" y="236133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3921607" y="2481758"/>
        <a:ext cx="581461" cy="581461"/>
      </dsp:txXfrm>
    </dsp:sp>
    <dsp:sp modelId="{5EDBDB5F-DF16-42F9-95D4-D560456BA6CB}">
      <dsp:nvSpPr>
        <dsp:cNvPr id="0" name=""/>
        <dsp:cNvSpPr/>
      </dsp:nvSpPr>
      <dsp:spPr>
        <a:xfrm rot="4200000">
          <a:off x="2725043" y="2692109"/>
          <a:ext cx="785234" cy="25899"/>
        </a:xfrm>
        <a:custGeom>
          <a:avLst/>
          <a:gdLst/>
          <a:ahLst/>
          <a:cxnLst/>
          <a:rect l="0" t="0" r="0" b="0"/>
          <a:pathLst>
            <a:path>
              <a:moveTo>
                <a:pt x="0" y="12949"/>
              </a:moveTo>
              <a:lnTo>
                <a:pt x="78523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98029" y="2685428"/>
        <a:ext cx="39261" cy="39261"/>
      </dsp:txXfrm>
    </dsp:sp>
    <dsp:sp modelId="{B31A219A-47F1-48D0-8859-F9122DCE7D4C}">
      <dsp:nvSpPr>
        <dsp:cNvPr id="0" name=""/>
        <dsp:cNvSpPr/>
      </dsp:nvSpPr>
      <dsp:spPr>
        <a:xfrm>
          <a:off x="2981411" y="304920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3101836" y="3169628"/>
        <a:ext cx="581461" cy="581461"/>
      </dsp:txXfrm>
    </dsp:sp>
    <dsp:sp modelId="{E8F58F6A-0BB6-4033-A45C-3079F298E484}">
      <dsp:nvSpPr>
        <dsp:cNvPr id="0" name=""/>
        <dsp:cNvSpPr/>
      </dsp:nvSpPr>
      <dsp:spPr>
        <a:xfrm rot="6600000">
          <a:off x="2204721" y="2692109"/>
          <a:ext cx="785234" cy="25899"/>
        </a:xfrm>
        <a:custGeom>
          <a:avLst/>
          <a:gdLst/>
          <a:ahLst/>
          <a:cxnLst/>
          <a:rect l="0" t="0" r="0" b="0"/>
          <a:pathLst>
            <a:path>
              <a:moveTo>
                <a:pt x="0" y="12949"/>
              </a:moveTo>
              <a:lnTo>
                <a:pt x="78523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577708" y="2685428"/>
        <a:ext cx="39261" cy="39261"/>
      </dsp:txXfrm>
    </dsp:sp>
    <dsp:sp modelId="{ADDBB730-B46D-40EF-A556-9E734909BD5A}">
      <dsp:nvSpPr>
        <dsp:cNvPr id="0" name=""/>
        <dsp:cNvSpPr/>
      </dsp:nvSpPr>
      <dsp:spPr>
        <a:xfrm>
          <a:off x="1911276" y="304920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2031701" y="3169628"/>
        <a:ext cx="581461" cy="581461"/>
      </dsp:txXfrm>
    </dsp:sp>
    <dsp:sp modelId="{4B98CEA5-0146-42C7-96F4-839EC660D7B5}">
      <dsp:nvSpPr>
        <dsp:cNvPr id="0" name=""/>
        <dsp:cNvSpPr/>
      </dsp:nvSpPr>
      <dsp:spPr>
        <a:xfrm rot="9000000">
          <a:off x="1811785" y="2378750"/>
          <a:ext cx="700844" cy="25899"/>
        </a:xfrm>
        <a:custGeom>
          <a:avLst/>
          <a:gdLst/>
          <a:ahLst/>
          <a:cxnLst/>
          <a:rect l="0" t="0" r="0" b="0"/>
          <a:pathLst>
            <a:path>
              <a:moveTo>
                <a:pt x="0" y="12949"/>
              </a:moveTo>
              <a:lnTo>
                <a:pt x="70084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144686" y="2374179"/>
        <a:ext cx="35042" cy="35042"/>
      </dsp:txXfrm>
    </dsp:sp>
    <dsp:sp modelId="{08103694-83D9-42F6-8E3D-65B9F14C7F4E}">
      <dsp:nvSpPr>
        <dsp:cNvPr id="0" name=""/>
        <dsp:cNvSpPr/>
      </dsp:nvSpPr>
      <dsp:spPr>
        <a:xfrm>
          <a:off x="1091505" y="236133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1211930" y="2481758"/>
        <a:ext cx="581461" cy="581461"/>
      </dsp:txXfrm>
    </dsp:sp>
    <dsp:sp modelId="{C855CF88-E4BE-4657-9F71-646BAC04243F}">
      <dsp:nvSpPr>
        <dsp:cNvPr id="0" name=""/>
        <dsp:cNvSpPr/>
      </dsp:nvSpPr>
      <dsp:spPr>
        <a:xfrm rot="11400000">
          <a:off x="1716773" y="1833876"/>
          <a:ext cx="654400" cy="25899"/>
        </a:xfrm>
        <a:custGeom>
          <a:avLst/>
          <a:gdLst/>
          <a:ahLst/>
          <a:cxnLst/>
          <a:rect l="0" t="0" r="0" b="0"/>
          <a:pathLst>
            <a:path>
              <a:moveTo>
                <a:pt x="0" y="12949"/>
              </a:moveTo>
              <a:lnTo>
                <a:pt x="654400"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027613" y="1830466"/>
        <a:ext cx="32720" cy="32720"/>
      </dsp:txXfrm>
    </dsp:sp>
    <dsp:sp modelId="{5A073CEB-D310-4727-9BED-B6A6FC25656E}">
      <dsp:nvSpPr>
        <dsp:cNvPr id="0" name=""/>
        <dsp:cNvSpPr/>
      </dsp:nvSpPr>
      <dsp:spPr>
        <a:xfrm>
          <a:off x="905678" y="1307456"/>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1026103" y="1427881"/>
        <a:ext cx="581461" cy="581461"/>
      </dsp:txXfrm>
    </dsp:sp>
    <dsp:sp modelId="{A305A658-36A0-41EA-8B38-B183FBE079C1}">
      <dsp:nvSpPr>
        <dsp:cNvPr id="0" name=""/>
        <dsp:cNvSpPr/>
      </dsp:nvSpPr>
      <dsp:spPr>
        <a:xfrm rot="13800000">
          <a:off x="1981854" y="1381941"/>
          <a:ext cx="752121" cy="25899"/>
        </a:xfrm>
        <a:custGeom>
          <a:avLst/>
          <a:gdLst/>
          <a:ahLst/>
          <a:cxnLst/>
          <a:rect l="0" t="0" r="0" b="0"/>
          <a:pathLst>
            <a:path>
              <a:moveTo>
                <a:pt x="0" y="12949"/>
              </a:moveTo>
              <a:lnTo>
                <a:pt x="752121"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339112" y="1376088"/>
        <a:ext cx="37606" cy="37606"/>
      </dsp:txXfrm>
    </dsp:sp>
    <dsp:sp modelId="{6F27A612-DF10-450D-A491-300A2C3195C3}">
      <dsp:nvSpPr>
        <dsp:cNvPr id="0" name=""/>
        <dsp:cNvSpPr/>
      </dsp:nvSpPr>
      <dsp:spPr>
        <a:xfrm>
          <a:off x="1440746" y="380692"/>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en-US" sz="900" kern="1200" baseline="0" smtClean="0">
              <a:solidFill>
                <a:srgbClr val="000000"/>
              </a:solidFill>
              <a:latin typeface="Calibri"/>
            </a:rPr>
            <a:t>civil </a:t>
          </a:r>
        </a:p>
      </dsp:txBody>
      <dsp:txXfrm>
        <a:off x="1561171" y="501117"/>
        <a:ext cx="581461" cy="581461"/>
      </dsp:txXfrm>
    </dsp:sp>
  </dsp:spTree>
</dsp:drawing>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EA9B-CC1A-4441-AF59-E6FB67D9C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4674</TotalTime>
  <Pages>1</Pages>
  <Words>21779</Words>
  <Characters>124144</Characters>
  <Application>Microsoft Office Word</Application>
  <DocSecurity>0</DocSecurity>
  <Lines>1034</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145632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АЗИЗА</cp:lastModifiedBy>
  <cp:revision>185</cp:revision>
  <dcterms:created xsi:type="dcterms:W3CDTF">2015-02-20T03:23:00Z</dcterms:created>
  <dcterms:modified xsi:type="dcterms:W3CDTF">2017-10-06T07:43:00Z</dcterms:modified>
</cp:coreProperties>
</file>